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F2895F" w14:textId="77777777" w:rsidR="001C4D4E" w:rsidRPr="009B5BF1" w:rsidRDefault="001C4D4E" w:rsidP="001A0497">
      <w:pPr>
        <w:spacing w:line="260" w:lineRule="exact"/>
        <w:rPr>
          <w:rFonts w:cs="Arial"/>
          <w:szCs w:val="20"/>
        </w:rPr>
      </w:pPr>
    </w:p>
    <w:p w14:paraId="3B8CE923" w14:textId="77777777" w:rsidR="001C4D4E" w:rsidRPr="009B5BF1" w:rsidRDefault="001C4D4E" w:rsidP="001A0497">
      <w:pPr>
        <w:spacing w:line="260" w:lineRule="exact"/>
        <w:rPr>
          <w:rFonts w:cs="Arial"/>
          <w:szCs w:val="20"/>
        </w:rPr>
      </w:pPr>
    </w:p>
    <w:p w14:paraId="06B75EB1" w14:textId="77777777" w:rsidR="001B3851" w:rsidRPr="009B5BF1" w:rsidRDefault="001B3851" w:rsidP="001A0497">
      <w:pPr>
        <w:spacing w:line="260" w:lineRule="exact"/>
        <w:rPr>
          <w:rFonts w:cs="Arial"/>
          <w:szCs w:val="20"/>
        </w:rPr>
      </w:pPr>
    </w:p>
    <w:p w14:paraId="12C94C45" w14:textId="77777777" w:rsidR="001B3851" w:rsidRPr="009B5BF1" w:rsidRDefault="001B3851" w:rsidP="001A0497">
      <w:pPr>
        <w:spacing w:line="260" w:lineRule="exact"/>
        <w:rPr>
          <w:rFonts w:cs="Arial"/>
          <w:szCs w:val="20"/>
        </w:rPr>
      </w:pPr>
    </w:p>
    <w:p w14:paraId="27D8C593" w14:textId="7DD6724D" w:rsidR="00D34353" w:rsidRPr="009B5BF1" w:rsidRDefault="00D34353" w:rsidP="001A0497">
      <w:pPr>
        <w:spacing w:line="260" w:lineRule="exact"/>
        <w:rPr>
          <w:rFonts w:cs="Arial"/>
          <w:szCs w:val="20"/>
        </w:rPr>
      </w:pPr>
      <w:r w:rsidRPr="00F60DA0">
        <w:rPr>
          <w:rFonts w:cs="Arial"/>
          <w:szCs w:val="20"/>
        </w:rPr>
        <w:t xml:space="preserve">Datum: </w:t>
      </w:r>
      <w:r w:rsidR="00F60DA0" w:rsidRPr="00F60DA0">
        <w:rPr>
          <w:rFonts w:cs="Arial"/>
          <w:szCs w:val="20"/>
        </w:rPr>
        <w:t>6</w:t>
      </w:r>
      <w:r w:rsidR="00205A61" w:rsidRPr="00F60DA0">
        <w:rPr>
          <w:rFonts w:cs="Arial"/>
          <w:szCs w:val="20"/>
        </w:rPr>
        <w:t>.5</w:t>
      </w:r>
      <w:r w:rsidR="00817211" w:rsidRPr="00F60DA0">
        <w:rPr>
          <w:rFonts w:cs="Arial"/>
          <w:szCs w:val="20"/>
        </w:rPr>
        <w:t>.2022</w:t>
      </w:r>
    </w:p>
    <w:p w14:paraId="4220546C" w14:textId="18C3201E" w:rsidR="00D34353" w:rsidRPr="009B5BF1" w:rsidRDefault="00D34353" w:rsidP="001A0497">
      <w:pPr>
        <w:tabs>
          <w:tab w:val="left" w:pos="1134"/>
        </w:tabs>
        <w:spacing w:line="260" w:lineRule="exact"/>
        <w:rPr>
          <w:rFonts w:cs="Arial"/>
          <w:szCs w:val="20"/>
        </w:rPr>
      </w:pPr>
      <w:r w:rsidRPr="009B5BF1">
        <w:rPr>
          <w:rFonts w:cs="Arial"/>
          <w:szCs w:val="20"/>
        </w:rPr>
        <w:t xml:space="preserve">Številka: </w:t>
      </w:r>
      <w:r w:rsidR="00D867CC" w:rsidRPr="009B5BF1">
        <w:rPr>
          <w:rFonts w:cs="Arial"/>
          <w:szCs w:val="20"/>
        </w:rPr>
        <w:t>430-13/2021/</w:t>
      </w:r>
      <w:r w:rsidR="004E0087">
        <w:rPr>
          <w:rFonts w:cs="Arial"/>
          <w:szCs w:val="20"/>
        </w:rPr>
        <w:t>9</w:t>
      </w:r>
    </w:p>
    <w:p w14:paraId="366F6512" w14:textId="5D257650" w:rsidR="001C4D4E" w:rsidRPr="009B5BF1" w:rsidRDefault="00D34353" w:rsidP="001A0497">
      <w:pPr>
        <w:spacing w:line="260" w:lineRule="exact"/>
        <w:rPr>
          <w:rFonts w:cs="Arial"/>
          <w:szCs w:val="20"/>
        </w:rPr>
      </w:pPr>
      <w:r w:rsidRPr="009B5BF1">
        <w:rPr>
          <w:rFonts w:cs="Arial"/>
          <w:szCs w:val="20"/>
        </w:rPr>
        <w:t xml:space="preserve">Oznaka </w:t>
      </w:r>
      <w:proofErr w:type="spellStart"/>
      <w:r w:rsidRPr="009B5BF1">
        <w:rPr>
          <w:rFonts w:cs="Arial"/>
          <w:szCs w:val="20"/>
        </w:rPr>
        <w:t>JN</w:t>
      </w:r>
      <w:proofErr w:type="spellEnd"/>
      <w:r w:rsidRPr="009B5BF1">
        <w:rPr>
          <w:rFonts w:cs="Arial"/>
          <w:szCs w:val="20"/>
        </w:rPr>
        <w:t xml:space="preserve">: </w:t>
      </w:r>
      <w:r w:rsidR="00817211" w:rsidRPr="009B5BF1">
        <w:rPr>
          <w:rFonts w:cs="Arial"/>
          <w:szCs w:val="20"/>
        </w:rPr>
        <w:t>1/2022</w:t>
      </w:r>
    </w:p>
    <w:p w14:paraId="6A85362F" w14:textId="77777777" w:rsidR="001C4D4E" w:rsidRPr="009B5BF1" w:rsidRDefault="001C4D4E" w:rsidP="001A0497">
      <w:pPr>
        <w:spacing w:line="260" w:lineRule="exact"/>
        <w:rPr>
          <w:rFonts w:cs="Arial"/>
          <w:szCs w:val="20"/>
        </w:rPr>
      </w:pPr>
    </w:p>
    <w:p w14:paraId="137C9054" w14:textId="77777777" w:rsidR="001C4D4E" w:rsidRPr="009B5BF1" w:rsidRDefault="001C4D4E" w:rsidP="001A0497">
      <w:pPr>
        <w:spacing w:line="260" w:lineRule="exact"/>
        <w:rPr>
          <w:rFonts w:cs="Arial"/>
          <w:szCs w:val="20"/>
        </w:rPr>
      </w:pPr>
    </w:p>
    <w:p w14:paraId="2CB9A588" w14:textId="77777777" w:rsidR="001C4D4E" w:rsidRPr="009B5BF1" w:rsidRDefault="001C4D4E" w:rsidP="001A0497">
      <w:pPr>
        <w:spacing w:line="260" w:lineRule="exact"/>
        <w:rPr>
          <w:rFonts w:cs="Arial"/>
          <w:szCs w:val="20"/>
        </w:rPr>
      </w:pPr>
    </w:p>
    <w:p w14:paraId="69102307" w14:textId="77777777" w:rsidR="002C4C03" w:rsidRPr="009B5BF1" w:rsidRDefault="002C4C03" w:rsidP="001A0497">
      <w:pPr>
        <w:spacing w:line="260" w:lineRule="exact"/>
        <w:rPr>
          <w:rFonts w:cs="Arial"/>
          <w:szCs w:val="20"/>
        </w:rPr>
      </w:pPr>
    </w:p>
    <w:p w14:paraId="2B1CAE78" w14:textId="77777777" w:rsidR="007658A4" w:rsidRPr="009B5BF1" w:rsidRDefault="007658A4" w:rsidP="001A0497">
      <w:pPr>
        <w:spacing w:line="260" w:lineRule="exact"/>
        <w:rPr>
          <w:rFonts w:cs="Arial"/>
          <w:szCs w:val="20"/>
        </w:rPr>
      </w:pPr>
    </w:p>
    <w:p w14:paraId="065DECCA" w14:textId="77777777" w:rsidR="007658A4" w:rsidRPr="009B5BF1" w:rsidRDefault="007658A4" w:rsidP="001A0497">
      <w:pPr>
        <w:spacing w:line="260" w:lineRule="exact"/>
        <w:rPr>
          <w:rFonts w:cs="Arial"/>
          <w:szCs w:val="20"/>
        </w:rPr>
      </w:pPr>
    </w:p>
    <w:p w14:paraId="5C51C7E4" w14:textId="77777777" w:rsidR="007658A4" w:rsidRPr="009B5BF1" w:rsidRDefault="007658A4" w:rsidP="001A0497">
      <w:pPr>
        <w:spacing w:line="260" w:lineRule="exact"/>
        <w:rPr>
          <w:rFonts w:cs="Arial"/>
          <w:szCs w:val="20"/>
        </w:rPr>
      </w:pPr>
    </w:p>
    <w:p w14:paraId="0020C533" w14:textId="0BEF0D18" w:rsidR="006D1698" w:rsidRPr="009B5BF1" w:rsidRDefault="00D265B5" w:rsidP="001A0497">
      <w:pPr>
        <w:spacing w:line="240" w:lineRule="auto"/>
        <w:jc w:val="center"/>
        <w:rPr>
          <w:rFonts w:cs="Arial"/>
          <w:b/>
          <w:sz w:val="36"/>
          <w:szCs w:val="36"/>
        </w:rPr>
      </w:pPr>
      <w:r w:rsidRPr="009B5BF1">
        <w:rPr>
          <w:rFonts w:cs="Arial"/>
          <w:b/>
          <w:sz w:val="36"/>
          <w:szCs w:val="36"/>
        </w:rPr>
        <w:t xml:space="preserve">DOKUMENTACIJA </w:t>
      </w:r>
      <w:r w:rsidR="001C4D4E" w:rsidRPr="009B5BF1">
        <w:rPr>
          <w:rFonts w:cs="Arial"/>
          <w:b/>
          <w:sz w:val="36"/>
          <w:szCs w:val="36"/>
        </w:rPr>
        <w:t>ZA</w:t>
      </w:r>
      <w:r w:rsidR="002C4C03" w:rsidRPr="009B5BF1">
        <w:rPr>
          <w:rFonts w:cs="Arial"/>
          <w:b/>
          <w:sz w:val="36"/>
          <w:szCs w:val="36"/>
        </w:rPr>
        <w:t xml:space="preserve"> ODDAJO </w:t>
      </w:r>
      <w:r w:rsidRPr="009B5BF1">
        <w:rPr>
          <w:rFonts w:cs="Arial"/>
          <w:b/>
          <w:sz w:val="36"/>
          <w:szCs w:val="36"/>
        </w:rPr>
        <w:t>JAVNEGA NAROČILA</w:t>
      </w:r>
      <w:r w:rsidR="001C4D4E" w:rsidRPr="009B5BF1">
        <w:rPr>
          <w:rFonts w:cs="Arial"/>
          <w:b/>
          <w:sz w:val="36"/>
          <w:szCs w:val="36"/>
        </w:rPr>
        <w:t xml:space="preserve"> PO </w:t>
      </w:r>
      <w:r w:rsidR="00C54C2F" w:rsidRPr="009B5BF1">
        <w:rPr>
          <w:rFonts w:cs="Arial"/>
          <w:b/>
          <w:sz w:val="36"/>
          <w:szCs w:val="36"/>
        </w:rPr>
        <w:t>ODPRTEM POSTOPKU</w:t>
      </w:r>
      <w:r w:rsidRPr="009B5BF1">
        <w:rPr>
          <w:rFonts w:cs="Arial"/>
          <w:b/>
          <w:sz w:val="36"/>
          <w:szCs w:val="36"/>
        </w:rPr>
        <w:t xml:space="preserve"> </w:t>
      </w:r>
    </w:p>
    <w:p w14:paraId="3A486415" w14:textId="579D50FC" w:rsidR="006D1698" w:rsidRPr="009B5BF1" w:rsidRDefault="00D867CC" w:rsidP="001A0497">
      <w:pPr>
        <w:spacing w:line="240" w:lineRule="auto"/>
        <w:jc w:val="center"/>
        <w:rPr>
          <w:rFonts w:cs="Arial"/>
          <w:b/>
          <w:sz w:val="36"/>
          <w:szCs w:val="36"/>
        </w:rPr>
      </w:pPr>
      <w:r w:rsidRPr="009B5BF1">
        <w:rPr>
          <w:rFonts w:cs="Arial"/>
          <w:b/>
          <w:sz w:val="22"/>
          <w:szCs w:val="20"/>
        </w:rPr>
        <w:t xml:space="preserve">Vzdrževanje informacijskega sistema nacionalnega enotnega okna za pomorski promet </w:t>
      </w:r>
    </w:p>
    <w:p w14:paraId="4A8309D6" w14:textId="1723B307" w:rsidR="001C4D4E" w:rsidRPr="009B5BF1" w:rsidRDefault="00817211" w:rsidP="001A0497">
      <w:pPr>
        <w:spacing w:line="240" w:lineRule="auto"/>
        <w:jc w:val="center"/>
        <w:rPr>
          <w:rFonts w:cs="Arial"/>
          <w:b/>
          <w:sz w:val="36"/>
          <w:szCs w:val="36"/>
        </w:rPr>
      </w:pPr>
      <w:proofErr w:type="spellStart"/>
      <w:r w:rsidRPr="009B5BF1">
        <w:rPr>
          <w:rFonts w:cs="Arial"/>
          <w:b/>
          <w:sz w:val="36"/>
          <w:szCs w:val="36"/>
        </w:rPr>
        <w:t>JN</w:t>
      </w:r>
      <w:proofErr w:type="spellEnd"/>
      <w:r w:rsidRPr="009B5BF1">
        <w:rPr>
          <w:rFonts w:cs="Arial"/>
          <w:b/>
          <w:sz w:val="36"/>
          <w:szCs w:val="36"/>
        </w:rPr>
        <w:t xml:space="preserve"> 1/2022</w:t>
      </w:r>
    </w:p>
    <w:p w14:paraId="74D056E9" w14:textId="77777777" w:rsidR="001C4D4E" w:rsidRPr="009B5BF1" w:rsidRDefault="001C4D4E" w:rsidP="001A0497">
      <w:pPr>
        <w:spacing w:line="260" w:lineRule="exact"/>
        <w:rPr>
          <w:rFonts w:cs="Arial"/>
          <w:sz w:val="36"/>
          <w:szCs w:val="36"/>
        </w:rPr>
      </w:pPr>
    </w:p>
    <w:p w14:paraId="77A318F5" w14:textId="77777777" w:rsidR="005C62FF" w:rsidRPr="009B5BF1" w:rsidRDefault="005C62FF" w:rsidP="001A0497">
      <w:pPr>
        <w:spacing w:line="260" w:lineRule="exact"/>
        <w:rPr>
          <w:rFonts w:cs="Arial"/>
          <w:sz w:val="36"/>
          <w:szCs w:val="36"/>
        </w:rPr>
      </w:pPr>
    </w:p>
    <w:p w14:paraId="470179FF" w14:textId="77777777" w:rsidR="000F463A" w:rsidRPr="009B5BF1" w:rsidRDefault="000F463A" w:rsidP="001A0497">
      <w:pPr>
        <w:spacing w:line="260" w:lineRule="exact"/>
        <w:rPr>
          <w:rFonts w:cs="Arial"/>
          <w:b/>
          <w:szCs w:val="20"/>
        </w:rPr>
      </w:pPr>
    </w:p>
    <w:p w14:paraId="1EB20361" w14:textId="77777777" w:rsidR="000F463A" w:rsidRPr="009B5BF1" w:rsidRDefault="000F463A" w:rsidP="001A0497">
      <w:pPr>
        <w:spacing w:line="260" w:lineRule="exact"/>
        <w:rPr>
          <w:rFonts w:cs="Arial"/>
          <w:szCs w:val="20"/>
        </w:rPr>
      </w:pPr>
    </w:p>
    <w:p w14:paraId="6323E14E" w14:textId="77777777" w:rsidR="000F463A" w:rsidRPr="009B5BF1" w:rsidRDefault="000F463A" w:rsidP="001A0497">
      <w:pPr>
        <w:spacing w:line="260" w:lineRule="exact"/>
        <w:rPr>
          <w:rFonts w:cs="Arial"/>
          <w:szCs w:val="20"/>
        </w:rPr>
      </w:pPr>
    </w:p>
    <w:p w14:paraId="72874EF7" w14:textId="77777777" w:rsidR="000F463A" w:rsidRPr="009B5BF1" w:rsidRDefault="000F463A" w:rsidP="001A0497">
      <w:pPr>
        <w:spacing w:line="260" w:lineRule="exact"/>
        <w:rPr>
          <w:rFonts w:cs="Arial"/>
          <w:szCs w:val="20"/>
        </w:rPr>
      </w:pPr>
    </w:p>
    <w:p w14:paraId="4BED4D92" w14:textId="77777777" w:rsidR="000F463A" w:rsidRPr="009B5BF1" w:rsidRDefault="000F463A" w:rsidP="001A0497">
      <w:pPr>
        <w:spacing w:line="260" w:lineRule="exact"/>
        <w:rPr>
          <w:rFonts w:cs="Arial"/>
          <w:szCs w:val="20"/>
        </w:rPr>
      </w:pPr>
    </w:p>
    <w:p w14:paraId="69C5ACFC" w14:textId="77777777" w:rsidR="000F463A" w:rsidRPr="009B5BF1" w:rsidRDefault="000F463A" w:rsidP="001A0497">
      <w:pPr>
        <w:spacing w:line="260" w:lineRule="exact"/>
        <w:rPr>
          <w:rFonts w:cs="Arial"/>
          <w:szCs w:val="20"/>
        </w:rPr>
      </w:pPr>
    </w:p>
    <w:p w14:paraId="5F8A1C4E" w14:textId="77777777" w:rsidR="000F463A" w:rsidRPr="009B5BF1" w:rsidRDefault="000F463A" w:rsidP="001A0497">
      <w:pPr>
        <w:spacing w:line="260" w:lineRule="exact"/>
        <w:rPr>
          <w:rFonts w:cs="Arial"/>
          <w:szCs w:val="20"/>
        </w:rPr>
      </w:pPr>
    </w:p>
    <w:p w14:paraId="506CD798" w14:textId="77777777" w:rsidR="000F463A" w:rsidRPr="009B5BF1" w:rsidRDefault="000F463A" w:rsidP="001A0497">
      <w:pPr>
        <w:spacing w:line="260" w:lineRule="exact"/>
        <w:rPr>
          <w:rFonts w:cs="Arial"/>
          <w:szCs w:val="20"/>
        </w:rPr>
      </w:pPr>
    </w:p>
    <w:p w14:paraId="7A97B456" w14:textId="77777777" w:rsidR="000F463A" w:rsidRPr="009B5BF1" w:rsidRDefault="000F463A" w:rsidP="001A0497">
      <w:pPr>
        <w:spacing w:line="260" w:lineRule="exact"/>
        <w:rPr>
          <w:rFonts w:cs="Arial"/>
          <w:szCs w:val="20"/>
        </w:rPr>
      </w:pPr>
    </w:p>
    <w:p w14:paraId="28EE4A72" w14:textId="77777777" w:rsidR="000F463A" w:rsidRPr="009B5BF1" w:rsidRDefault="000F463A" w:rsidP="001A0497">
      <w:pPr>
        <w:spacing w:line="260" w:lineRule="exact"/>
        <w:rPr>
          <w:rFonts w:cs="Arial"/>
          <w:szCs w:val="20"/>
        </w:rPr>
      </w:pPr>
    </w:p>
    <w:p w14:paraId="58AAACFD" w14:textId="77777777" w:rsidR="000F463A" w:rsidRPr="009B5BF1" w:rsidRDefault="000F463A" w:rsidP="001A0497">
      <w:pPr>
        <w:spacing w:line="260" w:lineRule="exact"/>
        <w:rPr>
          <w:rFonts w:cs="Arial"/>
          <w:szCs w:val="20"/>
        </w:rPr>
      </w:pPr>
    </w:p>
    <w:p w14:paraId="26BB3AE1" w14:textId="77777777" w:rsidR="000F463A" w:rsidRPr="009B5BF1" w:rsidRDefault="000F463A" w:rsidP="001A0497">
      <w:pPr>
        <w:spacing w:line="260" w:lineRule="exact"/>
        <w:rPr>
          <w:rFonts w:cs="Arial"/>
          <w:szCs w:val="20"/>
        </w:rPr>
      </w:pPr>
    </w:p>
    <w:p w14:paraId="77CEA2D3" w14:textId="77777777" w:rsidR="000F463A" w:rsidRPr="009B5BF1" w:rsidRDefault="000F463A" w:rsidP="001A0497">
      <w:pPr>
        <w:spacing w:line="260" w:lineRule="exact"/>
        <w:rPr>
          <w:rFonts w:cs="Arial"/>
          <w:szCs w:val="20"/>
        </w:rPr>
      </w:pPr>
    </w:p>
    <w:p w14:paraId="4D4977BB" w14:textId="77777777" w:rsidR="000F463A" w:rsidRPr="009B5BF1" w:rsidRDefault="000F463A" w:rsidP="001A0497">
      <w:pPr>
        <w:spacing w:line="260" w:lineRule="exact"/>
        <w:rPr>
          <w:rFonts w:cs="Arial"/>
          <w:szCs w:val="20"/>
        </w:rPr>
      </w:pPr>
    </w:p>
    <w:p w14:paraId="16831D2C" w14:textId="77777777" w:rsidR="000F463A" w:rsidRPr="009B5BF1" w:rsidRDefault="000F463A" w:rsidP="001A0497">
      <w:pPr>
        <w:spacing w:line="260" w:lineRule="exact"/>
        <w:rPr>
          <w:rFonts w:cs="Arial"/>
          <w:szCs w:val="20"/>
        </w:rPr>
      </w:pPr>
    </w:p>
    <w:p w14:paraId="3F02EB77" w14:textId="77777777" w:rsidR="000F463A" w:rsidRPr="009B5BF1" w:rsidRDefault="000F463A" w:rsidP="001A0497">
      <w:pPr>
        <w:spacing w:line="260" w:lineRule="exact"/>
        <w:rPr>
          <w:rFonts w:cs="Arial"/>
          <w:szCs w:val="20"/>
        </w:rPr>
      </w:pPr>
    </w:p>
    <w:p w14:paraId="6E0FFCD5" w14:textId="77777777" w:rsidR="000F463A" w:rsidRPr="009B5BF1" w:rsidRDefault="000F463A" w:rsidP="001A0497">
      <w:pPr>
        <w:tabs>
          <w:tab w:val="left" w:pos="1413"/>
        </w:tabs>
        <w:spacing w:line="260" w:lineRule="exact"/>
        <w:rPr>
          <w:rFonts w:cs="Arial"/>
          <w:szCs w:val="20"/>
        </w:rPr>
      </w:pPr>
      <w:r w:rsidRPr="009B5BF1">
        <w:rPr>
          <w:rFonts w:cs="Arial"/>
          <w:szCs w:val="20"/>
        </w:rPr>
        <w:tab/>
      </w:r>
    </w:p>
    <w:p w14:paraId="766377F4" w14:textId="77777777" w:rsidR="000F463A" w:rsidRPr="009B5BF1" w:rsidRDefault="000F463A" w:rsidP="001A0497">
      <w:pPr>
        <w:tabs>
          <w:tab w:val="left" w:pos="1413"/>
        </w:tabs>
        <w:spacing w:line="260" w:lineRule="exact"/>
        <w:rPr>
          <w:rFonts w:cs="Arial"/>
          <w:szCs w:val="20"/>
        </w:rPr>
      </w:pPr>
    </w:p>
    <w:p w14:paraId="60FDC027" w14:textId="77777777" w:rsidR="000F463A" w:rsidRPr="009B5BF1" w:rsidRDefault="000F463A" w:rsidP="001A0497">
      <w:pPr>
        <w:tabs>
          <w:tab w:val="left" w:pos="1413"/>
        </w:tabs>
        <w:spacing w:line="260" w:lineRule="exact"/>
        <w:rPr>
          <w:rFonts w:cs="Arial"/>
          <w:szCs w:val="20"/>
        </w:rPr>
      </w:pPr>
    </w:p>
    <w:p w14:paraId="01C18365" w14:textId="77777777" w:rsidR="000F463A" w:rsidRPr="009B5BF1" w:rsidRDefault="000F463A" w:rsidP="001A0497">
      <w:pPr>
        <w:tabs>
          <w:tab w:val="left" w:pos="1413"/>
        </w:tabs>
        <w:spacing w:line="260" w:lineRule="exact"/>
        <w:rPr>
          <w:rFonts w:cs="Arial"/>
          <w:szCs w:val="20"/>
        </w:rPr>
      </w:pPr>
    </w:p>
    <w:p w14:paraId="77DA6A64" w14:textId="77777777" w:rsidR="000F463A" w:rsidRPr="009B5BF1" w:rsidRDefault="000F463A" w:rsidP="001A0497">
      <w:pPr>
        <w:tabs>
          <w:tab w:val="left" w:pos="1413"/>
        </w:tabs>
        <w:spacing w:line="260" w:lineRule="exact"/>
        <w:rPr>
          <w:rFonts w:cs="Arial"/>
          <w:szCs w:val="20"/>
        </w:rPr>
      </w:pPr>
    </w:p>
    <w:p w14:paraId="11308115" w14:textId="77777777" w:rsidR="000F463A" w:rsidRPr="009B5BF1" w:rsidRDefault="000F463A" w:rsidP="001A0497">
      <w:pPr>
        <w:tabs>
          <w:tab w:val="left" w:pos="1413"/>
        </w:tabs>
        <w:spacing w:line="260" w:lineRule="exact"/>
        <w:rPr>
          <w:rFonts w:cs="Arial"/>
          <w:szCs w:val="20"/>
        </w:rPr>
      </w:pPr>
    </w:p>
    <w:p w14:paraId="0CD4CBB0" w14:textId="77777777" w:rsidR="000F463A" w:rsidRPr="009B5BF1" w:rsidRDefault="000F463A" w:rsidP="001A0497">
      <w:pPr>
        <w:tabs>
          <w:tab w:val="left" w:pos="1413"/>
        </w:tabs>
        <w:spacing w:line="260" w:lineRule="exact"/>
        <w:rPr>
          <w:rFonts w:cs="Arial"/>
          <w:szCs w:val="20"/>
        </w:rPr>
      </w:pPr>
    </w:p>
    <w:p w14:paraId="00E74C87" w14:textId="074D66A8" w:rsidR="00A77A2D" w:rsidRPr="009B5BF1" w:rsidRDefault="000F463A" w:rsidP="001A0497">
      <w:pPr>
        <w:spacing w:line="240" w:lineRule="auto"/>
        <w:jc w:val="center"/>
        <w:rPr>
          <w:rFonts w:cs="Arial"/>
          <w:b/>
          <w:sz w:val="36"/>
          <w:szCs w:val="36"/>
        </w:rPr>
      </w:pPr>
      <w:r w:rsidRPr="009B5BF1">
        <w:rPr>
          <w:rFonts w:cs="Arial"/>
          <w:b/>
          <w:sz w:val="36"/>
          <w:szCs w:val="36"/>
        </w:rPr>
        <w:lastRenderedPageBreak/>
        <w:t xml:space="preserve">NAVODILO </w:t>
      </w:r>
      <w:r w:rsidR="00A77A2D" w:rsidRPr="009B5BF1">
        <w:rPr>
          <w:rFonts w:cs="Arial"/>
          <w:b/>
          <w:sz w:val="36"/>
          <w:szCs w:val="36"/>
        </w:rPr>
        <w:t>PONUDNIKOM</w:t>
      </w:r>
      <w:r w:rsidRPr="009B5BF1">
        <w:rPr>
          <w:rFonts w:cs="Arial"/>
          <w:b/>
          <w:sz w:val="36"/>
          <w:szCs w:val="36"/>
        </w:rPr>
        <w:t xml:space="preserve"> ZA PRIPRAVO PONUDBE </w:t>
      </w:r>
    </w:p>
    <w:p w14:paraId="24CA7FB2" w14:textId="77777777" w:rsidR="0092268A" w:rsidRDefault="0092268A" w:rsidP="0092268A">
      <w:pPr>
        <w:tabs>
          <w:tab w:val="left" w:pos="6118"/>
        </w:tabs>
        <w:spacing w:line="260" w:lineRule="exact"/>
        <w:rPr>
          <w:rFonts w:cs="Arial"/>
          <w:b/>
          <w:szCs w:val="20"/>
        </w:rPr>
      </w:pPr>
    </w:p>
    <w:p w14:paraId="4B9069E0" w14:textId="4F18B0B9" w:rsidR="005C62FF" w:rsidRPr="009B5BF1" w:rsidRDefault="005C62FF" w:rsidP="0092268A">
      <w:pPr>
        <w:tabs>
          <w:tab w:val="left" w:pos="6118"/>
        </w:tabs>
        <w:spacing w:line="260" w:lineRule="exact"/>
        <w:rPr>
          <w:rFonts w:cs="Arial"/>
          <w:b/>
          <w:szCs w:val="20"/>
        </w:rPr>
      </w:pPr>
      <w:r w:rsidRPr="009B5BF1">
        <w:rPr>
          <w:rFonts w:cs="Arial"/>
          <w:b/>
          <w:szCs w:val="20"/>
        </w:rPr>
        <w:t>KAZAL</w:t>
      </w:r>
      <w:r w:rsidR="00AE637B" w:rsidRPr="009B5BF1">
        <w:rPr>
          <w:rFonts w:cs="Arial"/>
          <w:b/>
          <w:szCs w:val="20"/>
        </w:rPr>
        <w:t>O</w:t>
      </w:r>
      <w:r w:rsidR="00CC7470">
        <w:rPr>
          <w:rFonts w:cs="Arial"/>
          <w:b/>
          <w:szCs w:val="20"/>
        </w:rPr>
        <w:tab/>
      </w:r>
    </w:p>
    <w:p w14:paraId="64E316FE" w14:textId="77777777" w:rsidR="006D1698" w:rsidRDefault="006D1698" w:rsidP="001A0497">
      <w:pPr>
        <w:spacing w:line="260" w:lineRule="exact"/>
        <w:rPr>
          <w:rFonts w:cs="Arial"/>
          <w:b/>
          <w:szCs w:val="20"/>
        </w:rPr>
      </w:pPr>
    </w:p>
    <w:p w14:paraId="273BBA4C" w14:textId="77777777" w:rsidR="00CC7470" w:rsidRDefault="00CC7470" w:rsidP="001A0497">
      <w:pPr>
        <w:spacing w:line="260" w:lineRule="exact"/>
        <w:rPr>
          <w:rFonts w:cs="Arial"/>
          <w:b/>
          <w:szCs w:val="20"/>
        </w:rPr>
      </w:pPr>
    </w:p>
    <w:p w14:paraId="3966CFF9" w14:textId="77777777" w:rsidR="00CC7470" w:rsidRPr="009B5BF1" w:rsidRDefault="00CC7470" w:rsidP="001A0497">
      <w:pPr>
        <w:spacing w:line="260" w:lineRule="exact"/>
        <w:rPr>
          <w:rFonts w:cs="Arial"/>
          <w:b/>
          <w:szCs w:val="20"/>
        </w:rPr>
      </w:pPr>
    </w:p>
    <w:p w14:paraId="5C66194F" w14:textId="77777777" w:rsidR="004E0087" w:rsidRDefault="00AA4D59">
      <w:pPr>
        <w:pStyle w:val="Kazalovsebine1"/>
        <w:rPr>
          <w:rFonts w:asciiTheme="minorHAnsi" w:eastAsiaTheme="minorEastAsia" w:hAnsiTheme="minorHAnsi" w:cstheme="minorBidi"/>
          <w:b w:val="0"/>
          <w:bCs w:val="0"/>
          <w:caps w:val="0"/>
          <w:noProof/>
          <w:sz w:val="22"/>
          <w:szCs w:val="22"/>
          <w:lang w:eastAsia="sl-SI"/>
        </w:rPr>
      </w:pPr>
      <w:r w:rsidRPr="0092268A">
        <w:rPr>
          <w:rFonts w:ascii="Arial" w:hAnsi="Arial" w:cs="Arial"/>
          <w:b w:val="0"/>
          <w:highlight w:val="yellow"/>
        </w:rPr>
        <w:fldChar w:fldCharType="begin"/>
      </w:r>
      <w:r w:rsidRPr="0092268A">
        <w:rPr>
          <w:rFonts w:ascii="Arial" w:hAnsi="Arial" w:cs="Arial"/>
          <w:b w:val="0"/>
          <w:highlight w:val="yellow"/>
        </w:rPr>
        <w:instrText xml:space="preserve"> TOC \o "1-6" \h \z \u </w:instrText>
      </w:r>
      <w:r w:rsidRPr="0092268A">
        <w:rPr>
          <w:rFonts w:ascii="Arial" w:hAnsi="Arial" w:cs="Arial"/>
          <w:b w:val="0"/>
          <w:highlight w:val="yellow"/>
        </w:rPr>
        <w:fldChar w:fldCharType="separate"/>
      </w:r>
      <w:hyperlink w:anchor="_Toc102724583" w:history="1">
        <w:r w:rsidR="004E0087" w:rsidRPr="002A3153">
          <w:rPr>
            <w:rStyle w:val="Hiperpovezava"/>
            <w:rFonts w:cs="Times New Roman"/>
            <w:noProof/>
          </w:rPr>
          <w:t>1.</w:t>
        </w:r>
        <w:r w:rsidR="004E0087">
          <w:rPr>
            <w:rFonts w:asciiTheme="minorHAnsi" w:eastAsiaTheme="minorEastAsia" w:hAnsiTheme="minorHAnsi" w:cstheme="minorBidi"/>
            <w:b w:val="0"/>
            <w:bCs w:val="0"/>
            <w:caps w:val="0"/>
            <w:noProof/>
            <w:sz w:val="22"/>
            <w:szCs w:val="22"/>
            <w:lang w:eastAsia="sl-SI"/>
          </w:rPr>
          <w:tab/>
        </w:r>
        <w:r w:rsidR="004E0087" w:rsidRPr="002A3153">
          <w:rPr>
            <w:rStyle w:val="Hiperpovezava"/>
            <w:noProof/>
          </w:rPr>
          <w:t>NAROČNIK</w:t>
        </w:r>
        <w:r w:rsidR="004E0087">
          <w:rPr>
            <w:noProof/>
            <w:webHidden/>
          </w:rPr>
          <w:tab/>
        </w:r>
        <w:r w:rsidR="004E0087">
          <w:rPr>
            <w:noProof/>
            <w:webHidden/>
          </w:rPr>
          <w:fldChar w:fldCharType="begin"/>
        </w:r>
        <w:r w:rsidR="004E0087">
          <w:rPr>
            <w:noProof/>
            <w:webHidden/>
          </w:rPr>
          <w:instrText xml:space="preserve"> PAGEREF _Toc102724583 \h </w:instrText>
        </w:r>
        <w:r w:rsidR="004E0087">
          <w:rPr>
            <w:noProof/>
            <w:webHidden/>
          </w:rPr>
        </w:r>
        <w:r w:rsidR="004E0087">
          <w:rPr>
            <w:noProof/>
            <w:webHidden/>
          </w:rPr>
          <w:fldChar w:fldCharType="separate"/>
        </w:r>
        <w:r w:rsidR="00F435D7">
          <w:rPr>
            <w:noProof/>
            <w:webHidden/>
          </w:rPr>
          <w:t>3</w:t>
        </w:r>
        <w:r w:rsidR="004E0087">
          <w:rPr>
            <w:noProof/>
            <w:webHidden/>
          </w:rPr>
          <w:fldChar w:fldCharType="end"/>
        </w:r>
      </w:hyperlink>
    </w:p>
    <w:p w14:paraId="53E5E395" w14:textId="77777777" w:rsidR="004E0087" w:rsidRDefault="004E0087">
      <w:pPr>
        <w:pStyle w:val="Kazalovsebine1"/>
        <w:rPr>
          <w:rFonts w:asciiTheme="minorHAnsi" w:eastAsiaTheme="minorEastAsia" w:hAnsiTheme="minorHAnsi" w:cstheme="minorBidi"/>
          <w:b w:val="0"/>
          <w:bCs w:val="0"/>
          <w:caps w:val="0"/>
          <w:noProof/>
          <w:sz w:val="22"/>
          <w:szCs w:val="22"/>
          <w:lang w:eastAsia="sl-SI"/>
        </w:rPr>
      </w:pPr>
      <w:hyperlink w:anchor="_Toc102724584" w:history="1">
        <w:r w:rsidRPr="002A3153">
          <w:rPr>
            <w:rStyle w:val="Hiperpovezava"/>
            <w:rFonts w:cs="Times New Roman"/>
            <w:noProof/>
          </w:rPr>
          <w:t>2.</w:t>
        </w:r>
        <w:r>
          <w:rPr>
            <w:rFonts w:asciiTheme="minorHAnsi" w:eastAsiaTheme="minorEastAsia" w:hAnsiTheme="minorHAnsi" w:cstheme="minorBidi"/>
            <w:b w:val="0"/>
            <w:bCs w:val="0"/>
            <w:caps w:val="0"/>
            <w:noProof/>
            <w:sz w:val="22"/>
            <w:szCs w:val="22"/>
            <w:lang w:eastAsia="sl-SI"/>
          </w:rPr>
          <w:tab/>
        </w:r>
        <w:r w:rsidRPr="002A3153">
          <w:rPr>
            <w:rStyle w:val="Hiperpovezava"/>
            <w:noProof/>
          </w:rPr>
          <w:t>OZNAKA IN PREDMET JAVNEGA NAROČILA</w:t>
        </w:r>
        <w:r>
          <w:rPr>
            <w:noProof/>
            <w:webHidden/>
          </w:rPr>
          <w:tab/>
        </w:r>
        <w:r>
          <w:rPr>
            <w:noProof/>
            <w:webHidden/>
          </w:rPr>
          <w:fldChar w:fldCharType="begin"/>
        </w:r>
        <w:r>
          <w:rPr>
            <w:noProof/>
            <w:webHidden/>
          </w:rPr>
          <w:instrText xml:space="preserve"> PAGEREF _Toc102724584 \h </w:instrText>
        </w:r>
        <w:r>
          <w:rPr>
            <w:noProof/>
            <w:webHidden/>
          </w:rPr>
        </w:r>
        <w:r>
          <w:rPr>
            <w:noProof/>
            <w:webHidden/>
          </w:rPr>
          <w:fldChar w:fldCharType="separate"/>
        </w:r>
        <w:r w:rsidR="00F435D7">
          <w:rPr>
            <w:noProof/>
            <w:webHidden/>
          </w:rPr>
          <w:t>3</w:t>
        </w:r>
        <w:r>
          <w:rPr>
            <w:noProof/>
            <w:webHidden/>
          </w:rPr>
          <w:fldChar w:fldCharType="end"/>
        </w:r>
      </w:hyperlink>
    </w:p>
    <w:p w14:paraId="3558BCF2" w14:textId="77777777" w:rsidR="004E0087" w:rsidRDefault="004E0087">
      <w:pPr>
        <w:pStyle w:val="Kazalovsebine1"/>
        <w:rPr>
          <w:rFonts w:asciiTheme="minorHAnsi" w:eastAsiaTheme="minorEastAsia" w:hAnsiTheme="minorHAnsi" w:cstheme="minorBidi"/>
          <w:b w:val="0"/>
          <w:bCs w:val="0"/>
          <w:caps w:val="0"/>
          <w:noProof/>
          <w:sz w:val="22"/>
          <w:szCs w:val="22"/>
          <w:lang w:eastAsia="sl-SI"/>
        </w:rPr>
      </w:pPr>
      <w:hyperlink w:anchor="_Toc102724585" w:history="1">
        <w:r w:rsidRPr="002A3153">
          <w:rPr>
            <w:rStyle w:val="Hiperpovezava"/>
            <w:rFonts w:cs="Times New Roman"/>
            <w:noProof/>
          </w:rPr>
          <w:t>3.</w:t>
        </w:r>
        <w:r>
          <w:rPr>
            <w:rFonts w:asciiTheme="minorHAnsi" w:eastAsiaTheme="minorEastAsia" w:hAnsiTheme="minorHAnsi" w:cstheme="minorBidi"/>
            <w:b w:val="0"/>
            <w:bCs w:val="0"/>
            <w:caps w:val="0"/>
            <w:noProof/>
            <w:sz w:val="22"/>
            <w:szCs w:val="22"/>
            <w:lang w:eastAsia="sl-SI"/>
          </w:rPr>
          <w:tab/>
        </w:r>
        <w:r w:rsidRPr="002A3153">
          <w:rPr>
            <w:rStyle w:val="Hiperpovezava"/>
            <w:noProof/>
          </w:rPr>
          <w:t>NAČIN ODDAJE JAVNEGA NAROČILA</w:t>
        </w:r>
        <w:r>
          <w:rPr>
            <w:noProof/>
            <w:webHidden/>
          </w:rPr>
          <w:tab/>
        </w:r>
        <w:r>
          <w:rPr>
            <w:noProof/>
            <w:webHidden/>
          </w:rPr>
          <w:fldChar w:fldCharType="begin"/>
        </w:r>
        <w:r>
          <w:rPr>
            <w:noProof/>
            <w:webHidden/>
          </w:rPr>
          <w:instrText xml:space="preserve"> PAGEREF _Toc102724585 \h </w:instrText>
        </w:r>
        <w:r>
          <w:rPr>
            <w:noProof/>
            <w:webHidden/>
          </w:rPr>
        </w:r>
        <w:r>
          <w:rPr>
            <w:noProof/>
            <w:webHidden/>
          </w:rPr>
          <w:fldChar w:fldCharType="separate"/>
        </w:r>
        <w:r w:rsidR="00F435D7">
          <w:rPr>
            <w:noProof/>
            <w:webHidden/>
          </w:rPr>
          <w:t>3</w:t>
        </w:r>
        <w:r>
          <w:rPr>
            <w:noProof/>
            <w:webHidden/>
          </w:rPr>
          <w:fldChar w:fldCharType="end"/>
        </w:r>
      </w:hyperlink>
    </w:p>
    <w:p w14:paraId="28556662" w14:textId="77777777" w:rsidR="004E0087" w:rsidRDefault="004E0087">
      <w:pPr>
        <w:pStyle w:val="Kazalovsebine1"/>
        <w:rPr>
          <w:rFonts w:asciiTheme="minorHAnsi" w:eastAsiaTheme="minorEastAsia" w:hAnsiTheme="minorHAnsi" w:cstheme="minorBidi"/>
          <w:b w:val="0"/>
          <w:bCs w:val="0"/>
          <w:caps w:val="0"/>
          <w:noProof/>
          <w:sz w:val="22"/>
          <w:szCs w:val="22"/>
          <w:lang w:eastAsia="sl-SI"/>
        </w:rPr>
      </w:pPr>
      <w:hyperlink w:anchor="_Toc102724586" w:history="1">
        <w:r w:rsidRPr="002A3153">
          <w:rPr>
            <w:rStyle w:val="Hiperpovezava"/>
            <w:rFonts w:cs="Times New Roman"/>
            <w:noProof/>
          </w:rPr>
          <w:t>4.</w:t>
        </w:r>
        <w:r>
          <w:rPr>
            <w:rFonts w:asciiTheme="minorHAnsi" w:eastAsiaTheme="minorEastAsia" w:hAnsiTheme="minorHAnsi" w:cstheme="minorBidi"/>
            <w:b w:val="0"/>
            <w:bCs w:val="0"/>
            <w:caps w:val="0"/>
            <w:noProof/>
            <w:sz w:val="22"/>
            <w:szCs w:val="22"/>
            <w:lang w:eastAsia="sl-SI"/>
          </w:rPr>
          <w:tab/>
        </w:r>
        <w:r w:rsidRPr="002A3153">
          <w:rPr>
            <w:rStyle w:val="Hiperpovezava"/>
            <w:noProof/>
          </w:rPr>
          <w:t>ROK IN NAČIN PREDLOŽITVE PONUDBE</w:t>
        </w:r>
        <w:r>
          <w:rPr>
            <w:noProof/>
            <w:webHidden/>
          </w:rPr>
          <w:tab/>
        </w:r>
        <w:r>
          <w:rPr>
            <w:noProof/>
            <w:webHidden/>
          </w:rPr>
          <w:fldChar w:fldCharType="begin"/>
        </w:r>
        <w:r>
          <w:rPr>
            <w:noProof/>
            <w:webHidden/>
          </w:rPr>
          <w:instrText xml:space="preserve"> PAGEREF _Toc102724586 \h </w:instrText>
        </w:r>
        <w:r>
          <w:rPr>
            <w:noProof/>
            <w:webHidden/>
          </w:rPr>
        </w:r>
        <w:r>
          <w:rPr>
            <w:noProof/>
            <w:webHidden/>
          </w:rPr>
          <w:fldChar w:fldCharType="separate"/>
        </w:r>
        <w:r w:rsidR="00F435D7">
          <w:rPr>
            <w:noProof/>
            <w:webHidden/>
          </w:rPr>
          <w:t>3</w:t>
        </w:r>
        <w:r>
          <w:rPr>
            <w:noProof/>
            <w:webHidden/>
          </w:rPr>
          <w:fldChar w:fldCharType="end"/>
        </w:r>
      </w:hyperlink>
    </w:p>
    <w:p w14:paraId="6F45889A" w14:textId="77777777" w:rsidR="004E0087" w:rsidRDefault="004E0087">
      <w:pPr>
        <w:pStyle w:val="Kazalovsebine1"/>
        <w:rPr>
          <w:rFonts w:asciiTheme="minorHAnsi" w:eastAsiaTheme="minorEastAsia" w:hAnsiTheme="minorHAnsi" w:cstheme="minorBidi"/>
          <w:b w:val="0"/>
          <w:bCs w:val="0"/>
          <w:caps w:val="0"/>
          <w:noProof/>
          <w:sz w:val="22"/>
          <w:szCs w:val="22"/>
          <w:lang w:eastAsia="sl-SI"/>
        </w:rPr>
      </w:pPr>
      <w:hyperlink w:anchor="_Toc102724587" w:history="1">
        <w:r w:rsidRPr="002A3153">
          <w:rPr>
            <w:rStyle w:val="Hiperpovezava"/>
            <w:rFonts w:cs="Times New Roman"/>
            <w:noProof/>
          </w:rPr>
          <w:t>5.</w:t>
        </w:r>
        <w:r>
          <w:rPr>
            <w:rFonts w:asciiTheme="minorHAnsi" w:eastAsiaTheme="minorEastAsia" w:hAnsiTheme="minorHAnsi" w:cstheme="minorBidi"/>
            <w:b w:val="0"/>
            <w:bCs w:val="0"/>
            <w:caps w:val="0"/>
            <w:noProof/>
            <w:sz w:val="22"/>
            <w:szCs w:val="22"/>
            <w:lang w:eastAsia="sl-SI"/>
          </w:rPr>
          <w:tab/>
        </w:r>
        <w:r w:rsidRPr="002A3153">
          <w:rPr>
            <w:rStyle w:val="Hiperpovezava"/>
            <w:noProof/>
          </w:rPr>
          <w:t>INFORMACIJE V ZVEZI Z ODPIRANJEM PONUDB</w:t>
        </w:r>
        <w:r>
          <w:rPr>
            <w:noProof/>
            <w:webHidden/>
          </w:rPr>
          <w:tab/>
        </w:r>
        <w:r>
          <w:rPr>
            <w:noProof/>
            <w:webHidden/>
          </w:rPr>
          <w:fldChar w:fldCharType="begin"/>
        </w:r>
        <w:r>
          <w:rPr>
            <w:noProof/>
            <w:webHidden/>
          </w:rPr>
          <w:instrText xml:space="preserve"> PAGEREF _Toc102724587 \h </w:instrText>
        </w:r>
        <w:r>
          <w:rPr>
            <w:noProof/>
            <w:webHidden/>
          </w:rPr>
        </w:r>
        <w:r>
          <w:rPr>
            <w:noProof/>
            <w:webHidden/>
          </w:rPr>
          <w:fldChar w:fldCharType="separate"/>
        </w:r>
        <w:r w:rsidR="00F435D7">
          <w:rPr>
            <w:noProof/>
            <w:webHidden/>
          </w:rPr>
          <w:t>4</w:t>
        </w:r>
        <w:r>
          <w:rPr>
            <w:noProof/>
            <w:webHidden/>
          </w:rPr>
          <w:fldChar w:fldCharType="end"/>
        </w:r>
      </w:hyperlink>
    </w:p>
    <w:p w14:paraId="59967554" w14:textId="77777777" w:rsidR="004E0087" w:rsidRDefault="004E0087">
      <w:pPr>
        <w:pStyle w:val="Kazalovsebine1"/>
        <w:rPr>
          <w:rFonts w:asciiTheme="minorHAnsi" w:eastAsiaTheme="minorEastAsia" w:hAnsiTheme="minorHAnsi" w:cstheme="minorBidi"/>
          <w:b w:val="0"/>
          <w:bCs w:val="0"/>
          <w:caps w:val="0"/>
          <w:noProof/>
          <w:sz w:val="22"/>
          <w:szCs w:val="22"/>
          <w:lang w:eastAsia="sl-SI"/>
        </w:rPr>
      </w:pPr>
      <w:hyperlink w:anchor="_Toc102724588" w:history="1">
        <w:r w:rsidRPr="002A3153">
          <w:rPr>
            <w:rStyle w:val="Hiperpovezava"/>
            <w:rFonts w:cs="Times New Roman"/>
            <w:noProof/>
          </w:rPr>
          <w:t>6.</w:t>
        </w:r>
        <w:r>
          <w:rPr>
            <w:rFonts w:asciiTheme="minorHAnsi" w:eastAsiaTheme="minorEastAsia" w:hAnsiTheme="minorHAnsi" w:cstheme="minorBidi"/>
            <w:b w:val="0"/>
            <w:bCs w:val="0"/>
            <w:caps w:val="0"/>
            <w:noProof/>
            <w:sz w:val="22"/>
            <w:szCs w:val="22"/>
            <w:lang w:eastAsia="sl-SI"/>
          </w:rPr>
          <w:tab/>
        </w:r>
        <w:r w:rsidRPr="002A3153">
          <w:rPr>
            <w:rStyle w:val="Hiperpovezava"/>
            <w:noProof/>
          </w:rPr>
          <w:t>PRAVNA PODLAGA in vir fin</w:t>
        </w:r>
        <w:bookmarkStart w:id="0" w:name="_GoBack"/>
        <w:bookmarkEnd w:id="0"/>
        <w:r w:rsidRPr="002A3153">
          <w:rPr>
            <w:rStyle w:val="Hiperpovezava"/>
            <w:noProof/>
          </w:rPr>
          <w:t>anciranja</w:t>
        </w:r>
        <w:r>
          <w:rPr>
            <w:noProof/>
            <w:webHidden/>
          </w:rPr>
          <w:tab/>
        </w:r>
        <w:r>
          <w:rPr>
            <w:noProof/>
            <w:webHidden/>
          </w:rPr>
          <w:fldChar w:fldCharType="begin"/>
        </w:r>
        <w:r>
          <w:rPr>
            <w:noProof/>
            <w:webHidden/>
          </w:rPr>
          <w:instrText xml:space="preserve"> PAGEREF _Toc102724588 \h </w:instrText>
        </w:r>
        <w:r>
          <w:rPr>
            <w:noProof/>
            <w:webHidden/>
          </w:rPr>
        </w:r>
        <w:r>
          <w:rPr>
            <w:noProof/>
            <w:webHidden/>
          </w:rPr>
          <w:fldChar w:fldCharType="separate"/>
        </w:r>
        <w:r w:rsidR="00F435D7">
          <w:rPr>
            <w:noProof/>
            <w:webHidden/>
          </w:rPr>
          <w:t>4</w:t>
        </w:r>
        <w:r>
          <w:rPr>
            <w:noProof/>
            <w:webHidden/>
          </w:rPr>
          <w:fldChar w:fldCharType="end"/>
        </w:r>
      </w:hyperlink>
    </w:p>
    <w:p w14:paraId="7C1FFB3E" w14:textId="77777777" w:rsidR="004E0087" w:rsidRDefault="004E0087">
      <w:pPr>
        <w:pStyle w:val="Kazalovsebine1"/>
        <w:rPr>
          <w:rFonts w:asciiTheme="minorHAnsi" w:eastAsiaTheme="minorEastAsia" w:hAnsiTheme="minorHAnsi" w:cstheme="minorBidi"/>
          <w:b w:val="0"/>
          <w:bCs w:val="0"/>
          <w:caps w:val="0"/>
          <w:noProof/>
          <w:sz w:val="22"/>
          <w:szCs w:val="22"/>
          <w:lang w:eastAsia="sl-SI"/>
        </w:rPr>
      </w:pPr>
      <w:hyperlink w:anchor="_Toc102724589" w:history="1">
        <w:r w:rsidRPr="002A3153">
          <w:rPr>
            <w:rStyle w:val="Hiperpovezava"/>
            <w:rFonts w:cs="Times New Roman"/>
            <w:noProof/>
          </w:rPr>
          <w:t>7.</w:t>
        </w:r>
        <w:r>
          <w:rPr>
            <w:rFonts w:asciiTheme="minorHAnsi" w:eastAsiaTheme="minorEastAsia" w:hAnsiTheme="minorHAnsi" w:cstheme="minorBidi"/>
            <w:b w:val="0"/>
            <w:bCs w:val="0"/>
            <w:caps w:val="0"/>
            <w:noProof/>
            <w:sz w:val="22"/>
            <w:szCs w:val="22"/>
            <w:lang w:eastAsia="sl-SI"/>
          </w:rPr>
          <w:tab/>
        </w:r>
        <w:r w:rsidRPr="002A3153">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_Toc102724589 \h </w:instrText>
        </w:r>
        <w:r>
          <w:rPr>
            <w:noProof/>
            <w:webHidden/>
          </w:rPr>
        </w:r>
        <w:r>
          <w:rPr>
            <w:noProof/>
            <w:webHidden/>
          </w:rPr>
          <w:fldChar w:fldCharType="separate"/>
        </w:r>
        <w:r w:rsidR="00F435D7">
          <w:rPr>
            <w:noProof/>
            <w:webHidden/>
          </w:rPr>
          <w:t>4</w:t>
        </w:r>
        <w:r>
          <w:rPr>
            <w:noProof/>
            <w:webHidden/>
          </w:rPr>
          <w:fldChar w:fldCharType="end"/>
        </w:r>
      </w:hyperlink>
    </w:p>
    <w:p w14:paraId="71F670A8" w14:textId="77777777" w:rsidR="004E0087" w:rsidRDefault="004E0087">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02724590" w:history="1">
        <w:r w:rsidRPr="002A3153">
          <w:rPr>
            <w:rStyle w:val="Hiperpovezava"/>
            <w:rFonts w:cs="Times New Roman"/>
            <w:noProof/>
          </w:rPr>
          <w:t>7.1</w:t>
        </w:r>
        <w:r>
          <w:rPr>
            <w:rFonts w:asciiTheme="minorHAnsi" w:eastAsiaTheme="minorEastAsia" w:hAnsiTheme="minorHAnsi" w:cstheme="minorBidi"/>
            <w:smallCaps w:val="0"/>
            <w:noProof/>
            <w:sz w:val="22"/>
            <w:szCs w:val="22"/>
            <w:lang w:eastAsia="sl-SI"/>
          </w:rPr>
          <w:tab/>
        </w:r>
        <w:r w:rsidRPr="002A3153">
          <w:rPr>
            <w:rStyle w:val="Hiperpovezava"/>
            <w:noProof/>
          </w:rPr>
          <w:t>DOSTOP DO RAZPISNE DOKUMENTACIJE</w:t>
        </w:r>
        <w:r>
          <w:rPr>
            <w:noProof/>
            <w:webHidden/>
          </w:rPr>
          <w:tab/>
        </w:r>
        <w:r>
          <w:rPr>
            <w:noProof/>
            <w:webHidden/>
          </w:rPr>
          <w:fldChar w:fldCharType="begin"/>
        </w:r>
        <w:r>
          <w:rPr>
            <w:noProof/>
            <w:webHidden/>
          </w:rPr>
          <w:instrText xml:space="preserve"> PAGEREF _Toc102724590 \h </w:instrText>
        </w:r>
        <w:r>
          <w:rPr>
            <w:noProof/>
            <w:webHidden/>
          </w:rPr>
        </w:r>
        <w:r>
          <w:rPr>
            <w:noProof/>
            <w:webHidden/>
          </w:rPr>
          <w:fldChar w:fldCharType="separate"/>
        </w:r>
        <w:r w:rsidR="00F435D7">
          <w:rPr>
            <w:noProof/>
            <w:webHidden/>
          </w:rPr>
          <w:t>4</w:t>
        </w:r>
        <w:r>
          <w:rPr>
            <w:noProof/>
            <w:webHidden/>
          </w:rPr>
          <w:fldChar w:fldCharType="end"/>
        </w:r>
      </w:hyperlink>
    </w:p>
    <w:p w14:paraId="164CD5E5" w14:textId="77777777" w:rsidR="004E0087" w:rsidRDefault="004E0087">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02724591" w:history="1">
        <w:r w:rsidRPr="002A3153">
          <w:rPr>
            <w:rStyle w:val="Hiperpovezava"/>
            <w:rFonts w:cs="Times New Roman"/>
            <w:noProof/>
          </w:rPr>
          <w:t>7.2</w:t>
        </w:r>
        <w:r>
          <w:rPr>
            <w:rFonts w:asciiTheme="minorHAnsi" w:eastAsiaTheme="minorEastAsia" w:hAnsiTheme="minorHAnsi" w:cstheme="minorBidi"/>
            <w:smallCaps w:val="0"/>
            <w:noProof/>
            <w:sz w:val="22"/>
            <w:szCs w:val="22"/>
            <w:lang w:eastAsia="sl-SI"/>
          </w:rPr>
          <w:tab/>
        </w:r>
        <w:r w:rsidRPr="002A3153">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_Toc102724591 \h </w:instrText>
        </w:r>
        <w:r>
          <w:rPr>
            <w:noProof/>
            <w:webHidden/>
          </w:rPr>
        </w:r>
        <w:r>
          <w:rPr>
            <w:noProof/>
            <w:webHidden/>
          </w:rPr>
          <w:fldChar w:fldCharType="separate"/>
        </w:r>
        <w:r w:rsidR="00F435D7">
          <w:rPr>
            <w:noProof/>
            <w:webHidden/>
          </w:rPr>
          <w:t>4</w:t>
        </w:r>
        <w:r>
          <w:rPr>
            <w:noProof/>
            <w:webHidden/>
          </w:rPr>
          <w:fldChar w:fldCharType="end"/>
        </w:r>
      </w:hyperlink>
    </w:p>
    <w:p w14:paraId="1CB66538" w14:textId="77777777" w:rsidR="004E0087" w:rsidRDefault="004E0087">
      <w:pPr>
        <w:pStyle w:val="Kazalovsebine1"/>
        <w:rPr>
          <w:rFonts w:asciiTheme="minorHAnsi" w:eastAsiaTheme="minorEastAsia" w:hAnsiTheme="minorHAnsi" w:cstheme="minorBidi"/>
          <w:b w:val="0"/>
          <w:bCs w:val="0"/>
          <w:caps w:val="0"/>
          <w:noProof/>
          <w:sz w:val="22"/>
          <w:szCs w:val="22"/>
          <w:lang w:eastAsia="sl-SI"/>
        </w:rPr>
      </w:pPr>
      <w:hyperlink w:anchor="_Toc102724592" w:history="1">
        <w:r w:rsidRPr="002A3153">
          <w:rPr>
            <w:rStyle w:val="Hiperpovezava"/>
            <w:rFonts w:cs="Times New Roman"/>
            <w:noProof/>
          </w:rPr>
          <w:t>8.</w:t>
        </w:r>
        <w:r>
          <w:rPr>
            <w:rFonts w:asciiTheme="minorHAnsi" w:eastAsiaTheme="minorEastAsia" w:hAnsiTheme="minorHAnsi" w:cstheme="minorBidi"/>
            <w:b w:val="0"/>
            <w:bCs w:val="0"/>
            <w:caps w:val="0"/>
            <w:noProof/>
            <w:sz w:val="22"/>
            <w:szCs w:val="22"/>
            <w:lang w:eastAsia="sl-SI"/>
          </w:rPr>
          <w:tab/>
        </w:r>
        <w:r w:rsidRPr="002A3153">
          <w:rPr>
            <w:rStyle w:val="Hiperpovezava"/>
            <w:noProof/>
          </w:rPr>
          <w:t>SESTAVA DOKUMENTACIJE</w:t>
        </w:r>
        <w:r>
          <w:rPr>
            <w:noProof/>
            <w:webHidden/>
          </w:rPr>
          <w:tab/>
        </w:r>
        <w:r>
          <w:rPr>
            <w:noProof/>
            <w:webHidden/>
          </w:rPr>
          <w:fldChar w:fldCharType="begin"/>
        </w:r>
        <w:r>
          <w:rPr>
            <w:noProof/>
            <w:webHidden/>
          </w:rPr>
          <w:instrText xml:space="preserve"> PAGEREF _Toc102724592 \h </w:instrText>
        </w:r>
        <w:r>
          <w:rPr>
            <w:noProof/>
            <w:webHidden/>
          </w:rPr>
        </w:r>
        <w:r>
          <w:rPr>
            <w:noProof/>
            <w:webHidden/>
          </w:rPr>
          <w:fldChar w:fldCharType="separate"/>
        </w:r>
        <w:r w:rsidR="00F435D7">
          <w:rPr>
            <w:noProof/>
            <w:webHidden/>
          </w:rPr>
          <w:t>5</w:t>
        </w:r>
        <w:r>
          <w:rPr>
            <w:noProof/>
            <w:webHidden/>
          </w:rPr>
          <w:fldChar w:fldCharType="end"/>
        </w:r>
      </w:hyperlink>
    </w:p>
    <w:p w14:paraId="1C55E392" w14:textId="77777777" w:rsidR="004E0087" w:rsidRDefault="004E0087">
      <w:pPr>
        <w:pStyle w:val="Kazalovsebine1"/>
        <w:rPr>
          <w:rFonts w:asciiTheme="minorHAnsi" w:eastAsiaTheme="minorEastAsia" w:hAnsiTheme="minorHAnsi" w:cstheme="minorBidi"/>
          <w:b w:val="0"/>
          <w:bCs w:val="0"/>
          <w:caps w:val="0"/>
          <w:noProof/>
          <w:sz w:val="22"/>
          <w:szCs w:val="22"/>
          <w:lang w:eastAsia="sl-SI"/>
        </w:rPr>
      </w:pPr>
      <w:hyperlink w:anchor="_Toc102724593" w:history="1">
        <w:r w:rsidRPr="002A3153">
          <w:rPr>
            <w:rStyle w:val="Hiperpovezava"/>
            <w:rFonts w:cs="Times New Roman"/>
            <w:noProof/>
          </w:rPr>
          <w:t>9.</w:t>
        </w:r>
        <w:r>
          <w:rPr>
            <w:rFonts w:asciiTheme="minorHAnsi" w:eastAsiaTheme="minorEastAsia" w:hAnsiTheme="minorHAnsi" w:cstheme="minorBidi"/>
            <w:b w:val="0"/>
            <w:bCs w:val="0"/>
            <w:caps w:val="0"/>
            <w:noProof/>
            <w:sz w:val="22"/>
            <w:szCs w:val="22"/>
            <w:lang w:eastAsia="sl-SI"/>
          </w:rPr>
          <w:tab/>
        </w:r>
        <w:r w:rsidRPr="002A3153">
          <w:rPr>
            <w:rStyle w:val="Hiperpovezava"/>
            <w:noProof/>
          </w:rPr>
          <w:t>UGOTAVLJANJE SPOSOBNOSTI</w:t>
        </w:r>
        <w:r>
          <w:rPr>
            <w:noProof/>
            <w:webHidden/>
          </w:rPr>
          <w:tab/>
        </w:r>
        <w:r>
          <w:rPr>
            <w:noProof/>
            <w:webHidden/>
          </w:rPr>
          <w:fldChar w:fldCharType="begin"/>
        </w:r>
        <w:r>
          <w:rPr>
            <w:noProof/>
            <w:webHidden/>
          </w:rPr>
          <w:instrText xml:space="preserve"> PAGEREF _Toc102724593 \h </w:instrText>
        </w:r>
        <w:r>
          <w:rPr>
            <w:noProof/>
            <w:webHidden/>
          </w:rPr>
        </w:r>
        <w:r>
          <w:rPr>
            <w:noProof/>
            <w:webHidden/>
          </w:rPr>
          <w:fldChar w:fldCharType="separate"/>
        </w:r>
        <w:r w:rsidR="00F435D7">
          <w:rPr>
            <w:noProof/>
            <w:webHidden/>
          </w:rPr>
          <w:t>5</w:t>
        </w:r>
        <w:r>
          <w:rPr>
            <w:noProof/>
            <w:webHidden/>
          </w:rPr>
          <w:fldChar w:fldCharType="end"/>
        </w:r>
      </w:hyperlink>
    </w:p>
    <w:p w14:paraId="260823CB" w14:textId="77777777" w:rsidR="004E0087" w:rsidRDefault="004E0087">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02724594" w:history="1">
        <w:r w:rsidRPr="002A3153">
          <w:rPr>
            <w:rStyle w:val="Hiperpovezava"/>
            <w:rFonts w:cs="Times New Roman"/>
            <w:noProof/>
          </w:rPr>
          <w:t>9.1</w:t>
        </w:r>
        <w:r>
          <w:rPr>
            <w:rFonts w:asciiTheme="minorHAnsi" w:eastAsiaTheme="minorEastAsia" w:hAnsiTheme="minorHAnsi" w:cstheme="minorBidi"/>
            <w:smallCaps w:val="0"/>
            <w:noProof/>
            <w:sz w:val="22"/>
            <w:szCs w:val="22"/>
            <w:lang w:eastAsia="sl-SI"/>
          </w:rPr>
          <w:tab/>
        </w:r>
        <w:r w:rsidRPr="002A3153">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_Toc102724594 \h </w:instrText>
        </w:r>
        <w:r>
          <w:rPr>
            <w:noProof/>
            <w:webHidden/>
          </w:rPr>
        </w:r>
        <w:r>
          <w:rPr>
            <w:noProof/>
            <w:webHidden/>
          </w:rPr>
          <w:fldChar w:fldCharType="separate"/>
        </w:r>
        <w:r w:rsidR="00F435D7">
          <w:rPr>
            <w:noProof/>
            <w:webHidden/>
          </w:rPr>
          <w:t>5</w:t>
        </w:r>
        <w:r>
          <w:rPr>
            <w:noProof/>
            <w:webHidden/>
          </w:rPr>
          <w:fldChar w:fldCharType="end"/>
        </w:r>
      </w:hyperlink>
    </w:p>
    <w:p w14:paraId="2151EEBA" w14:textId="77777777" w:rsidR="004E0087" w:rsidRDefault="004E0087">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02724595" w:history="1">
        <w:r w:rsidRPr="002A3153">
          <w:rPr>
            <w:rStyle w:val="Hiperpovezava"/>
            <w:rFonts w:cs="Times New Roman"/>
            <w:noProof/>
          </w:rPr>
          <w:t>9.1.1</w:t>
        </w:r>
        <w:r>
          <w:rPr>
            <w:rFonts w:asciiTheme="minorHAnsi" w:eastAsiaTheme="minorEastAsia" w:hAnsiTheme="minorHAnsi" w:cstheme="minorBidi"/>
            <w:i w:val="0"/>
            <w:iCs w:val="0"/>
            <w:noProof/>
            <w:sz w:val="22"/>
            <w:szCs w:val="22"/>
            <w:lang w:eastAsia="sl-SI"/>
          </w:rPr>
          <w:tab/>
        </w:r>
        <w:r w:rsidRPr="002A3153">
          <w:rPr>
            <w:rStyle w:val="Hiperpovezava"/>
            <w:noProof/>
          </w:rPr>
          <w:t>Razlogi za izključitev</w:t>
        </w:r>
        <w:r>
          <w:rPr>
            <w:noProof/>
            <w:webHidden/>
          </w:rPr>
          <w:tab/>
        </w:r>
        <w:r>
          <w:rPr>
            <w:noProof/>
            <w:webHidden/>
          </w:rPr>
          <w:fldChar w:fldCharType="begin"/>
        </w:r>
        <w:r>
          <w:rPr>
            <w:noProof/>
            <w:webHidden/>
          </w:rPr>
          <w:instrText xml:space="preserve"> PAGEREF _Toc102724595 \h </w:instrText>
        </w:r>
        <w:r>
          <w:rPr>
            <w:noProof/>
            <w:webHidden/>
          </w:rPr>
        </w:r>
        <w:r>
          <w:rPr>
            <w:noProof/>
            <w:webHidden/>
          </w:rPr>
          <w:fldChar w:fldCharType="separate"/>
        </w:r>
        <w:r w:rsidR="00F435D7">
          <w:rPr>
            <w:noProof/>
            <w:webHidden/>
          </w:rPr>
          <w:t>6</w:t>
        </w:r>
        <w:r>
          <w:rPr>
            <w:noProof/>
            <w:webHidden/>
          </w:rPr>
          <w:fldChar w:fldCharType="end"/>
        </w:r>
      </w:hyperlink>
    </w:p>
    <w:p w14:paraId="5F401016" w14:textId="77777777" w:rsidR="004E0087" w:rsidRDefault="004E0087">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02724596" w:history="1">
        <w:r w:rsidRPr="002A3153">
          <w:rPr>
            <w:rStyle w:val="Hiperpovezava"/>
            <w:rFonts w:cs="Times New Roman"/>
            <w:noProof/>
          </w:rPr>
          <w:t>9.1.2</w:t>
        </w:r>
        <w:r>
          <w:rPr>
            <w:rFonts w:asciiTheme="minorHAnsi" w:eastAsiaTheme="minorEastAsia" w:hAnsiTheme="minorHAnsi" w:cstheme="minorBidi"/>
            <w:i w:val="0"/>
            <w:iCs w:val="0"/>
            <w:noProof/>
            <w:sz w:val="22"/>
            <w:szCs w:val="22"/>
            <w:lang w:eastAsia="sl-SI"/>
          </w:rPr>
          <w:tab/>
        </w:r>
        <w:r w:rsidRPr="002A3153">
          <w:rPr>
            <w:rStyle w:val="Hiperpovezava"/>
            <w:noProof/>
          </w:rPr>
          <w:t>Tehnični pogoji oziroma sposobnost</w:t>
        </w:r>
        <w:r>
          <w:rPr>
            <w:noProof/>
            <w:webHidden/>
          </w:rPr>
          <w:tab/>
        </w:r>
        <w:r>
          <w:rPr>
            <w:noProof/>
            <w:webHidden/>
          </w:rPr>
          <w:fldChar w:fldCharType="begin"/>
        </w:r>
        <w:r>
          <w:rPr>
            <w:noProof/>
            <w:webHidden/>
          </w:rPr>
          <w:instrText xml:space="preserve"> PAGEREF _Toc102724596 \h </w:instrText>
        </w:r>
        <w:r>
          <w:rPr>
            <w:noProof/>
            <w:webHidden/>
          </w:rPr>
        </w:r>
        <w:r>
          <w:rPr>
            <w:noProof/>
            <w:webHidden/>
          </w:rPr>
          <w:fldChar w:fldCharType="separate"/>
        </w:r>
        <w:r w:rsidR="00F435D7">
          <w:rPr>
            <w:noProof/>
            <w:webHidden/>
          </w:rPr>
          <w:t>8</w:t>
        </w:r>
        <w:r>
          <w:rPr>
            <w:noProof/>
            <w:webHidden/>
          </w:rPr>
          <w:fldChar w:fldCharType="end"/>
        </w:r>
      </w:hyperlink>
    </w:p>
    <w:p w14:paraId="37B616E0" w14:textId="77777777" w:rsidR="004E0087" w:rsidRDefault="004E0087">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02724597" w:history="1">
        <w:r w:rsidRPr="002A3153">
          <w:rPr>
            <w:rStyle w:val="Hiperpovezava"/>
            <w:rFonts w:cs="Times New Roman"/>
            <w:noProof/>
          </w:rPr>
          <w:t>9.1.3</w:t>
        </w:r>
        <w:r>
          <w:rPr>
            <w:rFonts w:asciiTheme="minorHAnsi" w:eastAsiaTheme="minorEastAsia" w:hAnsiTheme="minorHAnsi" w:cstheme="minorBidi"/>
            <w:i w:val="0"/>
            <w:iCs w:val="0"/>
            <w:noProof/>
            <w:sz w:val="22"/>
            <w:szCs w:val="22"/>
            <w:lang w:eastAsia="sl-SI"/>
          </w:rPr>
          <w:tab/>
        </w:r>
        <w:r w:rsidRPr="002A3153">
          <w:rPr>
            <w:rStyle w:val="Hiperpovezava"/>
            <w:noProof/>
          </w:rPr>
          <w:t>Kadrovski pogoji oziroma sposobnost</w:t>
        </w:r>
        <w:r>
          <w:rPr>
            <w:noProof/>
            <w:webHidden/>
          </w:rPr>
          <w:tab/>
        </w:r>
        <w:r>
          <w:rPr>
            <w:noProof/>
            <w:webHidden/>
          </w:rPr>
          <w:fldChar w:fldCharType="begin"/>
        </w:r>
        <w:r>
          <w:rPr>
            <w:noProof/>
            <w:webHidden/>
          </w:rPr>
          <w:instrText xml:space="preserve"> PAGEREF _Toc102724597 \h </w:instrText>
        </w:r>
        <w:r>
          <w:rPr>
            <w:noProof/>
            <w:webHidden/>
          </w:rPr>
        </w:r>
        <w:r>
          <w:rPr>
            <w:noProof/>
            <w:webHidden/>
          </w:rPr>
          <w:fldChar w:fldCharType="separate"/>
        </w:r>
        <w:r w:rsidR="00F435D7">
          <w:rPr>
            <w:noProof/>
            <w:webHidden/>
          </w:rPr>
          <w:t>10</w:t>
        </w:r>
        <w:r>
          <w:rPr>
            <w:noProof/>
            <w:webHidden/>
          </w:rPr>
          <w:fldChar w:fldCharType="end"/>
        </w:r>
      </w:hyperlink>
    </w:p>
    <w:p w14:paraId="5F986504" w14:textId="77777777" w:rsidR="004E0087" w:rsidRDefault="004E0087">
      <w:pPr>
        <w:pStyle w:val="Kazalovsebine1"/>
        <w:rPr>
          <w:rFonts w:asciiTheme="minorHAnsi" w:eastAsiaTheme="minorEastAsia" w:hAnsiTheme="minorHAnsi" w:cstheme="minorBidi"/>
          <w:b w:val="0"/>
          <w:bCs w:val="0"/>
          <w:caps w:val="0"/>
          <w:noProof/>
          <w:sz w:val="22"/>
          <w:szCs w:val="22"/>
          <w:lang w:eastAsia="sl-SI"/>
        </w:rPr>
      </w:pPr>
      <w:hyperlink w:anchor="_Toc102724598" w:history="1">
        <w:r w:rsidRPr="002A3153">
          <w:rPr>
            <w:rStyle w:val="Hiperpovezava"/>
            <w:rFonts w:cs="Times New Roman"/>
            <w:noProof/>
          </w:rPr>
          <w:t>10.</w:t>
        </w:r>
        <w:r>
          <w:rPr>
            <w:rFonts w:asciiTheme="minorHAnsi" w:eastAsiaTheme="minorEastAsia" w:hAnsiTheme="minorHAnsi" w:cstheme="minorBidi"/>
            <w:b w:val="0"/>
            <w:bCs w:val="0"/>
            <w:caps w:val="0"/>
            <w:noProof/>
            <w:sz w:val="22"/>
            <w:szCs w:val="22"/>
            <w:lang w:eastAsia="sl-SI"/>
          </w:rPr>
          <w:tab/>
        </w:r>
        <w:r w:rsidRPr="002A3153">
          <w:rPr>
            <w:rStyle w:val="Hiperpovezava"/>
            <w:noProof/>
          </w:rPr>
          <w:t>MERILO</w:t>
        </w:r>
        <w:r>
          <w:rPr>
            <w:noProof/>
            <w:webHidden/>
          </w:rPr>
          <w:tab/>
        </w:r>
        <w:r>
          <w:rPr>
            <w:noProof/>
            <w:webHidden/>
          </w:rPr>
          <w:fldChar w:fldCharType="begin"/>
        </w:r>
        <w:r>
          <w:rPr>
            <w:noProof/>
            <w:webHidden/>
          </w:rPr>
          <w:instrText xml:space="preserve"> PAGEREF _Toc102724598 \h </w:instrText>
        </w:r>
        <w:r>
          <w:rPr>
            <w:noProof/>
            <w:webHidden/>
          </w:rPr>
        </w:r>
        <w:r>
          <w:rPr>
            <w:noProof/>
            <w:webHidden/>
          </w:rPr>
          <w:fldChar w:fldCharType="separate"/>
        </w:r>
        <w:r w:rsidR="00F435D7">
          <w:rPr>
            <w:noProof/>
            <w:webHidden/>
          </w:rPr>
          <w:t>14</w:t>
        </w:r>
        <w:r>
          <w:rPr>
            <w:noProof/>
            <w:webHidden/>
          </w:rPr>
          <w:fldChar w:fldCharType="end"/>
        </w:r>
      </w:hyperlink>
    </w:p>
    <w:p w14:paraId="74683BE4" w14:textId="77777777" w:rsidR="004E0087" w:rsidRDefault="004E0087">
      <w:pPr>
        <w:pStyle w:val="Kazalovsebine1"/>
        <w:rPr>
          <w:rFonts w:asciiTheme="minorHAnsi" w:eastAsiaTheme="minorEastAsia" w:hAnsiTheme="minorHAnsi" w:cstheme="minorBidi"/>
          <w:b w:val="0"/>
          <w:bCs w:val="0"/>
          <w:caps w:val="0"/>
          <w:noProof/>
          <w:sz w:val="22"/>
          <w:szCs w:val="22"/>
          <w:lang w:eastAsia="sl-SI"/>
        </w:rPr>
      </w:pPr>
      <w:hyperlink w:anchor="_Toc102724599" w:history="1">
        <w:r w:rsidRPr="002A3153">
          <w:rPr>
            <w:rStyle w:val="Hiperpovezava"/>
            <w:rFonts w:cs="Times New Roman"/>
            <w:noProof/>
          </w:rPr>
          <w:t>11.</w:t>
        </w:r>
        <w:r>
          <w:rPr>
            <w:rFonts w:asciiTheme="minorHAnsi" w:eastAsiaTheme="minorEastAsia" w:hAnsiTheme="minorHAnsi" w:cstheme="minorBidi"/>
            <w:b w:val="0"/>
            <w:bCs w:val="0"/>
            <w:caps w:val="0"/>
            <w:noProof/>
            <w:sz w:val="22"/>
            <w:szCs w:val="22"/>
            <w:lang w:eastAsia="sl-SI"/>
          </w:rPr>
          <w:tab/>
        </w:r>
        <w:r w:rsidRPr="002A3153">
          <w:rPr>
            <w:rStyle w:val="Hiperpovezava"/>
            <w:noProof/>
          </w:rPr>
          <w:t>PONUDBA</w:t>
        </w:r>
        <w:r>
          <w:rPr>
            <w:noProof/>
            <w:webHidden/>
          </w:rPr>
          <w:tab/>
        </w:r>
        <w:r>
          <w:rPr>
            <w:noProof/>
            <w:webHidden/>
          </w:rPr>
          <w:fldChar w:fldCharType="begin"/>
        </w:r>
        <w:r>
          <w:rPr>
            <w:noProof/>
            <w:webHidden/>
          </w:rPr>
          <w:instrText xml:space="preserve"> PAGEREF _Toc102724599 \h </w:instrText>
        </w:r>
        <w:r>
          <w:rPr>
            <w:noProof/>
            <w:webHidden/>
          </w:rPr>
        </w:r>
        <w:r>
          <w:rPr>
            <w:noProof/>
            <w:webHidden/>
          </w:rPr>
          <w:fldChar w:fldCharType="separate"/>
        </w:r>
        <w:r w:rsidR="00F435D7">
          <w:rPr>
            <w:noProof/>
            <w:webHidden/>
          </w:rPr>
          <w:t>15</w:t>
        </w:r>
        <w:r>
          <w:rPr>
            <w:noProof/>
            <w:webHidden/>
          </w:rPr>
          <w:fldChar w:fldCharType="end"/>
        </w:r>
      </w:hyperlink>
    </w:p>
    <w:p w14:paraId="5DCE9A2E" w14:textId="77777777" w:rsidR="004E0087" w:rsidRDefault="004E0087">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02724600" w:history="1">
        <w:r w:rsidRPr="002A3153">
          <w:rPr>
            <w:rStyle w:val="Hiperpovezava"/>
            <w:rFonts w:cs="Times New Roman"/>
            <w:noProof/>
          </w:rPr>
          <w:t>11.1</w:t>
        </w:r>
        <w:r>
          <w:rPr>
            <w:rFonts w:asciiTheme="minorHAnsi" w:eastAsiaTheme="minorEastAsia" w:hAnsiTheme="minorHAnsi" w:cstheme="minorBidi"/>
            <w:smallCaps w:val="0"/>
            <w:noProof/>
            <w:sz w:val="22"/>
            <w:szCs w:val="22"/>
            <w:lang w:eastAsia="sl-SI"/>
          </w:rPr>
          <w:tab/>
        </w:r>
        <w:r w:rsidRPr="002A3153">
          <w:rPr>
            <w:rStyle w:val="Hiperpovezava"/>
            <w:noProof/>
          </w:rPr>
          <w:t>PONUDBENA DOKUMENTACIJA</w:t>
        </w:r>
        <w:r>
          <w:rPr>
            <w:noProof/>
            <w:webHidden/>
          </w:rPr>
          <w:tab/>
        </w:r>
        <w:r>
          <w:rPr>
            <w:noProof/>
            <w:webHidden/>
          </w:rPr>
          <w:fldChar w:fldCharType="begin"/>
        </w:r>
        <w:r>
          <w:rPr>
            <w:noProof/>
            <w:webHidden/>
          </w:rPr>
          <w:instrText xml:space="preserve"> PAGEREF _Toc102724600 \h </w:instrText>
        </w:r>
        <w:r>
          <w:rPr>
            <w:noProof/>
            <w:webHidden/>
          </w:rPr>
        </w:r>
        <w:r>
          <w:rPr>
            <w:noProof/>
            <w:webHidden/>
          </w:rPr>
          <w:fldChar w:fldCharType="separate"/>
        </w:r>
        <w:r w:rsidR="00F435D7">
          <w:rPr>
            <w:noProof/>
            <w:webHidden/>
          </w:rPr>
          <w:t>15</w:t>
        </w:r>
        <w:r>
          <w:rPr>
            <w:noProof/>
            <w:webHidden/>
          </w:rPr>
          <w:fldChar w:fldCharType="end"/>
        </w:r>
      </w:hyperlink>
    </w:p>
    <w:p w14:paraId="59FDB665" w14:textId="77777777" w:rsidR="004E0087" w:rsidRDefault="004E0087">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02724601" w:history="1">
        <w:r w:rsidRPr="002A3153">
          <w:rPr>
            <w:rStyle w:val="Hiperpovezava"/>
            <w:rFonts w:cs="Times New Roman"/>
            <w:noProof/>
          </w:rPr>
          <w:t>11.2</w:t>
        </w:r>
        <w:r>
          <w:rPr>
            <w:rFonts w:asciiTheme="minorHAnsi" w:eastAsiaTheme="minorEastAsia" w:hAnsiTheme="minorHAnsi" w:cstheme="minorBidi"/>
            <w:smallCaps w:val="0"/>
            <w:noProof/>
            <w:sz w:val="22"/>
            <w:szCs w:val="22"/>
            <w:lang w:eastAsia="sl-SI"/>
          </w:rPr>
          <w:tab/>
        </w:r>
        <w:r w:rsidRPr="002A3153">
          <w:rPr>
            <w:rStyle w:val="Hiperpovezava"/>
            <w:noProof/>
          </w:rPr>
          <w:t>SESTAVLJANJE PONUDBE</w:t>
        </w:r>
        <w:r>
          <w:rPr>
            <w:noProof/>
            <w:webHidden/>
          </w:rPr>
          <w:tab/>
        </w:r>
        <w:r>
          <w:rPr>
            <w:noProof/>
            <w:webHidden/>
          </w:rPr>
          <w:fldChar w:fldCharType="begin"/>
        </w:r>
        <w:r>
          <w:rPr>
            <w:noProof/>
            <w:webHidden/>
          </w:rPr>
          <w:instrText xml:space="preserve"> PAGEREF _Toc102724601 \h </w:instrText>
        </w:r>
        <w:r>
          <w:rPr>
            <w:noProof/>
            <w:webHidden/>
          </w:rPr>
        </w:r>
        <w:r>
          <w:rPr>
            <w:noProof/>
            <w:webHidden/>
          </w:rPr>
          <w:fldChar w:fldCharType="separate"/>
        </w:r>
        <w:r w:rsidR="00F435D7">
          <w:rPr>
            <w:noProof/>
            <w:webHidden/>
          </w:rPr>
          <w:t>16</w:t>
        </w:r>
        <w:r>
          <w:rPr>
            <w:noProof/>
            <w:webHidden/>
          </w:rPr>
          <w:fldChar w:fldCharType="end"/>
        </w:r>
      </w:hyperlink>
    </w:p>
    <w:p w14:paraId="754B18CE" w14:textId="77777777" w:rsidR="004E0087" w:rsidRDefault="004E0087">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02724602" w:history="1">
        <w:r w:rsidRPr="002A3153">
          <w:rPr>
            <w:rStyle w:val="Hiperpovezava"/>
            <w:rFonts w:cs="Times New Roman"/>
            <w:noProof/>
          </w:rPr>
          <w:t>11.2.1</w:t>
        </w:r>
        <w:r>
          <w:rPr>
            <w:rFonts w:asciiTheme="minorHAnsi" w:eastAsiaTheme="minorEastAsia" w:hAnsiTheme="minorHAnsi" w:cstheme="minorBidi"/>
            <w:i w:val="0"/>
            <w:iCs w:val="0"/>
            <w:noProof/>
            <w:sz w:val="22"/>
            <w:szCs w:val="22"/>
            <w:lang w:eastAsia="sl-SI"/>
          </w:rPr>
          <w:tab/>
        </w:r>
        <w:r w:rsidRPr="002A3153">
          <w:rPr>
            <w:rStyle w:val="Hiperpovezava"/>
            <w:noProof/>
          </w:rPr>
          <w:t>Obrazec »ESPD«</w:t>
        </w:r>
        <w:r w:rsidRPr="002A3153">
          <w:rPr>
            <w:rStyle w:val="Hiperpovezava"/>
            <w:rFonts w:eastAsia="Calibri"/>
            <w:noProof/>
          </w:rPr>
          <w:t xml:space="preserve"> </w:t>
        </w:r>
        <w:r w:rsidRPr="002A3153">
          <w:rPr>
            <w:rStyle w:val="Hiperpovezava"/>
            <w:noProof/>
          </w:rPr>
          <w:t>za vse gospodarske subjekte</w:t>
        </w:r>
        <w:r>
          <w:rPr>
            <w:noProof/>
            <w:webHidden/>
          </w:rPr>
          <w:tab/>
        </w:r>
        <w:r>
          <w:rPr>
            <w:noProof/>
            <w:webHidden/>
          </w:rPr>
          <w:fldChar w:fldCharType="begin"/>
        </w:r>
        <w:r>
          <w:rPr>
            <w:noProof/>
            <w:webHidden/>
          </w:rPr>
          <w:instrText xml:space="preserve"> PAGEREF _Toc102724602 \h </w:instrText>
        </w:r>
        <w:r>
          <w:rPr>
            <w:noProof/>
            <w:webHidden/>
          </w:rPr>
        </w:r>
        <w:r>
          <w:rPr>
            <w:noProof/>
            <w:webHidden/>
          </w:rPr>
          <w:fldChar w:fldCharType="separate"/>
        </w:r>
        <w:r w:rsidR="00F435D7">
          <w:rPr>
            <w:noProof/>
            <w:webHidden/>
          </w:rPr>
          <w:t>16</w:t>
        </w:r>
        <w:r>
          <w:rPr>
            <w:noProof/>
            <w:webHidden/>
          </w:rPr>
          <w:fldChar w:fldCharType="end"/>
        </w:r>
      </w:hyperlink>
    </w:p>
    <w:p w14:paraId="5D03880D" w14:textId="77777777" w:rsidR="004E0087" w:rsidRDefault="004E0087">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02724603" w:history="1">
        <w:r w:rsidRPr="002A3153">
          <w:rPr>
            <w:rStyle w:val="Hiperpovezava"/>
            <w:rFonts w:cs="Times New Roman"/>
            <w:noProof/>
          </w:rPr>
          <w:t>11.2.2</w:t>
        </w:r>
        <w:r>
          <w:rPr>
            <w:rFonts w:asciiTheme="minorHAnsi" w:eastAsiaTheme="minorEastAsia" w:hAnsiTheme="minorHAnsi" w:cstheme="minorBidi"/>
            <w:i w:val="0"/>
            <w:iCs w:val="0"/>
            <w:noProof/>
            <w:sz w:val="22"/>
            <w:szCs w:val="22"/>
            <w:lang w:eastAsia="sl-SI"/>
          </w:rPr>
          <w:tab/>
        </w:r>
        <w:r w:rsidRPr="002A3153">
          <w:rPr>
            <w:rStyle w:val="Hiperpovezava"/>
            <w:noProof/>
          </w:rPr>
          <w:t>Obrazec 1 »NEO_Predračun« in Obrazec 1a »NEO_Povzetek_predračuna«</w:t>
        </w:r>
        <w:r>
          <w:rPr>
            <w:noProof/>
            <w:webHidden/>
          </w:rPr>
          <w:tab/>
        </w:r>
        <w:r>
          <w:rPr>
            <w:noProof/>
            <w:webHidden/>
          </w:rPr>
          <w:fldChar w:fldCharType="begin"/>
        </w:r>
        <w:r>
          <w:rPr>
            <w:noProof/>
            <w:webHidden/>
          </w:rPr>
          <w:instrText xml:space="preserve"> PAGEREF _Toc102724603 \h </w:instrText>
        </w:r>
        <w:r>
          <w:rPr>
            <w:noProof/>
            <w:webHidden/>
          </w:rPr>
        </w:r>
        <w:r>
          <w:rPr>
            <w:noProof/>
            <w:webHidden/>
          </w:rPr>
          <w:fldChar w:fldCharType="separate"/>
        </w:r>
        <w:r w:rsidR="00F435D7">
          <w:rPr>
            <w:noProof/>
            <w:webHidden/>
          </w:rPr>
          <w:t>16</w:t>
        </w:r>
        <w:r>
          <w:rPr>
            <w:noProof/>
            <w:webHidden/>
          </w:rPr>
          <w:fldChar w:fldCharType="end"/>
        </w:r>
      </w:hyperlink>
    </w:p>
    <w:p w14:paraId="6B87463E" w14:textId="77777777" w:rsidR="004E0087" w:rsidRDefault="004E0087">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02724604" w:history="1">
        <w:r w:rsidRPr="002A3153">
          <w:rPr>
            <w:rStyle w:val="Hiperpovezava"/>
            <w:rFonts w:cs="Times New Roman"/>
            <w:noProof/>
          </w:rPr>
          <w:t>11.2.3</w:t>
        </w:r>
        <w:r>
          <w:rPr>
            <w:rFonts w:asciiTheme="minorHAnsi" w:eastAsiaTheme="minorEastAsia" w:hAnsiTheme="minorHAnsi" w:cstheme="minorBidi"/>
            <w:i w:val="0"/>
            <w:iCs w:val="0"/>
            <w:noProof/>
            <w:sz w:val="22"/>
            <w:szCs w:val="22"/>
            <w:lang w:eastAsia="sl-SI"/>
          </w:rPr>
          <w:tab/>
        </w:r>
        <w:r w:rsidRPr="002A3153">
          <w:rPr>
            <w:rStyle w:val="Hiperpovezava"/>
            <w:noProof/>
          </w:rPr>
          <w:t>Drugi dokumenti ponudbene dokumentacije</w:t>
        </w:r>
        <w:r>
          <w:rPr>
            <w:noProof/>
            <w:webHidden/>
          </w:rPr>
          <w:tab/>
        </w:r>
        <w:r>
          <w:rPr>
            <w:noProof/>
            <w:webHidden/>
          </w:rPr>
          <w:fldChar w:fldCharType="begin"/>
        </w:r>
        <w:r>
          <w:rPr>
            <w:noProof/>
            <w:webHidden/>
          </w:rPr>
          <w:instrText xml:space="preserve"> PAGEREF _Toc102724604 \h </w:instrText>
        </w:r>
        <w:r>
          <w:rPr>
            <w:noProof/>
            <w:webHidden/>
          </w:rPr>
        </w:r>
        <w:r>
          <w:rPr>
            <w:noProof/>
            <w:webHidden/>
          </w:rPr>
          <w:fldChar w:fldCharType="separate"/>
        </w:r>
        <w:r w:rsidR="00F435D7">
          <w:rPr>
            <w:noProof/>
            <w:webHidden/>
          </w:rPr>
          <w:t>17</w:t>
        </w:r>
        <w:r>
          <w:rPr>
            <w:noProof/>
            <w:webHidden/>
          </w:rPr>
          <w:fldChar w:fldCharType="end"/>
        </w:r>
      </w:hyperlink>
    </w:p>
    <w:p w14:paraId="3F9EAB77" w14:textId="77777777" w:rsidR="004E0087" w:rsidRDefault="004E0087">
      <w:pPr>
        <w:pStyle w:val="Kazalovsebine4"/>
        <w:tabs>
          <w:tab w:val="left" w:pos="1600"/>
          <w:tab w:val="right" w:leader="dot" w:pos="9062"/>
        </w:tabs>
        <w:rPr>
          <w:rFonts w:asciiTheme="minorHAnsi" w:eastAsiaTheme="minorEastAsia" w:hAnsiTheme="minorHAnsi" w:cstheme="minorBidi"/>
          <w:b w:val="0"/>
          <w:noProof/>
          <w:sz w:val="22"/>
          <w:szCs w:val="22"/>
          <w:lang w:eastAsia="sl-SI"/>
        </w:rPr>
      </w:pPr>
      <w:hyperlink w:anchor="_Toc102724605" w:history="1">
        <w:r w:rsidRPr="002A3153">
          <w:rPr>
            <w:rStyle w:val="Hiperpovezava"/>
            <w:rFonts w:cs="Times New Roman"/>
            <w:noProof/>
          </w:rPr>
          <w:t>11.2.3.1</w:t>
        </w:r>
        <w:r>
          <w:rPr>
            <w:rFonts w:asciiTheme="minorHAnsi" w:eastAsiaTheme="minorEastAsia" w:hAnsiTheme="minorHAnsi" w:cstheme="minorBidi"/>
            <w:b w:val="0"/>
            <w:noProof/>
            <w:sz w:val="22"/>
            <w:szCs w:val="22"/>
            <w:lang w:eastAsia="sl-SI"/>
          </w:rPr>
          <w:tab/>
        </w:r>
        <w:r w:rsidRPr="002A3153">
          <w:rPr>
            <w:rStyle w:val="Hiperpovezava"/>
            <w:noProof/>
          </w:rPr>
          <w:t>Obrazec 2 »NEO_Podatki o prijavljenem kadru«</w:t>
        </w:r>
        <w:r>
          <w:rPr>
            <w:noProof/>
            <w:webHidden/>
          </w:rPr>
          <w:tab/>
        </w:r>
        <w:r>
          <w:rPr>
            <w:noProof/>
            <w:webHidden/>
          </w:rPr>
          <w:fldChar w:fldCharType="begin"/>
        </w:r>
        <w:r>
          <w:rPr>
            <w:noProof/>
            <w:webHidden/>
          </w:rPr>
          <w:instrText xml:space="preserve"> PAGEREF _Toc102724605 \h </w:instrText>
        </w:r>
        <w:r>
          <w:rPr>
            <w:noProof/>
            <w:webHidden/>
          </w:rPr>
        </w:r>
        <w:r>
          <w:rPr>
            <w:noProof/>
            <w:webHidden/>
          </w:rPr>
          <w:fldChar w:fldCharType="separate"/>
        </w:r>
        <w:r w:rsidR="00F435D7">
          <w:rPr>
            <w:noProof/>
            <w:webHidden/>
          </w:rPr>
          <w:t>17</w:t>
        </w:r>
        <w:r>
          <w:rPr>
            <w:noProof/>
            <w:webHidden/>
          </w:rPr>
          <w:fldChar w:fldCharType="end"/>
        </w:r>
      </w:hyperlink>
    </w:p>
    <w:p w14:paraId="4524C022" w14:textId="77777777" w:rsidR="004E0087" w:rsidRDefault="004E0087">
      <w:pPr>
        <w:pStyle w:val="Kazalovsebine4"/>
        <w:tabs>
          <w:tab w:val="left" w:pos="1600"/>
          <w:tab w:val="right" w:leader="dot" w:pos="9062"/>
        </w:tabs>
        <w:rPr>
          <w:rFonts w:asciiTheme="minorHAnsi" w:eastAsiaTheme="minorEastAsia" w:hAnsiTheme="minorHAnsi" w:cstheme="minorBidi"/>
          <w:b w:val="0"/>
          <w:noProof/>
          <w:sz w:val="22"/>
          <w:szCs w:val="22"/>
          <w:lang w:eastAsia="sl-SI"/>
        </w:rPr>
      </w:pPr>
      <w:hyperlink w:anchor="_Toc102724606" w:history="1">
        <w:r w:rsidRPr="002A3153">
          <w:rPr>
            <w:rStyle w:val="Hiperpovezava"/>
            <w:i/>
            <w:noProof/>
          </w:rPr>
          <w:t>11.2.3.2</w:t>
        </w:r>
        <w:r>
          <w:rPr>
            <w:rFonts w:asciiTheme="minorHAnsi" w:eastAsiaTheme="minorEastAsia" w:hAnsiTheme="minorHAnsi" w:cstheme="minorBidi"/>
            <w:b w:val="0"/>
            <w:noProof/>
            <w:sz w:val="22"/>
            <w:szCs w:val="22"/>
            <w:lang w:eastAsia="sl-SI"/>
          </w:rPr>
          <w:tab/>
        </w:r>
        <w:r w:rsidRPr="002A3153">
          <w:rPr>
            <w:rStyle w:val="Hiperpovezava"/>
            <w:rFonts w:cs="Arial"/>
            <w:i/>
            <w:iCs/>
            <w:noProof/>
          </w:rPr>
          <w:t>Obrazec 10 »NEO_Soglasje podizvajalca</w:t>
        </w:r>
        <w:r w:rsidRPr="002A3153">
          <w:rPr>
            <w:rStyle w:val="Hiperpovezava"/>
            <w:rFonts w:cs="Arial"/>
            <w:iCs/>
            <w:noProof/>
          </w:rPr>
          <w:t>« za neposredna plačila</w:t>
        </w:r>
        <w:r>
          <w:rPr>
            <w:noProof/>
            <w:webHidden/>
          </w:rPr>
          <w:tab/>
        </w:r>
        <w:r>
          <w:rPr>
            <w:noProof/>
            <w:webHidden/>
          </w:rPr>
          <w:fldChar w:fldCharType="begin"/>
        </w:r>
        <w:r>
          <w:rPr>
            <w:noProof/>
            <w:webHidden/>
          </w:rPr>
          <w:instrText xml:space="preserve"> PAGEREF _Toc102724606 \h </w:instrText>
        </w:r>
        <w:r>
          <w:rPr>
            <w:noProof/>
            <w:webHidden/>
          </w:rPr>
        </w:r>
        <w:r>
          <w:rPr>
            <w:noProof/>
            <w:webHidden/>
          </w:rPr>
          <w:fldChar w:fldCharType="separate"/>
        </w:r>
        <w:r w:rsidR="00F435D7">
          <w:rPr>
            <w:noProof/>
            <w:webHidden/>
          </w:rPr>
          <w:t>17</w:t>
        </w:r>
        <w:r>
          <w:rPr>
            <w:noProof/>
            <w:webHidden/>
          </w:rPr>
          <w:fldChar w:fldCharType="end"/>
        </w:r>
      </w:hyperlink>
    </w:p>
    <w:p w14:paraId="2DEBB244" w14:textId="77777777" w:rsidR="004E0087" w:rsidRDefault="004E0087">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02724607" w:history="1">
        <w:r w:rsidRPr="002A3153">
          <w:rPr>
            <w:rStyle w:val="Hiperpovezava"/>
            <w:rFonts w:cs="Times New Roman"/>
            <w:noProof/>
          </w:rPr>
          <w:t>11.3</w:t>
        </w:r>
        <w:r>
          <w:rPr>
            <w:rFonts w:asciiTheme="minorHAnsi" w:eastAsiaTheme="minorEastAsia" w:hAnsiTheme="minorHAnsi" w:cstheme="minorBidi"/>
            <w:smallCaps w:val="0"/>
            <w:noProof/>
            <w:sz w:val="22"/>
            <w:szCs w:val="22"/>
            <w:lang w:eastAsia="sl-SI"/>
          </w:rPr>
          <w:tab/>
        </w:r>
        <w:r w:rsidRPr="002A3153">
          <w:rPr>
            <w:rStyle w:val="Hiperpovezava"/>
            <w:noProof/>
          </w:rPr>
          <w:t>DRUGA DOLOČILA ZA PRIPRAVO PONUDB</w:t>
        </w:r>
        <w:r>
          <w:rPr>
            <w:noProof/>
            <w:webHidden/>
          </w:rPr>
          <w:tab/>
        </w:r>
        <w:r>
          <w:rPr>
            <w:noProof/>
            <w:webHidden/>
          </w:rPr>
          <w:fldChar w:fldCharType="begin"/>
        </w:r>
        <w:r>
          <w:rPr>
            <w:noProof/>
            <w:webHidden/>
          </w:rPr>
          <w:instrText xml:space="preserve"> PAGEREF _Toc102724607 \h </w:instrText>
        </w:r>
        <w:r>
          <w:rPr>
            <w:noProof/>
            <w:webHidden/>
          </w:rPr>
        </w:r>
        <w:r>
          <w:rPr>
            <w:noProof/>
            <w:webHidden/>
          </w:rPr>
          <w:fldChar w:fldCharType="separate"/>
        </w:r>
        <w:r w:rsidR="00F435D7">
          <w:rPr>
            <w:noProof/>
            <w:webHidden/>
          </w:rPr>
          <w:t>17</w:t>
        </w:r>
        <w:r>
          <w:rPr>
            <w:noProof/>
            <w:webHidden/>
          </w:rPr>
          <w:fldChar w:fldCharType="end"/>
        </w:r>
      </w:hyperlink>
    </w:p>
    <w:p w14:paraId="4622B358" w14:textId="77777777" w:rsidR="004E0087" w:rsidRDefault="004E0087">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02724608" w:history="1">
        <w:r w:rsidRPr="002A3153">
          <w:rPr>
            <w:rStyle w:val="Hiperpovezava"/>
            <w:rFonts w:cs="Times New Roman"/>
            <w:noProof/>
          </w:rPr>
          <w:t>11.3.1</w:t>
        </w:r>
        <w:r>
          <w:rPr>
            <w:rFonts w:asciiTheme="minorHAnsi" w:eastAsiaTheme="minorEastAsia" w:hAnsiTheme="minorHAnsi" w:cstheme="minorBidi"/>
            <w:i w:val="0"/>
            <w:iCs w:val="0"/>
            <w:noProof/>
            <w:sz w:val="22"/>
            <w:szCs w:val="22"/>
            <w:lang w:eastAsia="sl-SI"/>
          </w:rPr>
          <w:tab/>
        </w:r>
        <w:r w:rsidRPr="002A3153">
          <w:rPr>
            <w:rStyle w:val="Hiperpovezava"/>
            <w:noProof/>
          </w:rPr>
          <w:t>Skupna ponudba</w:t>
        </w:r>
        <w:r>
          <w:rPr>
            <w:noProof/>
            <w:webHidden/>
          </w:rPr>
          <w:tab/>
        </w:r>
        <w:r>
          <w:rPr>
            <w:noProof/>
            <w:webHidden/>
          </w:rPr>
          <w:fldChar w:fldCharType="begin"/>
        </w:r>
        <w:r>
          <w:rPr>
            <w:noProof/>
            <w:webHidden/>
          </w:rPr>
          <w:instrText xml:space="preserve"> PAGEREF _Toc102724608 \h </w:instrText>
        </w:r>
        <w:r>
          <w:rPr>
            <w:noProof/>
            <w:webHidden/>
          </w:rPr>
        </w:r>
        <w:r>
          <w:rPr>
            <w:noProof/>
            <w:webHidden/>
          </w:rPr>
          <w:fldChar w:fldCharType="separate"/>
        </w:r>
        <w:r w:rsidR="00F435D7">
          <w:rPr>
            <w:noProof/>
            <w:webHidden/>
          </w:rPr>
          <w:t>17</w:t>
        </w:r>
        <w:r>
          <w:rPr>
            <w:noProof/>
            <w:webHidden/>
          </w:rPr>
          <w:fldChar w:fldCharType="end"/>
        </w:r>
      </w:hyperlink>
    </w:p>
    <w:p w14:paraId="3C470C3D" w14:textId="77777777" w:rsidR="004E0087" w:rsidRDefault="004E0087">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02724609" w:history="1">
        <w:r w:rsidRPr="002A3153">
          <w:rPr>
            <w:rStyle w:val="Hiperpovezava"/>
            <w:rFonts w:cs="Times New Roman"/>
            <w:noProof/>
          </w:rPr>
          <w:t>11.3.2</w:t>
        </w:r>
        <w:r>
          <w:rPr>
            <w:rFonts w:asciiTheme="minorHAnsi" w:eastAsiaTheme="minorEastAsia" w:hAnsiTheme="minorHAnsi" w:cstheme="minorBidi"/>
            <w:i w:val="0"/>
            <w:iCs w:val="0"/>
            <w:noProof/>
            <w:sz w:val="22"/>
            <w:szCs w:val="22"/>
            <w:lang w:eastAsia="sl-SI"/>
          </w:rPr>
          <w:tab/>
        </w:r>
        <w:r w:rsidRPr="002A3153">
          <w:rPr>
            <w:rStyle w:val="Hiperpovezava"/>
            <w:noProof/>
          </w:rPr>
          <w:t>Ponudba s podizvajalci</w:t>
        </w:r>
        <w:r>
          <w:rPr>
            <w:noProof/>
            <w:webHidden/>
          </w:rPr>
          <w:tab/>
        </w:r>
        <w:r>
          <w:rPr>
            <w:noProof/>
            <w:webHidden/>
          </w:rPr>
          <w:fldChar w:fldCharType="begin"/>
        </w:r>
        <w:r>
          <w:rPr>
            <w:noProof/>
            <w:webHidden/>
          </w:rPr>
          <w:instrText xml:space="preserve"> PAGEREF _Toc102724609 \h </w:instrText>
        </w:r>
        <w:r>
          <w:rPr>
            <w:noProof/>
            <w:webHidden/>
          </w:rPr>
        </w:r>
        <w:r>
          <w:rPr>
            <w:noProof/>
            <w:webHidden/>
          </w:rPr>
          <w:fldChar w:fldCharType="separate"/>
        </w:r>
        <w:r w:rsidR="00F435D7">
          <w:rPr>
            <w:noProof/>
            <w:webHidden/>
          </w:rPr>
          <w:t>18</w:t>
        </w:r>
        <w:r>
          <w:rPr>
            <w:noProof/>
            <w:webHidden/>
          </w:rPr>
          <w:fldChar w:fldCharType="end"/>
        </w:r>
      </w:hyperlink>
    </w:p>
    <w:p w14:paraId="0CAD4EC3" w14:textId="77777777" w:rsidR="004E0087" w:rsidRDefault="004E0087">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02724610" w:history="1">
        <w:r w:rsidRPr="002A3153">
          <w:rPr>
            <w:rStyle w:val="Hiperpovezava"/>
            <w:rFonts w:cs="Times New Roman"/>
            <w:noProof/>
          </w:rPr>
          <w:t>11.3.3</w:t>
        </w:r>
        <w:r>
          <w:rPr>
            <w:rFonts w:asciiTheme="minorHAnsi" w:eastAsiaTheme="minorEastAsia" w:hAnsiTheme="minorHAnsi" w:cstheme="minorBidi"/>
            <w:i w:val="0"/>
            <w:iCs w:val="0"/>
            <w:noProof/>
            <w:sz w:val="22"/>
            <w:szCs w:val="22"/>
            <w:lang w:eastAsia="sl-SI"/>
          </w:rPr>
          <w:tab/>
        </w:r>
        <w:r w:rsidRPr="002A3153">
          <w:rPr>
            <w:rStyle w:val="Hiperpovezava"/>
            <w:noProof/>
          </w:rPr>
          <w:t>Uporaba zmogljivosti drugih subjektov</w:t>
        </w:r>
        <w:r>
          <w:rPr>
            <w:noProof/>
            <w:webHidden/>
          </w:rPr>
          <w:tab/>
        </w:r>
        <w:r>
          <w:rPr>
            <w:noProof/>
            <w:webHidden/>
          </w:rPr>
          <w:fldChar w:fldCharType="begin"/>
        </w:r>
        <w:r>
          <w:rPr>
            <w:noProof/>
            <w:webHidden/>
          </w:rPr>
          <w:instrText xml:space="preserve"> PAGEREF _Toc102724610 \h </w:instrText>
        </w:r>
        <w:r>
          <w:rPr>
            <w:noProof/>
            <w:webHidden/>
          </w:rPr>
        </w:r>
        <w:r>
          <w:rPr>
            <w:noProof/>
            <w:webHidden/>
          </w:rPr>
          <w:fldChar w:fldCharType="separate"/>
        </w:r>
        <w:r w:rsidR="00F435D7">
          <w:rPr>
            <w:noProof/>
            <w:webHidden/>
          </w:rPr>
          <w:t>19</w:t>
        </w:r>
        <w:r>
          <w:rPr>
            <w:noProof/>
            <w:webHidden/>
          </w:rPr>
          <w:fldChar w:fldCharType="end"/>
        </w:r>
      </w:hyperlink>
    </w:p>
    <w:p w14:paraId="6FB35711" w14:textId="77777777" w:rsidR="004E0087" w:rsidRDefault="004E0087">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02724611" w:history="1">
        <w:r w:rsidRPr="002A3153">
          <w:rPr>
            <w:rStyle w:val="Hiperpovezava"/>
            <w:rFonts w:cs="Times New Roman"/>
            <w:noProof/>
          </w:rPr>
          <w:t>11.3.4</w:t>
        </w:r>
        <w:r>
          <w:rPr>
            <w:rFonts w:asciiTheme="minorHAnsi" w:eastAsiaTheme="minorEastAsia" w:hAnsiTheme="minorHAnsi" w:cstheme="minorBidi"/>
            <w:i w:val="0"/>
            <w:iCs w:val="0"/>
            <w:noProof/>
            <w:sz w:val="22"/>
            <w:szCs w:val="22"/>
            <w:lang w:eastAsia="sl-SI"/>
          </w:rPr>
          <w:tab/>
        </w:r>
        <w:r w:rsidRPr="002A3153">
          <w:rPr>
            <w:rStyle w:val="Hiperpovezava"/>
            <w:noProof/>
          </w:rPr>
          <w:t>Variantne ponudbe</w:t>
        </w:r>
        <w:r>
          <w:rPr>
            <w:noProof/>
            <w:webHidden/>
          </w:rPr>
          <w:tab/>
        </w:r>
        <w:r>
          <w:rPr>
            <w:noProof/>
            <w:webHidden/>
          </w:rPr>
          <w:fldChar w:fldCharType="begin"/>
        </w:r>
        <w:r>
          <w:rPr>
            <w:noProof/>
            <w:webHidden/>
          </w:rPr>
          <w:instrText xml:space="preserve"> PAGEREF _Toc102724611 \h </w:instrText>
        </w:r>
        <w:r>
          <w:rPr>
            <w:noProof/>
            <w:webHidden/>
          </w:rPr>
        </w:r>
        <w:r>
          <w:rPr>
            <w:noProof/>
            <w:webHidden/>
          </w:rPr>
          <w:fldChar w:fldCharType="separate"/>
        </w:r>
        <w:r w:rsidR="00F435D7">
          <w:rPr>
            <w:noProof/>
            <w:webHidden/>
          </w:rPr>
          <w:t>19</w:t>
        </w:r>
        <w:r>
          <w:rPr>
            <w:noProof/>
            <w:webHidden/>
          </w:rPr>
          <w:fldChar w:fldCharType="end"/>
        </w:r>
      </w:hyperlink>
    </w:p>
    <w:p w14:paraId="4E202B46" w14:textId="77777777" w:rsidR="004E0087" w:rsidRDefault="004E0087">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02724612" w:history="1">
        <w:r w:rsidRPr="002A3153">
          <w:rPr>
            <w:rStyle w:val="Hiperpovezava"/>
            <w:rFonts w:cs="Times New Roman"/>
            <w:noProof/>
          </w:rPr>
          <w:t>11.3.5</w:t>
        </w:r>
        <w:r>
          <w:rPr>
            <w:rFonts w:asciiTheme="minorHAnsi" w:eastAsiaTheme="minorEastAsia" w:hAnsiTheme="minorHAnsi" w:cstheme="minorBidi"/>
            <w:i w:val="0"/>
            <w:iCs w:val="0"/>
            <w:noProof/>
            <w:sz w:val="22"/>
            <w:szCs w:val="22"/>
            <w:lang w:eastAsia="sl-SI"/>
          </w:rPr>
          <w:tab/>
        </w:r>
        <w:r w:rsidRPr="002A3153">
          <w:rPr>
            <w:rStyle w:val="Hiperpovezava"/>
            <w:noProof/>
          </w:rPr>
          <w:t>Jezik ponudbe</w:t>
        </w:r>
        <w:r>
          <w:rPr>
            <w:noProof/>
            <w:webHidden/>
          </w:rPr>
          <w:tab/>
        </w:r>
        <w:r>
          <w:rPr>
            <w:noProof/>
            <w:webHidden/>
          </w:rPr>
          <w:fldChar w:fldCharType="begin"/>
        </w:r>
        <w:r>
          <w:rPr>
            <w:noProof/>
            <w:webHidden/>
          </w:rPr>
          <w:instrText xml:space="preserve"> PAGEREF _Toc102724612 \h </w:instrText>
        </w:r>
        <w:r>
          <w:rPr>
            <w:noProof/>
            <w:webHidden/>
          </w:rPr>
        </w:r>
        <w:r>
          <w:rPr>
            <w:noProof/>
            <w:webHidden/>
          </w:rPr>
          <w:fldChar w:fldCharType="separate"/>
        </w:r>
        <w:r w:rsidR="00F435D7">
          <w:rPr>
            <w:noProof/>
            <w:webHidden/>
          </w:rPr>
          <w:t>19</w:t>
        </w:r>
        <w:r>
          <w:rPr>
            <w:noProof/>
            <w:webHidden/>
          </w:rPr>
          <w:fldChar w:fldCharType="end"/>
        </w:r>
      </w:hyperlink>
    </w:p>
    <w:p w14:paraId="4328FF43" w14:textId="77777777" w:rsidR="004E0087" w:rsidRDefault="004E0087">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02724613" w:history="1">
        <w:r w:rsidRPr="002A3153">
          <w:rPr>
            <w:rStyle w:val="Hiperpovezava"/>
            <w:rFonts w:cs="Times New Roman"/>
            <w:noProof/>
          </w:rPr>
          <w:t>11.3.6</w:t>
        </w:r>
        <w:r>
          <w:rPr>
            <w:rFonts w:asciiTheme="minorHAnsi" w:eastAsiaTheme="minorEastAsia" w:hAnsiTheme="minorHAnsi" w:cstheme="minorBidi"/>
            <w:i w:val="0"/>
            <w:iCs w:val="0"/>
            <w:noProof/>
            <w:sz w:val="22"/>
            <w:szCs w:val="22"/>
            <w:lang w:eastAsia="sl-SI"/>
          </w:rPr>
          <w:tab/>
        </w:r>
        <w:r w:rsidRPr="002A3153">
          <w:rPr>
            <w:rStyle w:val="Hiperpovezava"/>
            <w:noProof/>
          </w:rPr>
          <w:t>Veljavnost ponudbe</w:t>
        </w:r>
        <w:r>
          <w:rPr>
            <w:noProof/>
            <w:webHidden/>
          </w:rPr>
          <w:tab/>
        </w:r>
        <w:r>
          <w:rPr>
            <w:noProof/>
            <w:webHidden/>
          </w:rPr>
          <w:fldChar w:fldCharType="begin"/>
        </w:r>
        <w:r>
          <w:rPr>
            <w:noProof/>
            <w:webHidden/>
          </w:rPr>
          <w:instrText xml:space="preserve"> PAGEREF _Toc102724613 \h </w:instrText>
        </w:r>
        <w:r>
          <w:rPr>
            <w:noProof/>
            <w:webHidden/>
          </w:rPr>
        </w:r>
        <w:r>
          <w:rPr>
            <w:noProof/>
            <w:webHidden/>
          </w:rPr>
          <w:fldChar w:fldCharType="separate"/>
        </w:r>
        <w:r w:rsidR="00F435D7">
          <w:rPr>
            <w:noProof/>
            <w:webHidden/>
          </w:rPr>
          <w:t>19</w:t>
        </w:r>
        <w:r>
          <w:rPr>
            <w:noProof/>
            <w:webHidden/>
          </w:rPr>
          <w:fldChar w:fldCharType="end"/>
        </w:r>
      </w:hyperlink>
    </w:p>
    <w:p w14:paraId="16D57739" w14:textId="77777777" w:rsidR="004E0087" w:rsidRDefault="004E0087">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02724614" w:history="1">
        <w:r w:rsidRPr="002A3153">
          <w:rPr>
            <w:rStyle w:val="Hiperpovezava"/>
            <w:rFonts w:cs="Times New Roman"/>
            <w:noProof/>
          </w:rPr>
          <w:t>11.3.7</w:t>
        </w:r>
        <w:r>
          <w:rPr>
            <w:rFonts w:asciiTheme="minorHAnsi" w:eastAsiaTheme="minorEastAsia" w:hAnsiTheme="minorHAnsi" w:cstheme="minorBidi"/>
            <w:i w:val="0"/>
            <w:iCs w:val="0"/>
            <w:noProof/>
            <w:sz w:val="22"/>
            <w:szCs w:val="22"/>
            <w:lang w:eastAsia="sl-SI"/>
          </w:rPr>
          <w:tab/>
        </w:r>
        <w:r w:rsidRPr="002A3153">
          <w:rPr>
            <w:rStyle w:val="Hiperpovezava"/>
            <w:noProof/>
          </w:rPr>
          <w:t>Stroški ponudbe</w:t>
        </w:r>
        <w:r>
          <w:rPr>
            <w:noProof/>
            <w:webHidden/>
          </w:rPr>
          <w:tab/>
        </w:r>
        <w:r>
          <w:rPr>
            <w:noProof/>
            <w:webHidden/>
          </w:rPr>
          <w:fldChar w:fldCharType="begin"/>
        </w:r>
        <w:r>
          <w:rPr>
            <w:noProof/>
            <w:webHidden/>
          </w:rPr>
          <w:instrText xml:space="preserve"> PAGEREF _Toc102724614 \h </w:instrText>
        </w:r>
        <w:r>
          <w:rPr>
            <w:noProof/>
            <w:webHidden/>
          </w:rPr>
        </w:r>
        <w:r>
          <w:rPr>
            <w:noProof/>
            <w:webHidden/>
          </w:rPr>
          <w:fldChar w:fldCharType="separate"/>
        </w:r>
        <w:r w:rsidR="00F435D7">
          <w:rPr>
            <w:noProof/>
            <w:webHidden/>
          </w:rPr>
          <w:t>19</w:t>
        </w:r>
        <w:r>
          <w:rPr>
            <w:noProof/>
            <w:webHidden/>
          </w:rPr>
          <w:fldChar w:fldCharType="end"/>
        </w:r>
      </w:hyperlink>
    </w:p>
    <w:p w14:paraId="164B7CEF" w14:textId="77777777" w:rsidR="004E0087" w:rsidRDefault="004E0087">
      <w:pPr>
        <w:pStyle w:val="Kazalovsebine1"/>
        <w:rPr>
          <w:rFonts w:asciiTheme="minorHAnsi" w:eastAsiaTheme="minorEastAsia" w:hAnsiTheme="minorHAnsi" w:cstheme="minorBidi"/>
          <w:b w:val="0"/>
          <w:bCs w:val="0"/>
          <w:caps w:val="0"/>
          <w:noProof/>
          <w:sz w:val="22"/>
          <w:szCs w:val="22"/>
          <w:lang w:eastAsia="sl-SI"/>
        </w:rPr>
      </w:pPr>
      <w:hyperlink w:anchor="_Toc102724615" w:history="1">
        <w:r w:rsidRPr="002A3153">
          <w:rPr>
            <w:rStyle w:val="Hiperpovezava"/>
            <w:rFonts w:cs="Times New Roman"/>
            <w:noProof/>
          </w:rPr>
          <w:t>12.</w:t>
        </w:r>
        <w:r>
          <w:rPr>
            <w:rFonts w:asciiTheme="minorHAnsi" w:eastAsiaTheme="minorEastAsia" w:hAnsiTheme="minorHAnsi" w:cstheme="minorBidi"/>
            <w:b w:val="0"/>
            <w:bCs w:val="0"/>
            <w:caps w:val="0"/>
            <w:noProof/>
            <w:sz w:val="22"/>
            <w:szCs w:val="22"/>
            <w:lang w:eastAsia="sl-SI"/>
          </w:rPr>
          <w:tab/>
        </w:r>
        <w:r w:rsidRPr="002A3153">
          <w:rPr>
            <w:rStyle w:val="Hiperpovezava"/>
            <w:noProof/>
          </w:rPr>
          <w:t>OBVESTILO O ODLOČITVI O ODDAJI NAROČILA</w:t>
        </w:r>
        <w:r>
          <w:rPr>
            <w:noProof/>
            <w:webHidden/>
          </w:rPr>
          <w:tab/>
        </w:r>
        <w:r>
          <w:rPr>
            <w:noProof/>
            <w:webHidden/>
          </w:rPr>
          <w:fldChar w:fldCharType="begin"/>
        </w:r>
        <w:r>
          <w:rPr>
            <w:noProof/>
            <w:webHidden/>
          </w:rPr>
          <w:instrText xml:space="preserve"> PAGEREF _Toc102724615 \h </w:instrText>
        </w:r>
        <w:r>
          <w:rPr>
            <w:noProof/>
            <w:webHidden/>
          </w:rPr>
        </w:r>
        <w:r>
          <w:rPr>
            <w:noProof/>
            <w:webHidden/>
          </w:rPr>
          <w:fldChar w:fldCharType="separate"/>
        </w:r>
        <w:r w:rsidR="00F435D7">
          <w:rPr>
            <w:noProof/>
            <w:webHidden/>
          </w:rPr>
          <w:t>20</w:t>
        </w:r>
        <w:r>
          <w:rPr>
            <w:noProof/>
            <w:webHidden/>
          </w:rPr>
          <w:fldChar w:fldCharType="end"/>
        </w:r>
      </w:hyperlink>
    </w:p>
    <w:p w14:paraId="69048B47" w14:textId="77777777" w:rsidR="004E0087" w:rsidRDefault="004E0087">
      <w:pPr>
        <w:pStyle w:val="Kazalovsebine1"/>
        <w:rPr>
          <w:rFonts w:asciiTheme="minorHAnsi" w:eastAsiaTheme="minorEastAsia" w:hAnsiTheme="minorHAnsi" w:cstheme="minorBidi"/>
          <w:b w:val="0"/>
          <w:bCs w:val="0"/>
          <w:caps w:val="0"/>
          <w:noProof/>
          <w:sz w:val="22"/>
          <w:szCs w:val="22"/>
          <w:lang w:eastAsia="sl-SI"/>
        </w:rPr>
      </w:pPr>
      <w:hyperlink w:anchor="_Toc102724616" w:history="1">
        <w:r w:rsidRPr="002A3153">
          <w:rPr>
            <w:rStyle w:val="Hiperpovezava"/>
            <w:rFonts w:cs="Times New Roman"/>
            <w:noProof/>
          </w:rPr>
          <w:t>13.</w:t>
        </w:r>
        <w:r>
          <w:rPr>
            <w:rFonts w:asciiTheme="minorHAnsi" w:eastAsiaTheme="minorEastAsia" w:hAnsiTheme="minorHAnsi" w:cstheme="minorBidi"/>
            <w:b w:val="0"/>
            <w:bCs w:val="0"/>
            <w:caps w:val="0"/>
            <w:noProof/>
            <w:sz w:val="22"/>
            <w:szCs w:val="22"/>
            <w:lang w:eastAsia="sl-SI"/>
          </w:rPr>
          <w:tab/>
        </w:r>
        <w:r w:rsidRPr="002A3153">
          <w:rPr>
            <w:rStyle w:val="Hiperpovezava"/>
            <w:noProof/>
          </w:rPr>
          <w:t>ODSTOP OD IZVEDBE JAVNEGA NAROČILA</w:t>
        </w:r>
        <w:r>
          <w:rPr>
            <w:noProof/>
            <w:webHidden/>
          </w:rPr>
          <w:tab/>
        </w:r>
        <w:r>
          <w:rPr>
            <w:noProof/>
            <w:webHidden/>
          </w:rPr>
          <w:fldChar w:fldCharType="begin"/>
        </w:r>
        <w:r>
          <w:rPr>
            <w:noProof/>
            <w:webHidden/>
          </w:rPr>
          <w:instrText xml:space="preserve"> PAGEREF _Toc102724616 \h </w:instrText>
        </w:r>
        <w:r>
          <w:rPr>
            <w:noProof/>
            <w:webHidden/>
          </w:rPr>
        </w:r>
        <w:r>
          <w:rPr>
            <w:noProof/>
            <w:webHidden/>
          </w:rPr>
          <w:fldChar w:fldCharType="separate"/>
        </w:r>
        <w:r w:rsidR="00F435D7">
          <w:rPr>
            <w:noProof/>
            <w:webHidden/>
          </w:rPr>
          <w:t>20</w:t>
        </w:r>
        <w:r>
          <w:rPr>
            <w:noProof/>
            <w:webHidden/>
          </w:rPr>
          <w:fldChar w:fldCharType="end"/>
        </w:r>
      </w:hyperlink>
    </w:p>
    <w:p w14:paraId="6E60144F" w14:textId="77777777" w:rsidR="004E0087" w:rsidRDefault="004E0087">
      <w:pPr>
        <w:pStyle w:val="Kazalovsebine1"/>
        <w:rPr>
          <w:rFonts w:asciiTheme="minorHAnsi" w:eastAsiaTheme="minorEastAsia" w:hAnsiTheme="minorHAnsi" w:cstheme="minorBidi"/>
          <w:b w:val="0"/>
          <w:bCs w:val="0"/>
          <w:caps w:val="0"/>
          <w:noProof/>
          <w:sz w:val="22"/>
          <w:szCs w:val="22"/>
          <w:lang w:eastAsia="sl-SI"/>
        </w:rPr>
      </w:pPr>
      <w:hyperlink w:anchor="_Toc102724617" w:history="1">
        <w:r w:rsidRPr="002A3153">
          <w:rPr>
            <w:rStyle w:val="Hiperpovezava"/>
            <w:rFonts w:cs="Times New Roman"/>
            <w:noProof/>
          </w:rPr>
          <w:t>14.</w:t>
        </w:r>
        <w:r>
          <w:rPr>
            <w:rFonts w:asciiTheme="minorHAnsi" w:eastAsiaTheme="minorEastAsia" w:hAnsiTheme="minorHAnsi" w:cstheme="minorBidi"/>
            <w:b w:val="0"/>
            <w:bCs w:val="0"/>
            <w:caps w:val="0"/>
            <w:noProof/>
            <w:sz w:val="22"/>
            <w:szCs w:val="22"/>
            <w:lang w:eastAsia="sl-SI"/>
          </w:rPr>
          <w:tab/>
        </w:r>
        <w:r w:rsidRPr="002A3153">
          <w:rPr>
            <w:rStyle w:val="Hiperpovezava"/>
            <w:noProof/>
          </w:rPr>
          <w:t>POGODBA</w:t>
        </w:r>
        <w:r>
          <w:rPr>
            <w:noProof/>
            <w:webHidden/>
          </w:rPr>
          <w:tab/>
        </w:r>
        <w:r>
          <w:rPr>
            <w:noProof/>
            <w:webHidden/>
          </w:rPr>
          <w:fldChar w:fldCharType="begin"/>
        </w:r>
        <w:r>
          <w:rPr>
            <w:noProof/>
            <w:webHidden/>
          </w:rPr>
          <w:instrText xml:space="preserve"> PAGEREF _Toc102724617 \h </w:instrText>
        </w:r>
        <w:r>
          <w:rPr>
            <w:noProof/>
            <w:webHidden/>
          </w:rPr>
        </w:r>
        <w:r>
          <w:rPr>
            <w:noProof/>
            <w:webHidden/>
          </w:rPr>
          <w:fldChar w:fldCharType="separate"/>
        </w:r>
        <w:r w:rsidR="00F435D7">
          <w:rPr>
            <w:noProof/>
            <w:webHidden/>
          </w:rPr>
          <w:t>20</w:t>
        </w:r>
        <w:r>
          <w:rPr>
            <w:noProof/>
            <w:webHidden/>
          </w:rPr>
          <w:fldChar w:fldCharType="end"/>
        </w:r>
      </w:hyperlink>
    </w:p>
    <w:p w14:paraId="76F7FBA7" w14:textId="77777777" w:rsidR="004E0087" w:rsidRDefault="004E0087">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02724618" w:history="1">
        <w:r w:rsidRPr="002A3153">
          <w:rPr>
            <w:rStyle w:val="Hiperpovezava"/>
            <w:rFonts w:cs="Times New Roman"/>
            <w:noProof/>
          </w:rPr>
          <w:t>14.1</w:t>
        </w:r>
        <w:r>
          <w:rPr>
            <w:rFonts w:asciiTheme="minorHAnsi" w:eastAsiaTheme="minorEastAsia" w:hAnsiTheme="minorHAnsi" w:cstheme="minorBidi"/>
            <w:smallCaps w:val="0"/>
            <w:noProof/>
            <w:sz w:val="22"/>
            <w:szCs w:val="22"/>
            <w:lang w:eastAsia="sl-SI"/>
          </w:rPr>
          <w:tab/>
        </w:r>
        <w:r w:rsidRPr="002A3153">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_Toc102724618 \h </w:instrText>
        </w:r>
        <w:r>
          <w:rPr>
            <w:noProof/>
            <w:webHidden/>
          </w:rPr>
        </w:r>
        <w:r>
          <w:rPr>
            <w:noProof/>
            <w:webHidden/>
          </w:rPr>
          <w:fldChar w:fldCharType="separate"/>
        </w:r>
        <w:r w:rsidR="00F435D7">
          <w:rPr>
            <w:noProof/>
            <w:webHidden/>
          </w:rPr>
          <w:t>21</w:t>
        </w:r>
        <w:r>
          <w:rPr>
            <w:noProof/>
            <w:webHidden/>
          </w:rPr>
          <w:fldChar w:fldCharType="end"/>
        </w:r>
      </w:hyperlink>
    </w:p>
    <w:p w14:paraId="227E3785" w14:textId="77777777" w:rsidR="004E0087" w:rsidRDefault="004E0087">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02724619" w:history="1">
        <w:r w:rsidRPr="002A3153">
          <w:rPr>
            <w:rStyle w:val="Hiperpovezava"/>
            <w:rFonts w:cs="Times New Roman"/>
            <w:noProof/>
          </w:rPr>
          <w:t>14.2</w:t>
        </w:r>
        <w:r>
          <w:rPr>
            <w:rFonts w:asciiTheme="minorHAnsi" w:eastAsiaTheme="minorEastAsia" w:hAnsiTheme="minorHAnsi" w:cstheme="minorBidi"/>
            <w:smallCaps w:val="0"/>
            <w:noProof/>
            <w:sz w:val="22"/>
            <w:szCs w:val="22"/>
            <w:lang w:eastAsia="sl-SI"/>
          </w:rPr>
          <w:tab/>
        </w:r>
        <w:r w:rsidRPr="002A3153">
          <w:rPr>
            <w:rStyle w:val="Hiperpovezava"/>
            <w:noProof/>
          </w:rPr>
          <w:t>IZJAVA O DOLŽNOSTI VAROVANJA PODATKOV</w:t>
        </w:r>
        <w:r>
          <w:rPr>
            <w:noProof/>
            <w:webHidden/>
          </w:rPr>
          <w:tab/>
        </w:r>
        <w:r>
          <w:rPr>
            <w:noProof/>
            <w:webHidden/>
          </w:rPr>
          <w:fldChar w:fldCharType="begin"/>
        </w:r>
        <w:r>
          <w:rPr>
            <w:noProof/>
            <w:webHidden/>
          </w:rPr>
          <w:instrText xml:space="preserve"> PAGEREF _Toc102724619 \h </w:instrText>
        </w:r>
        <w:r>
          <w:rPr>
            <w:noProof/>
            <w:webHidden/>
          </w:rPr>
        </w:r>
        <w:r>
          <w:rPr>
            <w:noProof/>
            <w:webHidden/>
          </w:rPr>
          <w:fldChar w:fldCharType="separate"/>
        </w:r>
        <w:r w:rsidR="00F435D7">
          <w:rPr>
            <w:noProof/>
            <w:webHidden/>
          </w:rPr>
          <w:t>21</w:t>
        </w:r>
        <w:r>
          <w:rPr>
            <w:noProof/>
            <w:webHidden/>
          </w:rPr>
          <w:fldChar w:fldCharType="end"/>
        </w:r>
      </w:hyperlink>
    </w:p>
    <w:p w14:paraId="5F24BAE9" w14:textId="77777777" w:rsidR="004E0087" w:rsidRDefault="004E0087">
      <w:pPr>
        <w:pStyle w:val="Kazalovsebine1"/>
        <w:rPr>
          <w:rFonts w:asciiTheme="minorHAnsi" w:eastAsiaTheme="minorEastAsia" w:hAnsiTheme="minorHAnsi" w:cstheme="minorBidi"/>
          <w:b w:val="0"/>
          <w:bCs w:val="0"/>
          <w:caps w:val="0"/>
          <w:noProof/>
          <w:sz w:val="22"/>
          <w:szCs w:val="22"/>
          <w:lang w:eastAsia="sl-SI"/>
        </w:rPr>
      </w:pPr>
      <w:hyperlink w:anchor="_Toc102724620" w:history="1">
        <w:r w:rsidRPr="002A3153">
          <w:rPr>
            <w:rStyle w:val="Hiperpovezava"/>
            <w:rFonts w:cs="Times New Roman"/>
            <w:noProof/>
          </w:rPr>
          <w:t>15.</w:t>
        </w:r>
        <w:r>
          <w:rPr>
            <w:rFonts w:asciiTheme="minorHAnsi" w:eastAsiaTheme="minorEastAsia" w:hAnsiTheme="minorHAnsi" w:cstheme="minorBidi"/>
            <w:b w:val="0"/>
            <w:bCs w:val="0"/>
            <w:caps w:val="0"/>
            <w:noProof/>
            <w:sz w:val="22"/>
            <w:szCs w:val="22"/>
            <w:lang w:eastAsia="sl-SI"/>
          </w:rPr>
          <w:tab/>
        </w:r>
        <w:r w:rsidRPr="002A3153">
          <w:rPr>
            <w:rStyle w:val="Hiperpovezava"/>
            <w:noProof/>
          </w:rPr>
          <w:t>PRAVNO VARSTVO</w:t>
        </w:r>
        <w:r>
          <w:rPr>
            <w:noProof/>
            <w:webHidden/>
          </w:rPr>
          <w:tab/>
        </w:r>
        <w:r>
          <w:rPr>
            <w:noProof/>
            <w:webHidden/>
          </w:rPr>
          <w:fldChar w:fldCharType="begin"/>
        </w:r>
        <w:r>
          <w:rPr>
            <w:noProof/>
            <w:webHidden/>
          </w:rPr>
          <w:instrText xml:space="preserve"> PAGEREF _Toc102724620 \h </w:instrText>
        </w:r>
        <w:r>
          <w:rPr>
            <w:noProof/>
            <w:webHidden/>
          </w:rPr>
        </w:r>
        <w:r>
          <w:rPr>
            <w:noProof/>
            <w:webHidden/>
          </w:rPr>
          <w:fldChar w:fldCharType="separate"/>
        </w:r>
        <w:r w:rsidR="00F435D7">
          <w:rPr>
            <w:noProof/>
            <w:webHidden/>
          </w:rPr>
          <w:t>21</w:t>
        </w:r>
        <w:r>
          <w:rPr>
            <w:noProof/>
            <w:webHidden/>
          </w:rPr>
          <w:fldChar w:fldCharType="end"/>
        </w:r>
      </w:hyperlink>
    </w:p>
    <w:p w14:paraId="69DD54D0" w14:textId="22A4C6CD" w:rsidR="00AD05CC" w:rsidRPr="0092268A" w:rsidRDefault="00AA4D59" w:rsidP="00541157">
      <w:pPr>
        <w:pStyle w:val="Naslov1"/>
        <w:numPr>
          <w:ilvl w:val="0"/>
          <w:numId w:val="0"/>
        </w:numPr>
        <w:rPr>
          <w:b w:val="0"/>
        </w:rPr>
      </w:pPr>
      <w:r w:rsidRPr="0092268A">
        <w:rPr>
          <w:b w:val="0"/>
          <w:highlight w:val="yellow"/>
        </w:rPr>
        <w:fldChar w:fldCharType="end"/>
      </w:r>
    </w:p>
    <w:p w14:paraId="4B12AA1D" w14:textId="308EE7B8" w:rsidR="00AD05CC" w:rsidRDefault="00AD05CC" w:rsidP="001A0497">
      <w:pPr>
        <w:spacing w:line="260" w:lineRule="exact"/>
        <w:rPr>
          <w:rFonts w:cs="Arial"/>
          <w:szCs w:val="20"/>
        </w:rPr>
      </w:pPr>
    </w:p>
    <w:p w14:paraId="3A0E6D5E" w14:textId="77777777" w:rsidR="00205A61" w:rsidRDefault="00205A61" w:rsidP="001A0497">
      <w:pPr>
        <w:spacing w:line="260" w:lineRule="exact"/>
        <w:rPr>
          <w:rFonts w:cs="Arial"/>
          <w:szCs w:val="20"/>
        </w:rPr>
      </w:pPr>
    </w:p>
    <w:p w14:paraId="56868E88" w14:textId="77777777" w:rsidR="00205A61" w:rsidRDefault="00205A61" w:rsidP="001A0497">
      <w:pPr>
        <w:spacing w:line="260" w:lineRule="exact"/>
        <w:rPr>
          <w:rFonts w:cs="Arial"/>
          <w:szCs w:val="20"/>
        </w:rPr>
      </w:pPr>
    </w:p>
    <w:p w14:paraId="0316DA04" w14:textId="77777777" w:rsidR="00205A61" w:rsidRDefault="00205A61" w:rsidP="001A0497">
      <w:pPr>
        <w:spacing w:line="260" w:lineRule="exact"/>
        <w:rPr>
          <w:rFonts w:cs="Arial"/>
          <w:szCs w:val="20"/>
        </w:rPr>
      </w:pPr>
    </w:p>
    <w:p w14:paraId="1EB6806E" w14:textId="77777777" w:rsidR="00205A61" w:rsidRDefault="00205A61" w:rsidP="001A0497">
      <w:pPr>
        <w:spacing w:line="260" w:lineRule="exact"/>
        <w:rPr>
          <w:rFonts w:cs="Arial"/>
          <w:szCs w:val="20"/>
        </w:rPr>
      </w:pPr>
    </w:p>
    <w:p w14:paraId="5A69BF8C" w14:textId="77777777" w:rsidR="00205A61" w:rsidRPr="009B5BF1" w:rsidRDefault="00205A61" w:rsidP="001A0497">
      <w:pPr>
        <w:spacing w:line="260" w:lineRule="exact"/>
        <w:rPr>
          <w:rFonts w:cs="Arial"/>
          <w:szCs w:val="20"/>
        </w:rPr>
      </w:pPr>
    </w:p>
    <w:p w14:paraId="5DC48F38" w14:textId="5C80FC1A" w:rsidR="00395296" w:rsidRPr="009B5BF1" w:rsidRDefault="00CF1241" w:rsidP="00541157">
      <w:pPr>
        <w:pStyle w:val="Naslov1"/>
      </w:pPr>
      <w:bookmarkStart w:id="1" w:name="_Toc99529971"/>
      <w:bookmarkStart w:id="2" w:name="_Toc99529972"/>
      <w:bookmarkStart w:id="3" w:name="_Toc99529973"/>
      <w:bookmarkStart w:id="4" w:name="_Toc99529974"/>
      <w:bookmarkStart w:id="5" w:name="_Toc99529975"/>
      <w:bookmarkStart w:id="6" w:name="_Toc99529976"/>
      <w:bookmarkStart w:id="7" w:name="_Toc102724583"/>
      <w:bookmarkEnd w:id="1"/>
      <w:bookmarkEnd w:id="2"/>
      <w:bookmarkEnd w:id="3"/>
      <w:bookmarkEnd w:id="4"/>
      <w:bookmarkEnd w:id="5"/>
      <w:bookmarkEnd w:id="6"/>
      <w:r w:rsidRPr="009B5BF1">
        <w:lastRenderedPageBreak/>
        <w:t>NAROČNIK</w:t>
      </w:r>
      <w:bookmarkEnd w:id="7"/>
    </w:p>
    <w:p w14:paraId="2E00CC95" w14:textId="77777777" w:rsidR="001132B7" w:rsidRPr="009B5BF1" w:rsidRDefault="001132B7" w:rsidP="001A0497">
      <w:pPr>
        <w:spacing w:line="260" w:lineRule="exact"/>
        <w:rPr>
          <w:rFonts w:cs="Arial"/>
          <w:szCs w:val="20"/>
        </w:rPr>
      </w:pPr>
    </w:p>
    <w:p w14:paraId="7939EE83" w14:textId="56DB314F" w:rsidR="0069049E" w:rsidRPr="009B5BF1" w:rsidRDefault="0069049E" w:rsidP="001A0497">
      <w:pPr>
        <w:pStyle w:val="Natevanjestevilkami2"/>
        <w:numPr>
          <w:ilvl w:val="0"/>
          <w:numId w:val="0"/>
        </w:numPr>
        <w:spacing w:line="260" w:lineRule="exact"/>
        <w:jc w:val="both"/>
        <w:rPr>
          <w:rFonts w:cs="Arial"/>
          <w:szCs w:val="20"/>
        </w:rPr>
      </w:pPr>
      <w:bookmarkStart w:id="8" w:name="_Toc131217605"/>
      <w:r w:rsidRPr="009B5BF1">
        <w:rPr>
          <w:rFonts w:cs="Arial"/>
          <w:szCs w:val="20"/>
        </w:rPr>
        <w:t xml:space="preserve">To naročilo izvaja </w:t>
      </w:r>
      <w:bookmarkStart w:id="9" w:name="_Hlk79492961"/>
      <w:sdt>
        <w:sdtPr>
          <w:rPr>
            <w:rFonts w:cs="Arial"/>
            <w:color w:val="000000"/>
            <w:szCs w:val="20"/>
          </w:rPr>
          <w:alias w:val="Single.Sklep.NarocnikNaziv"/>
          <w:tag w:val="Single.Sklep.NarocnikNaziv"/>
          <w:id w:val="353616991"/>
          <w:placeholder>
            <w:docPart w:val="325FB3170ACE4E50815C98525DFD2D7E"/>
          </w:placeholder>
        </w:sdtPr>
        <w:sdtEndPr>
          <w:rPr>
            <w:color w:val="auto"/>
          </w:rPr>
        </w:sdtEndPr>
        <w:sdtContent>
          <w:r w:rsidR="001132B7" w:rsidRPr="009B5BF1">
            <w:rPr>
              <w:rFonts w:cs="Arial"/>
              <w:szCs w:val="20"/>
            </w:rPr>
            <w:t xml:space="preserve">Ministrstvo za </w:t>
          </w:r>
          <w:r w:rsidR="00EB08F8" w:rsidRPr="009B5BF1">
            <w:rPr>
              <w:rFonts w:cs="Arial"/>
              <w:szCs w:val="20"/>
            </w:rPr>
            <w:t>infrastrukturo, Uprava Republike Slovenije za pomorstvo</w:t>
          </w:r>
        </w:sdtContent>
      </w:sdt>
      <w:r w:rsidR="001132B7" w:rsidRPr="009B5BF1">
        <w:rPr>
          <w:rFonts w:cs="Arial"/>
          <w:szCs w:val="20"/>
        </w:rPr>
        <w:t xml:space="preserve">, </w:t>
      </w:r>
      <w:r w:rsidR="00EB08F8" w:rsidRPr="009B5BF1">
        <w:rPr>
          <w:rFonts w:cs="Arial"/>
          <w:szCs w:val="20"/>
        </w:rPr>
        <w:t>Kopališko nabrežje 9</w:t>
      </w:r>
      <w:r w:rsidR="001132B7" w:rsidRPr="009B5BF1">
        <w:rPr>
          <w:rFonts w:cs="Arial"/>
          <w:szCs w:val="20"/>
        </w:rPr>
        <w:t xml:space="preserve">, </w:t>
      </w:r>
      <w:r w:rsidR="00EB08F8" w:rsidRPr="009B5BF1">
        <w:rPr>
          <w:rFonts w:cs="Arial"/>
          <w:szCs w:val="20"/>
        </w:rPr>
        <w:t>Koper</w:t>
      </w:r>
      <w:r w:rsidR="001132B7" w:rsidRPr="009B5BF1">
        <w:rPr>
          <w:rFonts w:cs="Arial"/>
          <w:color w:val="000000"/>
          <w:szCs w:val="20"/>
        </w:rPr>
        <w:t xml:space="preserve"> </w:t>
      </w:r>
      <w:r w:rsidR="001132B7" w:rsidRPr="009B5BF1">
        <w:rPr>
          <w:rFonts w:cs="Arial"/>
          <w:szCs w:val="20"/>
        </w:rPr>
        <w:t>v svojem imenu in za svoj račun (v nadaljevanju naročnik)</w:t>
      </w:r>
      <w:bookmarkEnd w:id="9"/>
      <w:r w:rsidRPr="009B5BF1">
        <w:rPr>
          <w:rFonts w:cs="Arial"/>
          <w:szCs w:val="20"/>
        </w:rPr>
        <w:t>.</w:t>
      </w:r>
    </w:p>
    <w:p w14:paraId="3E8010D3" w14:textId="77777777" w:rsidR="00941304" w:rsidRPr="009B5BF1" w:rsidRDefault="00941304" w:rsidP="001A0497">
      <w:pPr>
        <w:pStyle w:val="Natevanjestevilkami2"/>
        <w:numPr>
          <w:ilvl w:val="0"/>
          <w:numId w:val="0"/>
        </w:numPr>
        <w:spacing w:line="260" w:lineRule="exact"/>
        <w:jc w:val="both"/>
        <w:rPr>
          <w:rFonts w:cs="Arial"/>
          <w:szCs w:val="20"/>
        </w:rPr>
      </w:pPr>
    </w:p>
    <w:p w14:paraId="52124FFC" w14:textId="256B03E0" w:rsidR="0069049E" w:rsidRPr="009B5BF1" w:rsidRDefault="0069049E" w:rsidP="001A0497">
      <w:pPr>
        <w:pStyle w:val="Natevanjestevilkami2"/>
        <w:numPr>
          <w:ilvl w:val="0"/>
          <w:numId w:val="0"/>
        </w:numPr>
        <w:spacing w:line="260" w:lineRule="exact"/>
        <w:jc w:val="both"/>
        <w:rPr>
          <w:rFonts w:cs="Arial"/>
          <w:szCs w:val="20"/>
        </w:rPr>
      </w:pPr>
      <w:r w:rsidRPr="009B5BF1">
        <w:rPr>
          <w:rFonts w:cs="Arial"/>
          <w:szCs w:val="20"/>
        </w:rPr>
        <w:t xml:space="preserve">Naročnik vabi vse zainteresirane </w:t>
      </w:r>
      <w:r w:rsidR="00B811E6" w:rsidRPr="009B5BF1">
        <w:rPr>
          <w:rFonts w:eastAsia="Calibri" w:cs="Arial"/>
          <w:szCs w:val="20"/>
        </w:rPr>
        <w:t>gospodarske subjekte</w:t>
      </w:r>
      <w:r w:rsidRPr="009B5BF1">
        <w:rPr>
          <w:rFonts w:cs="Arial"/>
          <w:szCs w:val="20"/>
        </w:rPr>
        <w:t xml:space="preserve">, da predložijo ponudbo, skladno z zahtevami iz </w:t>
      </w:r>
      <w:r w:rsidR="00B811E6" w:rsidRPr="009B5BF1">
        <w:rPr>
          <w:rFonts w:eastAsia="Calibri" w:cs="Arial"/>
          <w:szCs w:val="20"/>
        </w:rPr>
        <w:t>dokumentacije v zvezi z oddajo javnega naročila</w:t>
      </w:r>
      <w:r w:rsidRPr="009B5BF1">
        <w:rPr>
          <w:rFonts w:cs="Arial"/>
          <w:szCs w:val="20"/>
        </w:rPr>
        <w:t>.</w:t>
      </w:r>
    </w:p>
    <w:p w14:paraId="15805D6D" w14:textId="77777777" w:rsidR="001B3851" w:rsidRPr="009B5BF1" w:rsidRDefault="001B3851" w:rsidP="001A0497">
      <w:pPr>
        <w:pStyle w:val="Natevanjestevilkami2"/>
        <w:numPr>
          <w:ilvl w:val="0"/>
          <w:numId w:val="0"/>
        </w:numPr>
        <w:spacing w:line="260" w:lineRule="exact"/>
        <w:jc w:val="both"/>
        <w:rPr>
          <w:rFonts w:cs="Arial"/>
          <w:szCs w:val="20"/>
        </w:rPr>
      </w:pPr>
    </w:p>
    <w:p w14:paraId="2518F37A" w14:textId="77777777" w:rsidR="001A0497" w:rsidRPr="009B5BF1" w:rsidRDefault="001A0497" w:rsidP="001A0497">
      <w:pPr>
        <w:pStyle w:val="Natevanjestevilkami2"/>
        <w:numPr>
          <w:ilvl w:val="0"/>
          <w:numId w:val="0"/>
        </w:numPr>
        <w:spacing w:line="260" w:lineRule="exact"/>
        <w:jc w:val="both"/>
        <w:rPr>
          <w:rFonts w:cs="Arial"/>
          <w:szCs w:val="20"/>
        </w:rPr>
      </w:pPr>
    </w:p>
    <w:p w14:paraId="23934E84" w14:textId="70967F7D" w:rsidR="0069049E" w:rsidRPr="009B5BF1" w:rsidRDefault="0069049E" w:rsidP="00541157">
      <w:pPr>
        <w:pStyle w:val="Naslov1"/>
      </w:pPr>
      <w:bookmarkStart w:id="10" w:name="_Toc410114603"/>
      <w:bookmarkStart w:id="11" w:name="_Toc102724584"/>
      <w:bookmarkEnd w:id="8"/>
      <w:r w:rsidRPr="009B5BF1">
        <w:t>OZNAKA IN PREDMET JAVNEGA NAROČILA</w:t>
      </w:r>
      <w:bookmarkEnd w:id="10"/>
      <w:bookmarkEnd w:id="11"/>
    </w:p>
    <w:p w14:paraId="58A5DE3D" w14:textId="77777777" w:rsidR="001A0497" w:rsidRPr="009B5BF1" w:rsidRDefault="001A0497" w:rsidP="001A0497">
      <w:pPr>
        <w:rPr>
          <w:rFonts w:cs="Arial"/>
          <w:szCs w:val="20"/>
        </w:rPr>
      </w:pPr>
    </w:p>
    <w:p w14:paraId="6537DADE" w14:textId="1C0FBA86" w:rsidR="0069049E" w:rsidRPr="009B5BF1" w:rsidRDefault="0069049E" w:rsidP="001A0497">
      <w:pPr>
        <w:tabs>
          <w:tab w:val="left" w:pos="1134"/>
        </w:tabs>
        <w:spacing w:line="260" w:lineRule="exact"/>
        <w:ind w:left="1134" w:hanging="1134"/>
        <w:rPr>
          <w:rFonts w:cs="Arial"/>
          <w:b/>
          <w:szCs w:val="20"/>
        </w:rPr>
      </w:pPr>
      <w:r w:rsidRPr="009B5BF1">
        <w:rPr>
          <w:rFonts w:cs="Arial"/>
          <w:szCs w:val="20"/>
        </w:rPr>
        <w:t xml:space="preserve">Oznaka: </w:t>
      </w:r>
      <w:r w:rsidRPr="009B5BF1">
        <w:rPr>
          <w:rFonts w:cs="Arial"/>
          <w:szCs w:val="20"/>
        </w:rPr>
        <w:tab/>
      </w:r>
      <w:proofErr w:type="spellStart"/>
      <w:r w:rsidR="00817211" w:rsidRPr="009B5BF1">
        <w:rPr>
          <w:rFonts w:cs="Arial"/>
          <w:b/>
          <w:szCs w:val="20"/>
        </w:rPr>
        <w:t>JN</w:t>
      </w:r>
      <w:proofErr w:type="spellEnd"/>
      <w:r w:rsidR="00817211" w:rsidRPr="009B5BF1">
        <w:rPr>
          <w:rFonts w:cs="Arial"/>
          <w:b/>
          <w:szCs w:val="20"/>
        </w:rPr>
        <w:t xml:space="preserve"> 1/2022</w:t>
      </w:r>
    </w:p>
    <w:p w14:paraId="16A6D9E6" w14:textId="1A7C2E51" w:rsidR="00817211" w:rsidRPr="009B5BF1" w:rsidRDefault="0069049E" w:rsidP="001A0497">
      <w:pPr>
        <w:tabs>
          <w:tab w:val="left" w:pos="1134"/>
        </w:tabs>
        <w:spacing w:line="260" w:lineRule="exact"/>
        <w:ind w:left="1134" w:hanging="1134"/>
        <w:rPr>
          <w:rFonts w:cs="Arial"/>
          <w:szCs w:val="20"/>
        </w:rPr>
      </w:pPr>
      <w:r w:rsidRPr="009B5BF1">
        <w:rPr>
          <w:rFonts w:cs="Arial"/>
          <w:szCs w:val="20"/>
        </w:rPr>
        <w:t xml:space="preserve">Predmet: </w:t>
      </w:r>
      <w:r w:rsidRPr="009B5BF1">
        <w:rPr>
          <w:rFonts w:cs="Arial"/>
          <w:szCs w:val="20"/>
        </w:rPr>
        <w:tab/>
      </w:r>
      <w:r w:rsidR="00817211" w:rsidRPr="009B5BF1">
        <w:rPr>
          <w:rFonts w:cs="Arial"/>
          <w:b/>
          <w:sz w:val="22"/>
          <w:szCs w:val="20"/>
        </w:rPr>
        <w:t xml:space="preserve">Vzdrževanje informacijskega sistema nacionalnega enotnega okna za pomorski promet </w:t>
      </w:r>
    </w:p>
    <w:p w14:paraId="2AD46A57" w14:textId="27D2437E" w:rsidR="00A01DF0" w:rsidRPr="009B5BF1" w:rsidRDefault="00A01DF0" w:rsidP="001A0497">
      <w:pPr>
        <w:tabs>
          <w:tab w:val="left" w:pos="1134"/>
        </w:tabs>
        <w:spacing w:line="260" w:lineRule="exact"/>
        <w:ind w:left="1134" w:hanging="1134"/>
        <w:rPr>
          <w:rFonts w:cs="Arial"/>
          <w:szCs w:val="20"/>
        </w:rPr>
      </w:pPr>
    </w:p>
    <w:p w14:paraId="32005077" w14:textId="752FB70C" w:rsidR="00A01DF0" w:rsidRPr="009B5BF1" w:rsidRDefault="00A01DF0" w:rsidP="001A0497">
      <w:pPr>
        <w:spacing w:line="260" w:lineRule="exact"/>
        <w:rPr>
          <w:rFonts w:cs="Arial"/>
          <w:color w:val="000000"/>
          <w:szCs w:val="20"/>
        </w:rPr>
      </w:pPr>
      <w:r w:rsidRPr="009B5BF1">
        <w:rPr>
          <w:rFonts w:cs="Arial"/>
          <w:color w:val="000000"/>
          <w:szCs w:val="20"/>
        </w:rPr>
        <w:t xml:space="preserve">Predmet javnega naročila je podrobneje opredeljen v </w:t>
      </w:r>
      <w:bookmarkStart w:id="12" w:name="_Hlk82086023"/>
      <w:r w:rsidR="00C24FDA">
        <w:rPr>
          <w:rFonts w:cs="Arial"/>
          <w:color w:val="000000"/>
          <w:szCs w:val="20"/>
        </w:rPr>
        <w:t xml:space="preserve">Prilogi 1 - </w:t>
      </w:r>
      <w:r w:rsidRPr="009B5BF1">
        <w:rPr>
          <w:rFonts w:cs="Arial"/>
          <w:color w:val="000000"/>
          <w:szCs w:val="20"/>
        </w:rPr>
        <w:t>Tehničn</w:t>
      </w:r>
      <w:r w:rsidR="00C24FDA">
        <w:rPr>
          <w:rFonts w:cs="Arial"/>
          <w:color w:val="000000"/>
          <w:szCs w:val="20"/>
        </w:rPr>
        <w:t>e</w:t>
      </w:r>
      <w:r w:rsidRPr="009B5BF1">
        <w:rPr>
          <w:rFonts w:cs="Arial"/>
          <w:color w:val="000000"/>
          <w:szCs w:val="20"/>
        </w:rPr>
        <w:t xml:space="preserve"> specifikacij</w:t>
      </w:r>
      <w:r w:rsidR="00C24FDA">
        <w:rPr>
          <w:rFonts w:cs="Arial"/>
          <w:color w:val="000000"/>
          <w:szCs w:val="20"/>
        </w:rPr>
        <w:t>e</w:t>
      </w:r>
      <w:r w:rsidRPr="009B5BF1">
        <w:rPr>
          <w:rFonts w:cs="Arial"/>
          <w:color w:val="000000"/>
          <w:szCs w:val="20"/>
        </w:rPr>
        <w:t>, ki so sestavni del razpisne dokumentacije.</w:t>
      </w:r>
    </w:p>
    <w:bookmarkEnd w:id="12"/>
    <w:p w14:paraId="6632ED6E" w14:textId="3B61EB44" w:rsidR="001A0497" w:rsidRPr="009B5BF1" w:rsidRDefault="001A0497" w:rsidP="001A0497">
      <w:pPr>
        <w:spacing w:line="260" w:lineRule="exact"/>
        <w:rPr>
          <w:rFonts w:cs="Arial"/>
          <w:szCs w:val="20"/>
        </w:rPr>
      </w:pPr>
    </w:p>
    <w:p w14:paraId="368B6C2A" w14:textId="77777777" w:rsidR="001B3851" w:rsidRPr="009B5BF1" w:rsidRDefault="001B3851" w:rsidP="001A0497">
      <w:pPr>
        <w:spacing w:line="260" w:lineRule="exact"/>
        <w:rPr>
          <w:rFonts w:cs="Arial"/>
          <w:szCs w:val="20"/>
        </w:rPr>
      </w:pPr>
    </w:p>
    <w:p w14:paraId="511BBC4C" w14:textId="4ACB7F95" w:rsidR="00AA4D59" w:rsidRPr="009B5BF1" w:rsidRDefault="00AA4D59" w:rsidP="00541157">
      <w:pPr>
        <w:pStyle w:val="Naslov1"/>
      </w:pPr>
      <w:bookmarkStart w:id="13" w:name="_Toc102724585"/>
      <w:r w:rsidRPr="009B5BF1">
        <w:t>NAČIN ODDAJE JAVNEGA NAROČILA</w:t>
      </w:r>
      <w:bookmarkEnd w:id="13"/>
    </w:p>
    <w:p w14:paraId="7BEA632C" w14:textId="77777777" w:rsidR="001A0497" w:rsidRPr="009B5BF1" w:rsidRDefault="001A0497" w:rsidP="001A0497">
      <w:pPr>
        <w:rPr>
          <w:rFonts w:cs="Arial"/>
          <w:szCs w:val="20"/>
        </w:rPr>
      </w:pPr>
    </w:p>
    <w:p w14:paraId="4BB9C4F2" w14:textId="4938CB48" w:rsidR="00E00140" w:rsidRPr="009B5BF1" w:rsidRDefault="00E00140" w:rsidP="001A0497">
      <w:pPr>
        <w:spacing w:line="260" w:lineRule="exact"/>
        <w:rPr>
          <w:rFonts w:cs="Arial"/>
          <w:szCs w:val="20"/>
        </w:rPr>
      </w:pPr>
      <w:r w:rsidRPr="009B5BF1">
        <w:rPr>
          <w:rFonts w:cs="Arial"/>
          <w:szCs w:val="20"/>
        </w:rPr>
        <w:t>Za oddajo predmetnega naročila se v skladu s 40. členom Zakona o javnem naročanju (Uradni list RS, št. 91/15</w:t>
      </w:r>
      <w:r w:rsidR="00C7227A">
        <w:rPr>
          <w:rFonts w:cs="Arial"/>
          <w:szCs w:val="20"/>
        </w:rPr>
        <w:t xml:space="preserve">, </w:t>
      </w:r>
      <w:r w:rsidRPr="009B5BF1">
        <w:rPr>
          <w:rFonts w:cs="Arial"/>
          <w:szCs w:val="20"/>
        </w:rPr>
        <w:t>14/18</w:t>
      </w:r>
      <w:r w:rsidR="00C7227A">
        <w:rPr>
          <w:rFonts w:cs="Arial"/>
          <w:szCs w:val="20"/>
        </w:rPr>
        <w:t xml:space="preserve">, </w:t>
      </w:r>
      <w:hyperlink r:id="rId9" w:tgtFrame="_blank" w:tooltip="Zakon o spremembah in dopolnitvah Zakona o javnem naročanju" w:history="1">
        <w:r w:rsidR="00C7227A" w:rsidRPr="0092268A">
          <w:rPr>
            <w:rFonts w:cs="Arial"/>
            <w:szCs w:val="20"/>
          </w:rPr>
          <w:t>121/21</w:t>
        </w:r>
      </w:hyperlink>
      <w:r w:rsidR="00C7227A" w:rsidRPr="0092268A">
        <w:rPr>
          <w:rFonts w:cs="Arial"/>
          <w:szCs w:val="20"/>
        </w:rPr>
        <w:t> in </w:t>
      </w:r>
      <w:hyperlink r:id="rId10" w:tgtFrame="_blank" w:tooltip="Zakon o spremembah in dopolnitvah Zakona o javnem naročanju" w:history="1">
        <w:r w:rsidR="00C7227A" w:rsidRPr="0092268A">
          <w:rPr>
            <w:rFonts w:cs="Arial"/>
            <w:szCs w:val="20"/>
          </w:rPr>
          <w:t>10/22</w:t>
        </w:r>
      </w:hyperlink>
      <w:r w:rsidRPr="009B5BF1">
        <w:rPr>
          <w:rFonts w:cs="Arial"/>
          <w:szCs w:val="20"/>
        </w:rPr>
        <w:t xml:space="preserve">; v nadaljevanju </w:t>
      </w:r>
      <w:r w:rsidR="002F32EB">
        <w:rPr>
          <w:rFonts w:cs="Arial"/>
          <w:szCs w:val="20"/>
        </w:rPr>
        <w:t>ZJN-3</w:t>
      </w:r>
      <w:r w:rsidRPr="009B5BF1">
        <w:rPr>
          <w:rFonts w:cs="Arial"/>
          <w:szCs w:val="20"/>
        </w:rPr>
        <w:t>) izvede odprti postopek.</w:t>
      </w:r>
    </w:p>
    <w:p w14:paraId="30C55101" w14:textId="77777777" w:rsidR="00E00140" w:rsidRPr="009B5BF1" w:rsidRDefault="00E00140" w:rsidP="001A0497">
      <w:pPr>
        <w:spacing w:line="260" w:lineRule="exact"/>
        <w:rPr>
          <w:rFonts w:cs="Arial"/>
          <w:szCs w:val="20"/>
        </w:rPr>
      </w:pPr>
    </w:p>
    <w:p w14:paraId="193DB002" w14:textId="6B74B48E" w:rsidR="00E00140" w:rsidRPr="009B5BF1" w:rsidRDefault="00E00140" w:rsidP="001A0497">
      <w:pPr>
        <w:spacing w:line="260" w:lineRule="exact"/>
        <w:rPr>
          <w:rFonts w:cs="Arial"/>
          <w:szCs w:val="20"/>
        </w:rPr>
      </w:pPr>
      <w:r w:rsidRPr="009B5BF1">
        <w:rPr>
          <w:rFonts w:cs="Arial"/>
          <w:szCs w:val="20"/>
        </w:rPr>
        <w:t>Naročnik bo, na podlagi pogojev in meril, določenih v razpisni dokumentaciji, sklenil pogodbo z najugodnejšim ponudnikom, ki bo oddal dopustno ponudbo.</w:t>
      </w:r>
      <w:r w:rsidR="00ED081E" w:rsidRPr="009B5BF1">
        <w:rPr>
          <w:rFonts w:cs="Arial"/>
          <w:szCs w:val="20"/>
        </w:rPr>
        <w:t xml:space="preserve"> </w:t>
      </w:r>
    </w:p>
    <w:p w14:paraId="6E960CD3" w14:textId="77777777" w:rsidR="00E00140" w:rsidRPr="009B5BF1" w:rsidRDefault="00E00140" w:rsidP="001A0497">
      <w:pPr>
        <w:spacing w:line="260" w:lineRule="exact"/>
        <w:rPr>
          <w:rFonts w:cs="Arial"/>
          <w:szCs w:val="20"/>
        </w:rPr>
      </w:pPr>
    </w:p>
    <w:p w14:paraId="1261536A" w14:textId="3C47F770" w:rsidR="00E00140" w:rsidRPr="009B5BF1" w:rsidRDefault="00E00140" w:rsidP="001A0497">
      <w:pPr>
        <w:spacing w:line="260" w:lineRule="exact"/>
        <w:rPr>
          <w:rFonts w:cs="Arial"/>
          <w:szCs w:val="20"/>
        </w:rPr>
      </w:pPr>
      <w:bookmarkStart w:id="14" w:name="_Hlk82086040"/>
      <w:r w:rsidRPr="009B5BF1">
        <w:rPr>
          <w:rFonts w:cs="Arial"/>
          <w:szCs w:val="20"/>
        </w:rPr>
        <w:t xml:space="preserve">Na podlagi petega odstavka 46. člena </w:t>
      </w:r>
      <w:r w:rsidR="0092268A">
        <w:rPr>
          <w:rFonts w:cs="Arial"/>
          <w:szCs w:val="20"/>
        </w:rPr>
        <w:t xml:space="preserve">ZJN-3 </w:t>
      </w:r>
      <w:r w:rsidRPr="009B5BF1">
        <w:rPr>
          <w:rFonts w:cs="Arial"/>
          <w:szCs w:val="20"/>
        </w:rPr>
        <w:t>si naročnik pridržuje možnost oddaje novih storitev, ki pomenijo ponovitev podobnih storitev, v skladu in na način, kot ga določa ta člen in sicer v obsegu največ 30 % predmetnega naročila, in pod pogoji, ki veljajo za predmetno naročilo</w:t>
      </w:r>
      <w:bookmarkEnd w:id="14"/>
      <w:r w:rsidRPr="009B5BF1">
        <w:rPr>
          <w:rFonts w:cs="Arial"/>
          <w:szCs w:val="20"/>
        </w:rPr>
        <w:t>.</w:t>
      </w:r>
    </w:p>
    <w:p w14:paraId="1F8B8430" w14:textId="77777777" w:rsidR="001B3851" w:rsidRPr="009B5BF1" w:rsidRDefault="001B3851" w:rsidP="001A0497">
      <w:pPr>
        <w:spacing w:line="260" w:lineRule="exact"/>
        <w:rPr>
          <w:rFonts w:cs="Arial"/>
          <w:szCs w:val="20"/>
        </w:rPr>
      </w:pPr>
    </w:p>
    <w:p w14:paraId="7A775BFF" w14:textId="77777777" w:rsidR="001A0497" w:rsidRPr="009B5BF1" w:rsidRDefault="001A0497" w:rsidP="001A0497">
      <w:pPr>
        <w:spacing w:line="260" w:lineRule="exact"/>
        <w:rPr>
          <w:rFonts w:cs="Arial"/>
          <w:szCs w:val="20"/>
        </w:rPr>
      </w:pPr>
    </w:p>
    <w:p w14:paraId="0AF8FE37" w14:textId="50114AEF" w:rsidR="00E00140" w:rsidRPr="009B5BF1" w:rsidRDefault="00E00140" w:rsidP="00541157">
      <w:pPr>
        <w:pStyle w:val="Naslov1"/>
      </w:pPr>
      <w:bookmarkStart w:id="15" w:name="_Toc40360625"/>
      <w:bookmarkStart w:id="16" w:name="_Toc41035607"/>
      <w:bookmarkStart w:id="17" w:name="_Toc45714658"/>
      <w:bookmarkStart w:id="18" w:name="_Toc45714959"/>
      <w:bookmarkStart w:id="19" w:name="_Toc45715116"/>
      <w:bookmarkStart w:id="20" w:name="_Toc45715252"/>
      <w:bookmarkStart w:id="21" w:name="_Toc45715393"/>
      <w:bookmarkStart w:id="22" w:name="_Toc69808711"/>
      <w:bookmarkStart w:id="23" w:name="_Toc102724586"/>
      <w:r w:rsidRPr="009B5BF1">
        <w:t>ROK IN NAČIN PREDLOŽITVE PONUDBE</w:t>
      </w:r>
      <w:bookmarkEnd w:id="15"/>
      <w:bookmarkEnd w:id="16"/>
      <w:bookmarkEnd w:id="17"/>
      <w:bookmarkEnd w:id="18"/>
      <w:bookmarkEnd w:id="19"/>
      <w:bookmarkEnd w:id="20"/>
      <w:bookmarkEnd w:id="21"/>
      <w:bookmarkEnd w:id="22"/>
      <w:bookmarkEnd w:id="23"/>
    </w:p>
    <w:p w14:paraId="4274920F" w14:textId="77777777" w:rsidR="001A0497" w:rsidRPr="009B5BF1" w:rsidRDefault="001A0497" w:rsidP="001A0497">
      <w:pPr>
        <w:rPr>
          <w:rFonts w:cs="Arial"/>
          <w:szCs w:val="20"/>
        </w:rPr>
      </w:pPr>
    </w:p>
    <w:p w14:paraId="29648C94" w14:textId="14DF2A6F" w:rsidR="001F5E0E" w:rsidRDefault="003C7FE1" w:rsidP="001A0497">
      <w:pPr>
        <w:spacing w:line="260" w:lineRule="exact"/>
        <w:rPr>
          <w:rFonts w:cs="Arial"/>
          <w:color w:val="0000FF"/>
          <w:szCs w:val="20"/>
          <w:lang w:eastAsia="sl-SI"/>
        </w:rPr>
      </w:pPr>
      <w:r w:rsidRPr="009B5BF1">
        <w:rPr>
          <w:rFonts w:cs="Arial"/>
          <w:szCs w:val="20"/>
        </w:rPr>
        <w:t>Ponudnik mora ponudbo predložiti v informacijski sistem e-</w:t>
      </w:r>
      <w:proofErr w:type="spellStart"/>
      <w:r w:rsidRPr="009B5BF1">
        <w:rPr>
          <w:rFonts w:cs="Arial"/>
          <w:szCs w:val="20"/>
        </w:rPr>
        <w:t>JN</w:t>
      </w:r>
      <w:proofErr w:type="spellEnd"/>
      <w:r w:rsidRPr="009B5BF1">
        <w:rPr>
          <w:rFonts w:cs="Arial"/>
          <w:szCs w:val="20"/>
        </w:rPr>
        <w:t xml:space="preserve"> (v nadaljevanju: sistem e-</w:t>
      </w:r>
      <w:proofErr w:type="spellStart"/>
      <w:r w:rsidRPr="009B5BF1">
        <w:rPr>
          <w:rFonts w:cs="Arial"/>
          <w:szCs w:val="20"/>
        </w:rPr>
        <w:t>JN</w:t>
      </w:r>
      <w:proofErr w:type="spellEnd"/>
      <w:r w:rsidRPr="009B5BF1">
        <w:rPr>
          <w:rFonts w:cs="Arial"/>
          <w:szCs w:val="20"/>
        </w:rPr>
        <w:t xml:space="preserve">) na spletnem naslovu </w:t>
      </w:r>
      <w:hyperlink r:id="rId11" w:history="1">
        <w:proofErr w:type="spellStart"/>
        <w:r w:rsidR="001F5E0E" w:rsidRPr="004B1452">
          <w:rPr>
            <w:rStyle w:val="Hiperpovezava"/>
            <w:rFonts w:cs="Arial"/>
            <w:szCs w:val="20"/>
            <w:lang w:eastAsia="sl-SI"/>
          </w:rPr>
          <w:t>https</w:t>
        </w:r>
        <w:proofErr w:type="spellEnd"/>
        <w:r w:rsidR="001F5E0E" w:rsidRPr="004B1452">
          <w:rPr>
            <w:rStyle w:val="Hiperpovezava"/>
            <w:rFonts w:cs="Arial"/>
            <w:szCs w:val="20"/>
            <w:lang w:eastAsia="sl-SI"/>
          </w:rPr>
          <w:t>://</w:t>
        </w:r>
        <w:proofErr w:type="spellStart"/>
        <w:r w:rsidR="001F5E0E" w:rsidRPr="004B1452">
          <w:rPr>
            <w:rStyle w:val="Hiperpovezava"/>
            <w:rFonts w:cs="Arial"/>
            <w:szCs w:val="20"/>
            <w:lang w:eastAsia="sl-SI"/>
          </w:rPr>
          <w:t>ejn.gov.si</w:t>
        </w:r>
        <w:proofErr w:type="spellEnd"/>
      </w:hyperlink>
      <w:r w:rsidR="001F5E0E">
        <w:rPr>
          <w:rFonts w:cs="Arial"/>
          <w:color w:val="0000FF"/>
          <w:szCs w:val="20"/>
          <w:lang w:eastAsia="sl-SI"/>
        </w:rPr>
        <w:t xml:space="preserve"> </w:t>
      </w:r>
      <w:r w:rsidRPr="009B5BF1">
        <w:rPr>
          <w:rFonts w:cs="Arial"/>
          <w:szCs w:val="20"/>
        </w:rPr>
        <w:t>v skladu s točko 3 dokumenta Navodila za uporabo informacijskega sistema e-</w:t>
      </w:r>
      <w:proofErr w:type="spellStart"/>
      <w:r w:rsidRPr="009B5BF1">
        <w:rPr>
          <w:rFonts w:cs="Arial"/>
          <w:szCs w:val="20"/>
        </w:rPr>
        <w:t>JN</w:t>
      </w:r>
      <w:proofErr w:type="spellEnd"/>
      <w:r w:rsidRPr="009B5BF1">
        <w:rPr>
          <w:rFonts w:cs="Arial"/>
          <w:szCs w:val="20"/>
        </w:rPr>
        <w:t xml:space="preserve">: PONUDNIKI, ki je del te razpisne dokumentacije in objavljen na spletnem naslovu </w:t>
      </w:r>
      <w:hyperlink r:id="rId12" w:history="1">
        <w:proofErr w:type="spellStart"/>
        <w:r w:rsidR="00C9765C" w:rsidRPr="004B1452">
          <w:rPr>
            <w:rStyle w:val="Hiperpovezava"/>
            <w:rFonts w:cs="Arial"/>
            <w:szCs w:val="20"/>
            <w:lang w:eastAsia="sl-SI"/>
          </w:rPr>
          <w:t>https</w:t>
        </w:r>
        <w:proofErr w:type="spellEnd"/>
        <w:r w:rsidR="00C9765C" w:rsidRPr="004B1452">
          <w:rPr>
            <w:rStyle w:val="Hiperpovezava"/>
            <w:rFonts w:cs="Arial"/>
            <w:szCs w:val="20"/>
            <w:lang w:eastAsia="sl-SI"/>
          </w:rPr>
          <w:t>://</w:t>
        </w:r>
        <w:proofErr w:type="spellStart"/>
        <w:r w:rsidR="00C9765C" w:rsidRPr="004B1452">
          <w:rPr>
            <w:rStyle w:val="Hiperpovezava"/>
            <w:rFonts w:cs="Arial"/>
            <w:szCs w:val="20"/>
            <w:lang w:eastAsia="sl-SI"/>
          </w:rPr>
          <w:t>ejn.gov.si</w:t>
        </w:r>
        <w:proofErr w:type="spellEnd"/>
      </w:hyperlink>
    </w:p>
    <w:p w14:paraId="78B7D4A4" w14:textId="77777777" w:rsidR="00C9765C" w:rsidRDefault="00C9765C" w:rsidP="001A0497">
      <w:pPr>
        <w:spacing w:line="260" w:lineRule="exact"/>
        <w:rPr>
          <w:rFonts w:cs="Arial"/>
          <w:color w:val="0000FF"/>
          <w:szCs w:val="20"/>
          <w:lang w:eastAsia="sl-SI"/>
        </w:rPr>
      </w:pPr>
    </w:p>
    <w:p w14:paraId="279F01FC" w14:textId="25D88CCC" w:rsidR="001F5E0E" w:rsidRDefault="003C7FE1" w:rsidP="001A0497">
      <w:pPr>
        <w:spacing w:line="260" w:lineRule="exact"/>
        <w:rPr>
          <w:rFonts w:cs="Arial"/>
          <w:color w:val="0000FF"/>
          <w:szCs w:val="20"/>
          <w:lang w:eastAsia="sl-SI"/>
        </w:rPr>
      </w:pPr>
      <w:r w:rsidRPr="009B5BF1">
        <w:rPr>
          <w:rFonts w:cs="Arial"/>
          <w:szCs w:val="20"/>
        </w:rPr>
        <w:t xml:space="preserve">Ponudnik se mora pred oddajo ponudbe registrirati na spletnem naslovu </w:t>
      </w:r>
      <w:hyperlink r:id="rId13" w:history="1">
        <w:proofErr w:type="spellStart"/>
        <w:r w:rsidR="001F5E0E" w:rsidRPr="004B1452">
          <w:rPr>
            <w:rStyle w:val="Hiperpovezava"/>
            <w:rFonts w:cs="Arial"/>
            <w:szCs w:val="20"/>
            <w:lang w:eastAsia="sl-SI"/>
          </w:rPr>
          <w:t>https</w:t>
        </w:r>
        <w:proofErr w:type="spellEnd"/>
        <w:r w:rsidR="001F5E0E" w:rsidRPr="004B1452">
          <w:rPr>
            <w:rStyle w:val="Hiperpovezava"/>
            <w:rFonts w:cs="Arial"/>
            <w:szCs w:val="20"/>
            <w:lang w:eastAsia="sl-SI"/>
          </w:rPr>
          <w:t>://</w:t>
        </w:r>
        <w:proofErr w:type="spellStart"/>
        <w:r w:rsidR="001F5E0E" w:rsidRPr="004B1452">
          <w:rPr>
            <w:rStyle w:val="Hiperpovezava"/>
            <w:rFonts w:cs="Arial"/>
            <w:szCs w:val="20"/>
            <w:lang w:eastAsia="sl-SI"/>
          </w:rPr>
          <w:t>ejn.gov.si</w:t>
        </w:r>
        <w:proofErr w:type="spellEnd"/>
      </w:hyperlink>
    </w:p>
    <w:p w14:paraId="6364511C" w14:textId="75D38B9A" w:rsidR="003C7FE1" w:rsidRPr="001F5E0E" w:rsidRDefault="003C7FE1" w:rsidP="001A0497">
      <w:pPr>
        <w:spacing w:line="260" w:lineRule="exact"/>
        <w:rPr>
          <w:rFonts w:cs="Arial"/>
          <w:color w:val="0000FF"/>
          <w:szCs w:val="20"/>
          <w:lang w:eastAsia="sl-SI"/>
        </w:rPr>
      </w:pPr>
      <w:r w:rsidRPr="009B5BF1">
        <w:rPr>
          <w:rFonts w:cs="Arial"/>
          <w:szCs w:val="20"/>
        </w:rPr>
        <w:t>v skladu z Navodili za uporabo informacijskega sistema e-</w:t>
      </w:r>
      <w:proofErr w:type="spellStart"/>
      <w:r w:rsidRPr="009B5BF1">
        <w:rPr>
          <w:rFonts w:cs="Arial"/>
          <w:szCs w:val="20"/>
        </w:rPr>
        <w:t>JN</w:t>
      </w:r>
      <w:proofErr w:type="spellEnd"/>
      <w:r w:rsidRPr="009B5BF1">
        <w:rPr>
          <w:rFonts w:cs="Arial"/>
          <w:szCs w:val="20"/>
        </w:rPr>
        <w:t>. Če je ponudnik že registriran v sistem e-</w:t>
      </w:r>
      <w:proofErr w:type="spellStart"/>
      <w:r w:rsidRPr="009B5BF1">
        <w:rPr>
          <w:rFonts w:cs="Arial"/>
          <w:szCs w:val="20"/>
        </w:rPr>
        <w:t>JN</w:t>
      </w:r>
      <w:proofErr w:type="spellEnd"/>
      <w:r w:rsidRPr="009B5BF1">
        <w:rPr>
          <w:rFonts w:cs="Arial"/>
          <w:szCs w:val="20"/>
        </w:rPr>
        <w:t>, se v aplikacijo prijavi na istem naslovu.</w:t>
      </w:r>
    </w:p>
    <w:p w14:paraId="1A8896FC" w14:textId="77777777" w:rsidR="003C7FE1" w:rsidRPr="009B5BF1" w:rsidRDefault="003C7FE1" w:rsidP="001A0497">
      <w:pPr>
        <w:spacing w:line="260" w:lineRule="exact"/>
        <w:rPr>
          <w:rFonts w:cs="Arial"/>
          <w:szCs w:val="20"/>
        </w:rPr>
      </w:pPr>
    </w:p>
    <w:p w14:paraId="05150609" w14:textId="77777777" w:rsidR="003C7FE1" w:rsidRPr="009B5BF1" w:rsidRDefault="003C7FE1" w:rsidP="001A0497">
      <w:pPr>
        <w:spacing w:line="260" w:lineRule="exact"/>
        <w:rPr>
          <w:rFonts w:cs="Arial"/>
          <w:szCs w:val="20"/>
        </w:rPr>
      </w:pPr>
      <w:r w:rsidRPr="009B5BF1">
        <w:rPr>
          <w:rFonts w:cs="Arial"/>
          <w:szCs w:val="20"/>
        </w:rPr>
        <w:t>Uporabnik ponudnika, ki je v sistemu e-</w:t>
      </w:r>
      <w:proofErr w:type="spellStart"/>
      <w:r w:rsidRPr="009B5BF1">
        <w:rPr>
          <w:rFonts w:cs="Arial"/>
          <w:szCs w:val="20"/>
        </w:rPr>
        <w:t>JN</w:t>
      </w:r>
      <w:proofErr w:type="spellEnd"/>
      <w:r w:rsidRPr="009B5BF1">
        <w:rPr>
          <w:rFonts w:cs="Arial"/>
          <w:szCs w:val="20"/>
        </w:rPr>
        <w:t xml:space="preserve"> pooblaščen za oddajanje ponudb, ponudbo odda s klikom na gumb »Oddaj«. Sistem e-</w:t>
      </w:r>
      <w:proofErr w:type="spellStart"/>
      <w:r w:rsidRPr="009B5BF1">
        <w:rPr>
          <w:rFonts w:cs="Arial"/>
          <w:szCs w:val="20"/>
        </w:rPr>
        <w:t>JN</w:t>
      </w:r>
      <w:proofErr w:type="spellEnd"/>
      <w:r w:rsidRPr="009B5BF1">
        <w:rPr>
          <w:rFonts w:cs="Arial"/>
          <w:szCs w:val="20"/>
        </w:rPr>
        <w:t xml:space="preserve"> ob oddaji ponudb zabeleži identiteto uporabnika in čas oddaje ponudbe. Uporabnik z dejanjem oddaje ponudbe izkaže in izjavi voljo v imenu ponudnika oddati zavezujočo ponudbo (18. člen Obligacijskega zakonika</w:t>
      </w:r>
      <w:r w:rsidRPr="009B5BF1">
        <w:rPr>
          <w:rFonts w:cs="Arial"/>
          <w:i/>
          <w:szCs w:val="20"/>
          <w:vertAlign w:val="superscript"/>
        </w:rPr>
        <w:footnoteReference w:id="1"/>
      </w:r>
      <w:r w:rsidRPr="009B5BF1">
        <w:rPr>
          <w:rFonts w:cs="Arial"/>
          <w:szCs w:val="20"/>
        </w:rPr>
        <w:t>). Z oddajo ponudbe je le-ta zavezujoča za čas, naveden v ponudbi, razen če jo uporabnik ponudnika umakne ali spremeni pred potekom roka za oddajo ponudb.</w:t>
      </w:r>
    </w:p>
    <w:p w14:paraId="12953B7F" w14:textId="77777777" w:rsidR="003C7FE1" w:rsidRPr="009B5BF1" w:rsidRDefault="003C7FE1" w:rsidP="001A0497">
      <w:pPr>
        <w:spacing w:line="260" w:lineRule="exact"/>
        <w:rPr>
          <w:rFonts w:cs="Arial"/>
          <w:szCs w:val="20"/>
          <w:lang w:eastAsia="sl-SI"/>
        </w:rPr>
      </w:pPr>
    </w:p>
    <w:p w14:paraId="65B973FF" w14:textId="3F1B1CEB" w:rsidR="00C9765C" w:rsidRDefault="003C7FE1" w:rsidP="001A0497">
      <w:pPr>
        <w:spacing w:line="260" w:lineRule="exact"/>
        <w:rPr>
          <w:rFonts w:cs="Arial"/>
          <w:color w:val="0000FF"/>
          <w:szCs w:val="20"/>
          <w:lang w:eastAsia="sl-SI"/>
        </w:rPr>
      </w:pPr>
      <w:r w:rsidRPr="009B5BF1">
        <w:rPr>
          <w:rFonts w:cs="Arial"/>
          <w:szCs w:val="20"/>
        </w:rPr>
        <w:t xml:space="preserve">Ponudba se </w:t>
      </w:r>
      <w:r w:rsidRPr="0008347B">
        <w:rPr>
          <w:rFonts w:cs="Arial"/>
          <w:szCs w:val="20"/>
        </w:rPr>
        <w:t>šteje za pravočasno oddano, če jo naročnik prejme preko sistema e-</w:t>
      </w:r>
      <w:proofErr w:type="spellStart"/>
      <w:r w:rsidRPr="0008347B">
        <w:rPr>
          <w:rFonts w:cs="Arial"/>
          <w:szCs w:val="20"/>
        </w:rPr>
        <w:t>JN</w:t>
      </w:r>
      <w:proofErr w:type="spellEnd"/>
      <w:r w:rsidRPr="0008347B">
        <w:rPr>
          <w:rFonts w:cs="Arial"/>
          <w:szCs w:val="20"/>
        </w:rPr>
        <w:t xml:space="preserve"> </w:t>
      </w:r>
      <w:hyperlink r:id="rId14" w:history="1">
        <w:proofErr w:type="spellStart"/>
        <w:r w:rsidR="00C9765C" w:rsidRPr="004B1452">
          <w:rPr>
            <w:rStyle w:val="Hiperpovezava"/>
            <w:rFonts w:cs="Arial"/>
            <w:szCs w:val="20"/>
            <w:lang w:eastAsia="sl-SI"/>
          </w:rPr>
          <w:t>https</w:t>
        </w:r>
        <w:proofErr w:type="spellEnd"/>
        <w:r w:rsidR="00C9765C" w:rsidRPr="004B1452">
          <w:rPr>
            <w:rStyle w:val="Hiperpovezava"/>
            <w:rFonts w:cs="Arial"/>
            <w:szCs w:val="20"/>
            <w:lang w:eastAsia="sl-SI"/>
          </w:rPr>
          <w:t>://</w:t>
        </w:r>
        <w:proofErr w:type="spellStart"/>
        <w:r w:rsidR="00C9765C" w:rsidRPr="004B1452">
          <w:rPr>
            <w:rStyle w:val="Hiperpovezava"/>
            <w:rFonts w:cs="Arial"/>
            <w:szCs w:val="20"/>
            <w:lang w:eastAsia="sl-SI"/>
          </w:rPr>
          <w:t>ejn.gov.si/</w:t>
        </w:r>
        <w:proofErr w:type="spellEnd"/>
      </w:hyperlink>
    </w:p>
    <w:p w14:paraId="57EB9FE2" w14:textId="77777777" w:rsidR="00C9765C" w:rsidRDefault="00C9765C" w:rsidP="001A0497">
      <w:pPr>
        <w:spacing w:line="260" w:lineRule="exact"/>
        <w:rPr>
          <w:rFonts w:cs="Arial"/>
          <w:color w:val="0000FF"/>
          <w:szCs w:val="20"/>
          <w:lang w:eastAsia="sl-SI"/>
        </w:rPr>
      </w:pPr>
    </w:p>
    <w:p w14:paraId="021841C5" w14:textId="0E313AD1" w:rsidR="003C7FE1" w:rsidRPr="009B5BF1" w:rsidRDefault="003C7FE1" w:rsidP="001A0497">
      <w:pPr>
        <w:spacing w:line="260" w:lineRule="exact"/>
        <w:rPr>
          <w:rFonts w:cs="Arial"/>
          <w:szCs w:val="20"/>
        </w:rPr>
      </w:pPr>
      <w:r w:rsidRPr="0008347B">
        <w:rPr>
          <w:rFonts w:cs="Arial"/>
          <w:szCs w:val="20"/>
        </w:rPr>
        <w:t>najkasneje</w:t>
      </w:r>
      <w:r w:rsidR="00205A61" w:rsidRPr="0008347B">
        <w:rPr>
          <w:rFonts w:cs="Arial"/>
          <w:szCs w:val="20"/>
        </w:rPr>
        <w:t xml:space="preserve"> </w:t>
      </w:r>
      <w:r w:rsidRPr="0008347B">
        <w:rPr>
          <w:rFonts w:cs="Arial"/>
          <w:szCs w:val="20"/>
        </w:rPr>
        <w:t>do dneva in ure, kot je to določeno v obvestilu o naročilu,</w:t>
      </w:r>
      <w:r w:rsidRPr="009B5BF1">
        <w:rPr>
          <w:rFonts w:cs="Arial"/>
          <w:szCs w:val="20"/>
        </w:rPr>
        <w:t xml:space="preserve"> objavljenem na portalu javnih naročil. Za oddano ponudbo se šteje ponudba, ki je v sistemu e-</w:t>
      </w:r>
      <w:proofErr w:type="spellStart"/>
      <w:r w:rsidRPr="009B5BF1">
        <w:rPr>
          <w:rFonts w:cs="Arial"/>
          <w:szCs w:val="20"/>
        </w:rPr>
        <w:t>JN</w:t>
      </w:r>
      <w:proofErr w:type="spellEnd"/>
      <w:r w:rsidRPr="009B5BF1">
        <w:rPr>
          <w:rFonts w:cs="Arial"/>
          <w:szCs w:val="20"/>
        </w:rPr>
        <w:t xml:space="preserve"> označena s statusom »ODDAN</w:t>
      </w:r>
      <w:r w:rsidR="003D07FA" w:rsidRPr="009B5BF1">
        <w:rPr>
          <w:rFonts w:cs="Arial"/>
          <w:caps/>
          <w:szCs w:val="20"/>
        </w:rPr>
        <w:t>a</w:t>
      </w:r>
      <w:r w:rsidRPr="009B5BF1">
        <w:rPr>
          <w:rFonts w:cs="Arial"/>
          <w:szCs w:val="20"/>
        </w:rPr>
        <w:t>«.</w:t>
      </w:r>
    </w:p>
    <w:p w14:paraId="779FD2BE" w14:textId="77777777" w:rsidR="003C7FE1" w:rsidRPr="009B5BF1" w:rsidRDefault="003C7FE1" w:rsidP="001A0497">
      <w:pPr>
        <w:spacing w:line="260" w:lineRule="exact"/>
        <w:rPr>
          <w:rFonts w:cs="Arial"/>
          <w:szCs w:val="20"/>
        </w:rPr>
      </w:pPr>
    </w:p>
    <w:p w14:paraId="4964BB5C" w14:textId="77777777" w:rsidR="003C7FE1" w:rsidRPr="009B5BF1" w:rsidRDefault="003C7FE1" w:rsidP="001A0497">
      <w:pPr>
        <w:spacing w:line="260" w:lineRule="exact"/>
        <w:rPr>
          <w:rFonts w:cs="Arial"/>
          <w:szCs w:val="20"/>
        </w:rPr>
      </w:pPr>
      <w:r w:rsidRPr="009B5BF1">
        <w:rPr>
          <w:rFonts w:cs="Arial"/>
          <w:szCs w:val="20"/>
        </w:rPr>
        <w:t>Ponudnik lahko do roka za oddajo ponudb svojo ponudbo umakne ali spremeni. Če ponudnik v sistemu e-</w:t>
      </w:r>
      <w:proofErr w:type="spellStart"/>
      <w:r w:rsidRPr="009B5BF1">
        <w:rPr>
          <w:rFonts w:cs="Arial"/>
          <w:szCs w:val="20"/>
        </w:rPr>
        <w:t>JN</w:t>
      </w:r>
      <w:proofErr w:type="spellEnd"/>
      <w:r w:rsidRPr="009B5BF1">
        <w:rPr>
          <w:rFonts w:cs="Arial"/>
          <w:szCs w:val="20"/>
        </w:rPr>
        <w:t xml:space="preserve"> svojo ponudbo umakne, se šteje, da ponudba ni bila oddana in je naročnik v sistemu e-</w:t>
      </w:r>
      <w:proofErr w:type="spellStart"/>
      <w:r w:rsidRPr="009B5BF1">
        <w:rPr>
          <w:rFonts w:cs="Arial"/>
          <w:szCs w:val="20"/>
        </w:rPr>
        <w:t>JN</w:t>
      </w:r>
      <w:proofErr w:type="spellEnd"/>
      <w:r w:rsidRPr="009B5BF1">
        <w:rPr>
          <w:rFonts w:cs="Arial"/>
          <w:szCs w:val="20"/>
        </w:rPr>
        <w:t xml:space="preserve"> tudi ne bo videl. Če ponudnik svojo ponudbo v sistemu e-</w:t>
      </w:r>
      <w:proofErr w:type="spellStart"/>
      <w:r w:rsidRPr="009B5BF1">
        <w:rPr>
          <w:rFonts w:cs="Arial"/>
          <w:szCs w:val="20"/>
        </w:rPr>
        <w:t>JN</w:t>
      </w:r>
      <w:proofErr w:type="spellEnd"/>
      <w:r w:rsidRPr="009B5BF1">
        <w:rPr>
          <w:rFonts w:cs="Arial"/>
          <w:szCs w:val="20"/>
        </w:rPr>
        <w:t xml:space="preserve"> spremeni, bo v sistemu odprta zadnja oddana ponudba.</w:t>
      </w:r>
    </w:p>
    <w:p w14:paraId="38749E66" w14:textId="77777777" w:rsidR="003C7FE1" w:rsidRPr="009B5BF1" w:rsidRDefault="003C7FE1" w:rsidP="001A0497">
      <w:pPr>
        <w:spacing w:line="260" w:lineRule="exact"/>
        <w:rPr>
          <w:rFonts w:cs="Arial"/>
          <w:szCs w:val="20"/>
        </w:rPr>
      </w:pPr>
    </w:p>
    <w:p w14:paraId="30F8E4A5" w14:textId="082580D2" w:rsidR="00125CB5" w:rsidRDefault="003C7FE1" w:rsidP="001A0497">
      <w:pPr>
        <w:spacing w:line="260" w:lineRule="exact"/>
        <w:rPr>
          <w:rFonts w:cs="Arial"/>
          <w:szCs w:val="20"/>
        </w:rPr>
      </w:pPr>
      <w:r w:rsidRPr="009B5BF1">
        <w:rPr>
          <w:rFonts w:cs="Arial"/>
          <w:szCs w:val="20"/>
        </w:rPr>
        <w:t>Po preteku roka za predložitev ponudb ponudbe ne bo več mogoče oddati</w:t>
      </w:r>
      <w:r w:rsidR="008560D2">
        <w:rPr>
          <w:rFonts w:cs="Arial"/>
          <w:szCs w:val="20"/>
        </w:rPr>
        <w:t xml:space="preserve"> ali umakniti</w:t>
      </w:r>
      <w:r w:rsidR="00125CB5">
        <w:rPr>
          <w:rFonts w:cs="Arial"/>
          <w:szCs w:val="20"/>
        </w:rPr>
        <w:t>.</w:t>
      </w:r>
      <w:r w:rsidRPr="009B5BF1">
        <w:rPr>
          <w:rFonts w:cs="Arial"/>
          <w:szCs w:val="20"/>
        </w:rPr>
        <w:t xml:space="preserve"> </w:t>
      </w:r>
    </w:p>
    <w:p w14:paraId="4A3C2FD5" w14:textId="77777777" w:rsidR="003C7FE1" w:rsidRPr="009B5BF1" w:rsidRDefault="003C7FE1" w:rsidP="001A0497">
      <w:pPr>
        <w:spacing w:line="260" w:lineRule="exact"/>
        <w:rPr>
          <w:rFonts w:cs="Arial"/>
          <w:szCs w:val="20"/>
        </w:rPr>
      </w:pPr>
      <w:r w:rsidRPr="009B5BF1">
        <w:rPr>
          <w:rFonts w:cs="Arial"/>
          <w:szCs w:val="20"/>
        </w:rPr>
        <w:t>Dostop do povezave za oddajo elektronske ponudbe v tem postopku javnega naročila je naveden v obvestilu o naročilu na portalu javnih naročil.</w:t>
      </w:r>
    </w:p>
    <w:p w14:paraId="08708CAC" w14:textId="77777777" w:rsidR="003C7FE1" w:rsidRPr="009B5BF1" w:rsidRDefault="003C7FE1" w:rsidP="001A0497">
      <w:pPr>
        <w:spacing w:line="260" w:lineRule="exact"/>
        <w:rPr>
          <w:rFonts w:cs="Arial"/>
          <w:szCs w:val="20"/>
        </w:rPr>
      </w:pPr>
    </w:p>
    <w:p w14:paraId="64EE6C8A" w14:textId="0D141E1F" w:rsidR="00AA4D59" w:rsidRPr="009B5BF1" w:rsidRDefault="00D8012F" w:rsidP="00541157">
      <w:pPr>
        <w:pStyle w:val="Naslov1"/>
      </w:pPr>
      <w:bookmarkStart w:id="24" w:name="_Toc102724587"/>
      <w:r w:rsidRPr="009B5BF1">
        <w:t>INFORMACIJE V ZVEZI Z ODPIRANJEM PONUDB</w:t>
      </w:r>
      <w:bookmarkEnd w:id="24"/>
    </w:p>
    <w:p w14:paraId="57D4487A" w14:textId="77777777" w:rsidR="001A0497" w:rsidRPr="009B5BF1" w:rsidRDefault="001A0497" w:rsidP="001A0497">
      <w:pPr>
        <w:rPr>
          <w:rFonts w:cs="Arial"/>
          <w:szCs w:val="20"/>
        </w:rPr>
      </w:pPr>
    </w:p>
    <w:p w14:paraId="6A7EFAA4" w14:textId="4387DBD5" w:rsidR="001A061E" w:rsidRPr="00205A61" w:rsidRDefault="003C7FE1" w:rsidP="008560D2">
      <w:pPr>
        <w:spacing w:line="260" w:lineRule="exact"/>
        <w:rPr>
          <w:rFonts w:cs="Arial"/>
          <w:szCs w:val="20"/>
        </w:rPr>
      </w:pPr>
      <w:bookmarkStart w:id="25" w:name="_Toc451348298"/>
      <w:bookmarkEnd w:id="25"/>
      <w:r w:rsidRPr="00205A61">
        <w:rPr>
          <w:rFonts w:cs="Arial"/>
          <w:szCs w:val="20"/>
        </w:rPr>
        <w:t>Odpiranje ponudb bo potekalo samodejno v sistemu e-</w:t>
      </w:r>
      <w:proofErr w:type="spellStart"/>
      <w:r w:rsidRPr="00205A61">
        <w:rPr>
          <w:rFonts w:cs="Arial"/>
          <w:szCs w:val="20"/>
        </w:rPr>
        <w:t>JN</w:t>
      </w:r>
      <w:proofErr w:type="spellEnd"/>
      <w:r w:rsidRPr="00205A61">
        <w:rPr>
          <w:rFonts w:cs="Arial"/>
          <w:szCs w:val="20"/>
        </w:rPr>
        <w:t xml:space="preserve"> na spletnem naslovu </w:t>
      </w:r>
      <w:hyperlink r:id="rId15" w:history="1">
        <w:proofErr w:type="spellStart"/>
        <w:r w:rsidR="001A061E" w:rsidRPr="00205A61">
          <w:rPr>
            <w:rStyle w:val="Hiperpovezava"/>
            <w:rFonts w:cs="Arial"/>
            <w:szCs w:val="20"/>
          </w:rPr>
          <w:t>https</w:t>
        </w:r>
        <w:proofErr w:type="spellEnd"/>
        <w:r w:rsidR="001A061E" w:rsidRPr="00205A61">
          <w:rPr>
            <w:rStyle w:val="Hiperpovezava"/>
            <w:rFonts w:cs="Arial"/>
            <w:szCs w:val="20"/>
          </w:rPr>
          <w:t>://</w:t>
        </w:r>
        <w:proofErr w:type="spellStart"/>
        <w:r w:rsidR="001A061E" w:rsidRPr="00205A61">
          <w:rPr>
            <w:rStyle w:val="Hiperpovezava"/>
            <w:rFonts w:cs="Arial"/>
            <w:szCs w:val="20"/>
          </w:rPr>
          <w:t>ejn.gov.si/</w:t>
        </w:r>
        <w:proofErr w:type="spellEnd"/>
      </w:hyperlink>
    </w:p>
    <w:p w14:paraId="43EC4E5F" w14:textId="01ED239E" w:rsidR="003C7FE1" w:rsidRPr="00205A61" w:rsidRDefault="003C7FE1" w:rsidP="001A0497">
      <w:pPr>
        <w:spacing w:line="260" w:lineRule="exact"/>
        <w:rPr>
          <w:rFonts w:cs="Arial"/>
          <w:szCs w:val="20"/>
        </w:rPr>
      </w:pPr>
      <w:r w:rsidRPr="00205A61">
        <w:rPr>
          <w:rFonts w:cs="Arial"/>
          <w:szCs w:val="20"/>
        </w:rPr>
        <w:t>na dan in uro, kot je to določeno v obvestilu o naročilu, objavljenem na portalu javnih naročil.</w:t>
      </w:r>
    </w:p>
    <w:p w14:paraId="5B8767DB" w14:textId="77777777" w:rsidR="003C7FE1" w:rsidRPr="00205A61" w:rsidRDefault="003C7FE1" w:rsidP="001A0497">
      <w:pPr>
        <w:spacing w:line="260" w:lineRule="exact"/>
        <w:rPr>
          <w:rFonts w:cs="Arial"/>
          <w:szCs w:val="20"/>
        </w:rPr>
      </w:pPr>
    </w:p>
    <w:p w14:paraId="74A81220" w14:textId="21CBA7B9" w:rsidR="003C7FE1" w:rsidRPr="009B5BF1" w:rsidRDefault="003C7FE1" w:rsidP="001A0497">
      <w:pPr>
        <w:spacing w:line="260" w:lineRule="exact"/>
        <w:rPr>
          <w:rFonts w:cs="Arial"/>
          <w:szCs w:val="20"/>
        </w:rPr>
      </w:pPr>
      <w:r w:rsidRPr="00205A61">
        <w:rPr>
          <w:rFonts w:cs="Arial"/>
          <w:szCs w:val="20"/>
        </w:rPr>
        <w:t>Odpiranje poteka tako, da sistem e-</w:t>
      </w:r>
      <w:proofErr w:type="spellStart"/>
      <w:r w:rsidRPr="00205A61">
        <w:rPr>
          <w:rFonts w:cs="Arial"/>
          <w:szCs w:val="20"/>
        </w:rPr>
        <w:t>JN</w:t>
      </w:r>
      <w:proofErr w:type="spellEnd"/>
      <w:r w:rsidRPr="00205A61">
        <w:rPr>
          <w:rFonts w:cs="Arial"/>
          <w:szCs w:val="20"/>
        </w:rPr>
        <w:t xml:space="preserve"> samodejno ob uri, ki je določena za javno odpiranje ponudb, prikaže podatke o ponudniku, </w:t>
      </w:r>
      <w:r w:rsidRPr="00205A61">
        <w:rPr>
          <w:rFonts w:cs="Arial"/>
          <w:bCs/>
          <w:szCs w:val="20"/>
        </w:rPr>
        <w:t>skupni vrednosti brez davka, skupni vrednosti davka in skupni vrednosti z davkom</w:t>
      </w:r>
      <w:r w:rsidRPr="00205A61">
        <w:rPr>
          <w:rFonts w:cs="Arial"/>
          <w:szCs w:val="20"/>
        </w:rPr>
        <w:t xml:space="preserve"> ter omogoči dostop do </w:t>
      </w:r>
      <w:r w:rsidR="00205A61" w:rsidRPr="00205A61">
        <w:rPr>
          <w:rFonts w:cs="Arial"/>
          <w:szCs w:val="20"/>
        </w:rPr>
        <w:t xml:space="preserve">povzetka </w:t>
      </w:r>
      <w:r w:rsidRPr="00205A61">
        <w:rPr>
          <w:rFonts w:cs="Arial"/>
          <w:szCs w:val="20"/>
        </w:rPr>
        <w:t>predračuna, ki je naložen v sistemu e-</w:t>
      </w:r>
      <w:proofErr w:type="spellStart"/>
      <w:r w:rsidRPr="00205A61">
        <w:rPr>
          <w:rFonts w:cs="Arial"/>
          <w:szCs w:val="20"/>
        </w:rPr>
        <w:t>JN</w:t>
      </w:r>
      <w:proofErr w:type="spellEnd"/>
      <w:r w:rsidRPr="00205A61">
        <w:rPr>
          <w:rFonts w:cs="Arial"/>
          <w:szCs w:val="20"/>
        </w:rPr>
        <w:t xml:space="preserve"> v razdelku »Skupna ponudbena vrednost«, v delu »Predračun«.</w:t>
      </w:r>
      <w:r w:rsidRPr="009B5BF1">
        <w:rPr>
          <w:rFonts w:cs="Arial"/>
          <w:szCs w:val="20"/>
        </w:rPr>
        <w:t xml:space="preserve"> </w:t>
      </w:r>
    </w:p>
    <w:p w14:paraId="6ECC4018" w14:textId="77777777" w:rsidR="003C7FE1" w:rsidRPr="009B5BF1" w:rsidRDefault="003C7FE1" w:rsidP="001A0497">
      <w:pPr>
        <w:spacing w:line="260" w:lineRule="exact"/>
        <w:rPr>
          <w:rFonts w:cs="Arial"/>
          <w:szCs w:val="20"/>
        </w:rPr>
      </w:pPr>
    </w:p>
    <w:p w14:paraId="2CC3DD45" w14:textId="24965F1E" w:rsidR="003C7FE1" w:rsidRPr="009B5BF1" w:rsidRDefault="003C7FE1" w:rsidP="001A0497">
      <w:pPr>
        <w:spacing w:line="260" w:lineRule="exact"/>
        <w:rPr>
          <w:rFonts w:cs="Arial"/>
          <w:szCs w:val="20"/>
        </w:rPr>
      </w:pPr>
      <w:r w:rsidRPr="009B5BF1">
        <w:rPr>
          <w:rFonts w:cs="Arial"/>
          <w:szCs w:val="20"/>
        </w:rPr>
        <w:t>Ponudnikom, ki bodo oddali ponudbe, bo zapisnik o odpiranju ponudb na voljo v sistemu e-</w:t>
      </w:r>
      <w:proofErr w:type="spellStart"/>
      <w:r w:rsidRPr="009B5BF1">
        <w:rPr>
          <w:rFonts w:cs="Arial"/>
          <w:szCs w:val="20"/>
        </w:rPr>
        <w:t>JN</w:t>
      </w:r>
      <w:proofErr w:type="spellEnd"/>
      <w:r w:rsidRPr="009B5BF1">
        <w:rPr>
          <w:rFonts w:cs="Arial"/>
          <w:szCs w:val="20"/>
        </w:rPr>
        <w:t xml:space="preserve"> v seznamu prejetih ponudb.</w:t>
      </w:r>
    </w:p>
    <w:p w14:paraId="37CBD7C4" w14:textId="77777777" w:rsidR="001B3851" w:rsidRPr="009B5BF1" w:rsidRDefault="001B3851" w:rsidP="001A0497">
      <w:pPr>
        <w:spacing w:line="260" w:lineRule="exact"/>
        <w:rPr>
          <w:rFonts w:cs="Arial"/>
          <w:szCs w:val="20"/>
        </w:rPr>
      </w:pPr>
    </w:p>
    <w:p w14:paraId="7D901E0D" w14:textId="77777777" w:rsidR="001A0497" w:rsidRPr="009B5BF1" w:rsidRDefault="001A0497" w:rsidP="001A0497">
      <w:pPr>
        <w:spacing w:line="260" w:lineRule="exact"/>
        <w:rPr>
          <w:rFonts w:cs="Arial"/>
          <w:szCs w:val="20"/>
        </w:rPr>
      </w:pPr>
    </w:p>
    <w:p w14:paraId="2B7E1781" w14:textId="1CDDD7A7" w:rsidR="00AA4D59" w:rsidRPr="009B5BF1" w:rsidRDefault="00AA4D59" w:rsidP="00541157">
      <w:pPr>
        <w:pStyle w:val="Naslov1"/>
      </w:pPr>
      <w:bookmarkStart w:id="26" w:name="_Toc102724588"/>
      <w:r w:rsidRPr="009B5BF1">
        <w:t>PRAVNA PODLAGA</w:t>
      </w:r>
      <w:r w:rsidR="00FB116E" w:rsidRPr="009B5BF1">
        <w:t xml:space="preserve"> in vir financiranja</w:t>
      </w:r>
      <w:bookmarkEnd w:id="26"/>
    </w:p>
    <w:p w14:paraId="05A6F01F" w14:textId="77777777" w:rsidR="001A0497" w:rsidRPr="009B5BF1" w:rsidRDefault="001A0497" w:rsidP="001A0497">
      <w:pPr>
        <w:rPr>
          <w:rFonts w:cs="Arial"/>
          <w:szCs w:val="20"/>
        </w:rPr>
      </w:pPr>
    </w:p>
    <w:p w14:paraId="1C8EF4A4" w14:textId="62822DC1" w:rsidR="003229FA" w:rsidRPr="009B5BF1" w:rsidRDefault="00A269C0" w:rsidP="003229FA">
      <w:pPr>
        <w:rPr>
          <w:rFonts w:cs="Arial"/>
          <w:szCs w:val="20"/>
        </w:rPr>
      </w:pPr>
      <w:r w:rsidRPr="009B5BF1">
        <w:rPr>
          <w:rFonts w:cs="Arial"/>
          <w:szCs w:val="20"/>
        </w:rPr>
        <w:t xml:space="preserve">Postopek oddaje javnega naročila se izvaja na podlagi veljavnega zakona in podzakonskih aktov, ki urejajo javno naročanje, v skladu z veljavno zakonodajo, ki ureja področje javnih financ ter področje, </w:t>
      </w:r>
      <w:r w:rsidR="004E51B0" w:rsidRPr="009B5BF1">
        <w:rPr>
          <w:rFonts w:cs="Arial"/>
          <w:szCs w:val="20"/>
        </w:rPr>
        <w:t>ki je predmet javnega naročila.</w:t>
      </w:r>
      <w:r w:rsidR="003229FA" w:rsidRPr="009B5BF1">
        <w:rPr>
          <w:rFonts w:cs="Arial"/>
          <w:szCs w:val="20"/>
        </w:rPr>
        <w:t xml:space="preserve"> Predmet naročila bo financiran iz sredstev integralnega proračuna skladno z določili veljavnega zakona o izvrševanju proračuna RS. </w:t>
      </w:r>
    </w:p>
    <w:p w14:paraId="0AD7D611" w14:textId="73C30B21" w:rsidR="000240DA" w:rsidRPr="009B5BF1" w:rsidRDefault="000240DA" w:rsidP="001A0497">
      <w:pPr>
        <w:spacing w:line="260" w:lineRule="exact"/>
        <w:rPr>
          <w:rFonts w:cs="Arial"/>
          <w:szCs w:val="20"/>
        </w:rPr>
      </w:pPr>
    </w:p>
    <w:p w14:paraId="43CE2090" w14:textId="77777777" w:rsidR="001A0497" w:rsidRPr="009B5BF1" w:rsidRDefault="001A0497" w:rsidP="001A0497">
      <w:pPr>
        <w:spacing w:line="260" w:lineRule="exact"/>
        <w:rPr>
          <w:rFonts w:cs="Arial"/>
          <w:szCs w:val="20"/>
        </w:rPr>
      </w:pPr>
    </w:p>
    <w:p w14:paraId="1DA589BF" w14:textId="77777777" w:rsidR="00AA4D59" w:rsidRPr="009B5BF1" w:rsidRDefault="00AA4D59" w:rsidP="00541157">
      <w:pPr>
        <w:pStyle w:val="Naslov1"/>
      </w:pPr>
      <w:bookmarkStart w:id="27" w:name="_Toc102724589"/>
      <w:r w:rsidRPr="009B5BF1">
        <w:t>TEMELJNA PRAVIL</w:t>
      </w:r>
      <w:r w:rsidR="002642BD" w:rsidRPr="009B5BF1">
        <w:t>A ZA DOSTOP, OBVESTILA IN POJASNILA V ZVEZI Z RAZPISNO DOKUMENTACIJO</w:t>
      </w:r>
      <w:bookmarkEnd w:id="27"/>
    </w:p>
    <w:p w14:paraId="72A213F7" w14:textId="7BAEEEDA" w:rsidR="00AA4D59" w:rsidRPr="009B5BF1" w:rsidRDefault="00AD05CC" w:rsidP="00541157">
      <w:pPr>
        <w:pStyle w:val="Naslov2"/>
      </w:pPr>
      <w:bookmarkStart w:id="28" w:name="_Toc102724590"/>
      <w:r w:rsidRPr="009B5BF1">
        <w:t>DOSTOP DO RAZPISNE DOKUMENTACIJE</w:t>
      </w:r>
      <w:bookmarkEnd w:id="28"/>
    </w:p>
    <w:p w14:paraId="4EE4D1AE" w14:textId="20F5E03B" w:rsidR="00A269C0" w:rsidRPr="009B5BF1" w:rsidRDefault="00286ABF" w:rsidP="001A0497">
      <w:pPr>
        <w:spacing w:line="260" w:lineRule="exact"/>
        <w:rPr>
          <w:rFonts w:cs="Arial"/>
          <w:szCs w:val="20"/>
        </w:rPr>
      </w:pPr>
      <w:bookmarkStart w:id="29" w:name="_Toc106511247"/>
      <w:r w:rsidRPr="009B5BF1">
        <w:rPr>
          <w:rFonts w:cs="Arial"/>
          <w:szCs w:val="20"/>
        </w:rPr>
        <w:t>Razpisno dokumentacijo lahko ponudniki dobijo na portalu javnih naročil</w:t>
      </w:r>
      <w:r w:rsidR="00A269C0" w:rsidRPr="009B5BF1">
        <w:rPr>
          <w:rFonts w:cs="Arial"/>
          <w:szCs w:val="20"/>
        </w:rPr>
        <w:t>. Odkupnine za razpisno dokumentacijo ni.</w:t>
      </w:r>
    </w:p>
    <w:p w14:paraId="3B4CF03B" w14:textId="5B4D3209" w:rsidR="00AA4D59" w:rsidRPr="009B5BF1" w:rsidRDefault="00AD05CC" w:rsidP="00541157">
      <w:pPr>
        <w:pStyle w:val="Naslov2"/>
      </w:pPr>
      <w:bookmarkStart w:id="30" w:name="_Toc102724591"/>
      <w:r w:rsidRPr="009B5BF1">
        <w:t>OBVESTILA IN POJASNILA V ZVEZI Z RAZPISNO DOKUMENTACIJO</w:t>
      </w:r>
      <w:bookmarkEnd w:id="29"/>
      <w:bookmarkEnd w:id="30"/>
    </w:p>
    <w:p w14:paraId="11A8D01E" w14:textId="77777777" w:rsidR="00AA4D59" w:rsidRPr="009B5BF1" w:rsidRDefault="00AA4D59" w:rsidP="001A0497">
      <w:pPr>
        <w:spacing w:line="260" w:lineRule="exact"/>
        <w:rPr>
          <w:rFonts w:cs="Arial"/>
          <w:szCs w:val="20"/>
        </w:rPr>
      </w:pPr>
      <w:r w:rsidRPr="009B5BF1">
        <w:rPr>
          <w:rFonts w:cs="Arial"/>
          <w:szCs w:val="20"/>
        </w:rPr>
        <w:t>Komunikacija s ponudniki o vprašanjih v zvezi z vsebino naročila in v zvezi s pripravo ponudbe poteka izključn</w:t>
      </w:r>
      <w:r w:rsidR="00941304" w:rsidRPr="009B5BF1">
        <w:rPr>
          <w:rFonts w:cs="Arial"/>
          <w:szCs w:val="20"/>
        </w:rPr>
        <w:t>o preko portala javnih naročil.</w:t>
      </w:r>
    </w:p>
    <w:p w14:paraId="1444C9B8" w14:textId="77777777" w:rsidR="00941304" w:rsidRPr="009B5BF1" w:rsidRDefault="00941304" w:rsidP="001A0497">
      <w:pPr>
        <w:spacing w:line="260" w:lineRule="exact"/>
        <w:rPr>
          <w:rFonts w:cs="Arial"/>
          <w:szCs w:val="20"/>
        </w:rPr>
      </w:pPr>
    </w:p>
    <w:p w14:paraId="5E9BF19D" w14:textId="3AA8B9F2" w:rsidR="001A0497" w:rsidRPr="009B5BF1" w:rsidRDefault="00AA4D59" w:rsidP="001A0497">
      <w:pPr>
        <w:spacing w:line="260" w:lineRule="exact"/>
        <w:rPr>
          <w:rFonts w:cs="Arial"/>
          <w:szCs w:val="20"/>
        </w:rPr>
      </w:pPr>
      <w:r w:rsidRPr="009B5BF1">
        <w:rPr>
          <w:rFonts w:cs="Arial"/>
          <w:szCs w:val="20"/>
        </w:rPr>
        <w:t xml:space="preserve">Naročnik bo zahtevo za pojasnilo razpisne dokumentacije oziroma </w:t>
      </w:r>
      <w:r w:rsidRPr="00205A61">
        <w:rPr>
          <w:rFonts w:cs="Arial"/>
          <w:szCs w:val="20"/>
        </w:rPr>
        <w:t xml:space="preserve">kakršnokoli drugo vprašanje v zvezi z naročilom štel kot pravočasno, v kolikor bo na portalu javnih naročil zastavljeno najkasneje </w:t>
      </w:r>
      <w:r w:rsidR="00E3061F" w:rsidRPr="00205A61">
        <w:rPr>
          <w:rFonts w:cs="Arial"/>
          <w:szCs w:val="20"/>
        </w:rPr>
        <w:t>do roka, določenega v obvestilu o naročilu, objavljenem na portalu javnih naročil</w:t>
      </w:r>
      <w:r w:rsidR="001A061E" w:rsidRPr="00E04E0D">
        <w:rPr>
          <w:rFonts w:cs="Arial"/>
          <w:szCs w:val="20"/>
        </w:rPr>
        <w:t xml:space="preserve"> in v Dodatku k Uradnemu listu EU in informacijskem sistemu e-</w:t>
      </w:r>
      <w:proofErr w:type="spellStart"/>
      <w:r w:rsidR="001A061E" w:rsidRPr="00E04E0D">
        <w:rPr>
          <w:rFonts w:cs="Arial"/>
          <w:szCs w:val="20"/>
        </w:rPr>
        <w:t>JN</w:t>
      </w:r>
      <w:proofErr w:type="spellEnd"/>
      <w:r w:rsidR="00E3061F" w:rsidRPr="009B5BF1">
        <w:rPr>
          <w:rFonts w:cs="Arial"/>
          <w:b/>
          <w:szCs w:val="20"/>
        </w:rPr>
        <w:t>.</w:t>
      </w:r>
      <w:r w:rsidR="003146AB" w:rsidRPr="009B5BF1">
        <w:rPr>
          <w:rFonts w:cs="Arial"/>
          <w:b/>
          <w:szCs w:val="20"/>
        </w:rPr>
        <w:t xml:space="preserve"> </w:t>
      </w:r>
      <w:r w:rsidRPr="009B5BF1">
        <w:rPr>
          <w:rFonts w:cs="Arial"/>
          <w:szCs w:val="20"/>
        </w:rPr>
        <w:t>Na zahteve za pojasnila oziroma druga vprašanja v zvezi z naročilom, zastavljena po tem roku, naročnik ne bo odgovarjal.</w:t>
      </w:r>
      <w:r w:rsidR="00E95584" w:rsidRPr="009B5BF1">
        <w:rPr>
          <w:rFonts w:cs="Arial"/>
          <w:szCs w:val="20"/>
        </w:rPr>
        <w:t xml:space="preserve"> Naročnik na komentarje ne bo odgovarjal.</w:t>
      </w:r>
    </w:p>
    <w:p w14:paraId="7166BA2C" w14:textId="209C792F" w:rsidR="001B3851" w:rsidRPr="009B5BF1" w:rsidRDefault="003D07FA" w:rsidP="001A0497">
      <w:pPr>
        <w:spacing w:line="260" w:lineRule="exact"/>
        <w:rPr>
          <w:rFonts w:cs="Arial"/>
          <w:szCs w:val="20"/>
        </w:rPr>
      </w:pPr>
      <w:r w:rsidRPr="009B5BF1">
        <w:rPr>
          <w:rFonts w:cs="Arial"/>
          <w:szCs w:val="20"/>
        </w:rPr>
        <w:lastRenderedPageBreak/>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281C019" w14:textId="77777777" w:rsidR="00AE291B" w:rsidRPr="009B5BF1" w:rsidRDefault="00AE291B" w:rsidP="001A0497">
      <w:pPr>
        <w:spacing w:line="260" w:lineRule="exact"/>
        <w:rPr>
          <w:rFonts w:cs="Arial"/>
          <w:szCs w:val="20"/>
        </w:rPr>
      </w:pPr>
    </w:p>
    <w:p w14:paraId="3B864B31" w14:textId="60921820" w:rsidR="00AA4D59" w:rsidRPr="009B5BF1" w:rsidRDefault="00AA4D59" w:rsidP="00541157">
      <w:pPr>
        <w:pStyle w:val="Naslov1"/>
      </w:pPr>
      <w:bookmarkStart w:id="31" w:name="_Toc106511253"/>
      <w:bookmarkStart w:id="32" w:name="_Toc102724592"/>
      <w:r w:rsidRPr="009B5BF1">
        <w:t>SESTAVA DOKUMENTACIJE</w:t>
      </w:r>
      <w:bookmarkEnd w:id="31"/>
      <w:bookmarkEnd w:id="32"/>
    </w:p>
    <w:p w14:paraId="5FB472D1" w14:textId="77777777" w:rsidR="001A0497" w:rsidRPr="009B5BF1" w:rsidRDefault="001A0497" w:rsidP="001A0497">
      <w:pPr>
        <w:rPr>
          <w:rFonts w:cs="Arial"/>
          <w:szCs w:val="20"/>
        </w:rPr>
      </w:pPr>
    </w:p>
    <w:p w14:paraId="29FF5BA9" w14:textId="50F869B6" w:rsidR="00AA4D59" w:rsidRPr="009B5BF1" w:rsidRDefault="005B6557" w:rsidP="001A0497">
      <w:pPr>
        <w:spacing w:line="260" w:lineRule="exact"/>
        <w:rPr>
          <w:rFonts w:cs="Arial"/>
          <w:szCs w:val="20"/>
        </w:rPr>
      </w:pPr>
      <w:r w:rsidRPr="009B5BF1">
        <w:rPr>
          <w:rFonts w:cs="Arial"/>
          <w:szCs w:val="20"/>
        </w:rPr>
        <w:t>D</w:t>
      </w:r>
      <w:r w:rsidR="00AA4D59" w:rsidRPr="009B5BF1">
        <w:rPr>
          <w:rFonts w:cs="Arial"/>
          <w:szCs w:val="20"/>
        </w:rPr>
        <w:t xml:space="preserve">okumentacijo </w:t>
      </w:r>
      <w:r w:rsidRPr="009B5BF1">
        <w:rPr>
          <w:rFonts w:cs="Arial"/>
          <w:szCs w:val="20"/>
        </w:rPr>
        <w:t xml:space="preserve">v zvezi z oddajo javnega naročila </w:t>
      </w:r>
      <w:r w:rsidR="00AA4D59" w:rsidRPr="009B5BF1">
        <w:rPr>
          <w:rFonts w:cs="Arial"/>
          <w:szCs w:val="20"/>
        </w:rPr>
        <w:t>sestavljajo:</w:t>
      </w:r>
    </w:p>
    <w:p w14:paraId="446C3976" w14:textId="77777777" w:rsidR="00A269C0" w:rsidRDefault="00CF00B3" w:rsidP="001A0497">
      <w:pPr>
        <w:numPr>
          <w:ilvl w:val="0"/>
          <w:numId w:val="6"/>
        </w:numPr>
        <w:tabs>
          <w:tab w:val="clear" w:pos="454"/>
        </w:tabs>
        <w:spacing w:line="260" w:lineRule="exact"/>
        <w:ind w:left="284" w:hanging="312"/>
        <w:rPr>
          <w:rFonts w:cs="Arial"/>
          <w:szCs w:val="20"/>
        </w:rPr>
      </w:pPr>
      <w:r w:rsidRPr="009B5BF1">
        <w:rPr>
          <w:rFonts w:cs="Arial"/>
          <w:szCs w:val="20"/>
        </w:rPr>
        <w:t>Navodila ponudnikom</w:t>
      </w:r>
    </w:p>
    <w:p w14:paraId="1A3C48E3" w14:textId="63C21AE0" w:rsidR="00A67662" w:rsidRDefault="00A67662" w:rsidP="008560D2">
      <w:pPr>
        <w:numPr>
          <w:ilvl w:val="0"/>
          <w:numId w:val="6"/>
        </w:numPr>
        <w:tabs>
          <w:tab w:val="clear" w:pos="454"/>
        </w:tabs>
        <w:spacing w:line="260" w:lineRule="exact"/>
        <w:ind w:left="284" w:hanging="312"/>
        <w:rPr>
          <w:rFonts w:cs="Arial"/>
          <w:szCs w:val="20"/>
        </w:rPr>
      </w:pPr>
      <w:r w:rsidRPr="008560D2">
        <w:rPr>
          <w:rFonts w:cs="Arial"/>
          <w:szCs w:val="20"/>
        </w:rPr>
        <w:t>Obrazec 1</w:t>
      </w:r>
      <w:r>
        <w:rPr>
          <w:rFonts w:cs="Arial"/>
          <w:szCs w:val="20"/>
        </w:rPr>
        <w:t xml:space="preserve"> </w:t>
      </w:r>
      <w:r w:rsidRPr="008560D2">
        <w:rPr>
          <w:rFonts w:cs="Arial"/>
          <w:szCs w:val="20"/>
        </w:rPr>
        <w:t>»</w:t>
      </w:r>
      <w:proofErr w:type="spellStart"/>
      <w:r w:rsidRPr="008560D2">
        <w:rPr>
          <w:rFonts w:cs="Arial"/>
          <w:szCs w:val="20"/>
        </w:rPr>
        <w:t>NEO</w:t>
      </w:r>
      <w:proofErr w:type="spellEnd"/>
      <w:r w:rsidRPr="008560D2">
        <w:rPr>
          <w:rFonts w:cs="Arial"/>
          <w:szCs w:val="20"/>
        </w:rPr>
        <w:t>_Predračun«</w:t>
      </w:r>
    </w:p>
    <w:p w14:paraId="01D277B5" w14:textId="56D37018" w:rsidR="00B55E06" w:rsidRPr="008560D2" w:rsidRDefault="00B55E06" w:rsidP="008560D2">
      <w:pPr>
        <w:numPr>
          <w:ilvl w:val="0"/>
          <w:numId w:val="6"/>
        </w:numPr>
        <w:tabs>
          <w:tab w:val="clear" w:pos="454"/>
        </w:tabs>
        <w:spacing w:line="260" w:lineRule="exact"/>
        <w:ind w:left="284" w:hanging="312"/>
        <w:rPr>
          <w:rFonts w:cs="Arial"/>
          <w:szCs w:val="20"/>
        </w:rPr>
      </w:pPr>
      <w:r>
        <w:rPr>
          <w:rFonts w:cs="Arial"/>
          <w:szCs w:val="20"/>
        </w:rPr>
        <w:t xml:space="preserve">Obrazec </w:t>
      </w:r>
      <w:proofErr w:type="spellStart"/>
      <w:r>
        <w:rPr>
          <w:rFonts w:cs="Arial"/>
          <w:szCs w:val="20"/>
        </w:rPr>
        <w:t>1a</w:t>
      </w:r>
      <w:proofErr w:type="spellEnd"/>
      <w:r>
        <w:rPr>
          <w:rFonts w:cs="Arial"/>
          <w:szCs w:val="20"/>
        </w:rPr>
        <w:t xml:space="preserve"> </w:t>
      </w:r>
      <w:r w:rsidRPr="008560D2">
        <w:rPr>
          <w:rFonts w:cs="Arial"/>
          <w:szCs w:val="20"/>
        </w:rPr>
        <w:t>»</w:t>
      </w:r>
      <w:proofErr w:type="spellStart"/>
      <w:r w:rsidRPr="008560D2">
        <w:rPr>
          <w:rFonts w:cs="Arial"/>
          <w:szCs w:val="20"/>
        </w:rPr>
        <w:t>NEO</w:t>
      </w:r>
      <w:proofErr w:type="spellEnd"/>
      <w:r w:rsidRPr="008560D2">
        <w:rPr>
          <w:rFonts w:cs="Arial"/>
          <w:szCs w:val="20"/>
        </w:rPr>
        <w:t>_P</w:t>
      </w:r>
      <w:r>
        <w:rPr>
          <w:rFonts w:cs="Arial"/>
          <w:szCs w:val="20"/>
        </w:rPr>
        <w:t>ovzetek_ p</w:t>
      </w:r>
      <w:r w:rsidRPr="008560D2">
        <w:rPr>
          <w:rFonts w:cs="Arial"/>
          <w:szCs w:val="20"/>
        </w:rPr>
        <w:t>redračun</w:t>
      </w:r>
      <w:r>
        <w:rPr>
          <w:rFonts w:cs="Arial"/>
          <w:szCs w:val="20"/>
        </w:rPr>
        <w:t>a</w:t>
      </w:r>
      <w:r w:rsidRPr="008560D2">
        <w:rPr>
          <w:rFonts w:cs="Arial"/>
          <w:szCs w:val="20"/>
        </w:rPr>
        <w:t>«</w:t>
      </w:r>
    </w:p>
    <w:p w14:paraId="23DED608" w14:textId="4BE89D4A" w:rsidR="00132665" w:rsidRDefault="00132665" w:rsidP="001A0497">
      <w:pPr>
        <w:numPr>
          <w:ilvl w:val="0"/>
          <w:numId w:val="6"/>
        </w:numPr>
        <w:tabs>
          <w:tab w:val="clear" w:pos="454"/>
        </w:tabs>
        <w:spacing w:line="260" w:lineRule="exact"/>
        <w:ind w:left="284" w:hanging="312"/>
        <w:rPr>
          <w:rFonts w:cs="Arial"/>
          <w:szCs w:val="20"/>
        </w:rPr>
      </w:pPr>
      <w:r w:rsidRPr="008560D2">
        <w:rPr>
          <w:rFonts w:cs="Arial"/>
          <w:szCs w:val="20"/>
        </w:rPr>
        <w:t>Obrazec</w:t>
      </w:r>
      <w:r w:rsidR="0017578C">
        <w:rPr>
          <w:rFonts w:cs="Arial"/>
          <w:szCs w:val="20"/>
        </w:rPr>
        <w:t xml:space="preserve"> 2</w:t>
      </w:r>
      <w:r w:rsidRPr="008560D2">
        <w:rPr>
          <w:rFonts w:cs="Arial"/>
          <w:szCs w:val="20"/>
        </w:rPr>
        <w:t xml:space="preserve"> »</w:t>
      </w:r>
      <w:proofErr w:type="spellStart"/>
      <w:r w:rsidR="00962018">
        <w:rPr>
          <w:rFonts w:cs="Arial"/>
          <w:szCs w:val="20"/>
        </w:rPr>
        <w:t>NEO</w:t>
      </w:r>
      <w:proofErr w:type="spellEnd"/>
      <w:r w:rsidR="00962018">
        <w:rPr>
          <w:rFonts w:cs="Arial"/>
          <w:szCs w:val="20"/>
        </w:rPr>
        <w:t>_</w:t>
      </w:r>
      <w:r w:rsidR="00B23644">
        <w:rPr>
          <w:rFonts w:cs="Arial"/>
          <w:szCs w:val="20"/>
        </w:rPr>
        <w:t>Podatki o p</w:t>
      </w:r>
      <w:r w:rsidRPr="008560D2">
        <w:rPr>
          <w:rFonts w:cs="Arial"/>
          <w:szCs w:val="20"/>
        </w:rPr>
        <w:t>rijav</w:t>
      </w:r>
      <w:r w:rsidR="00B23644">
        <w:rPr>
          <w:rFonts w:cs="Arial"/>
          <w:szCs w:val="20"/>
        </w:rPr>
        <w:t>ljenem</w:t>
      </w:r>
      <w:r w:rsidR="007370A8" w:rsidRPr="008560D2">
        <w:rPr>
          <w:rFonts w:cs="Arial"/>
          <w:szCs w:val="20"/>
        </w:rPr>
        <w:t xml:space="preserve"> kadr</w:t>
      </w:r>
      <w:r w:rsidR="00B23644">
        <w:rPr>
          <w:rFonts w:cs="Arial"/>
          <w:szCs w:val="20"/>
        </w:rPr>
        <w:t>u</w:t>
      </w:r>
      <w:r w:rsidRPr="008560D2">
        <w:rPr>
          <w:rFonts w:cs="Arial"/>
          <w:szCs w:val="20"/>
        </w:rPr>
        <w:t>«</w:t>
      </w:r>
    </w:p>
    <w:p w14:paraId="7E11EFAA" w14:textId="125BE250" w:rsidR="0017578C" w:rsidRPr="008560D2" w:rsidRDefault="00A50179" w:rsidP="008560D2">
      <w:pPr>
        <w:numPr>
          <w:ilvl w:val="0"/>
          <w:numId w:val="6"/>
        </w:numPr>
        <w:tabs>
          <w:tab w:val="clear" w:pos="454"/>
        </w:tabs>
        <w:spacing w:line="260" w:lineRule="exact"/>
        <w:ind w:left="284" w:hanging="312"/>
        <w:rPr>
          <w:rFonts w:cs="Arial"/>
          <w:szCs w:val="20"/>
        </w:rPr>
      </w:pPr>
      <w:r w:rsidRPr="00A67662">
        <w:rPr>
          <w:rFonts w:cs="Arial"/>
          <w:szCs w:val="20"/>
        </w:rPr>
        <w:t>Obrazec 3</w:t>
      </w:r>
      <w:r w:rsidR="0017578C" w:rsidRPr="00A67662">
        <w:rPr>
          <w:rFonts w:cs="Arial"/>
          <w:szCs w:val="20"/>
        </w:rPr>
        <w:t xml:space="preserve"> »</w:t>
      </w:r>
      <w:proofErr w:type="spellStart"/>
      <w:r w:rsidR="0017578C" w:rsidRPr="00A67662">
        <w:rPr>
          <w:rFonts w:cs="Arial"/>
          <w:szCs w:val="20"/>
        </w:rPr>
        <w:t>NEO</w:t>
      </w:r>
      <w:proofErr w:type="spellEnd"/>
      <w:r w:rsidR="0017578C" w:rsidRPr="00A67662">
        <w:rPr>
          <w:rFonts w:cs="Arial"/>
          <w:szCs w:val="20"/>
        </w:rPr>
        <w:t>_Vodja projekta_Izjava referenčnega naročnika«,</w:t>
      </w:r>
    </w:p>
    <w:p w14:paraId="1124459F" w14:textId="30FBB7E6" w:rsidR="0017578C" w:rsidRPr="008560D2" w:rsidRDefault="00A50179" w:rsidP="008560D2">
      <w:pPr>
        <w:numPr>
          <w:ilvl w:val="0"/>
          <w:numId w:val="6"/>
        </w:numPr>
        <w:tabs>
          <w:tab w:val="clear" w:pos="454"/>
        </w:tabs>
        <w:spacing w:line="260" w:lineRule="exact"/>
        <w:ind w:left="284" w:hanging="312"/>
        <w:rPr>
          <w:rFonts w:cs="Arial"/>
          <w:szCs w:val="20"/>
        </w:rPr>
      </w:pPr>
      <w:r w:rsidRPr="00A67662">
        <w:rPr>
          <w:rFonts w:cs="Arial"/>
          <w:szCs w:val="20"/>
        </w:rPr>
        <w:t>Obrazec 4</w:t>
      </w:r>
      <w:r w:rsidR="0017578C" w:rsidRPr="00A67662">
        <w:rPr>
          <w:rFonts w:cs="Arial"/>
          <w:szCs w:val="20"/>
        </w:rPr>
        <w:t xml:space="preserve"> »</w:t>
      </w:r>
      <w:proofErr w:type="spellStart"/>
      <w:r w:rsidR="0017578C" w:rsidRPr="00A67662">
        <w:rPr>
          <w:rFonts w:cs="Arial"/>
          <w:szCs w:val="20"/>
        </w:rPr>
        <w:t>NEO</w:t>
      </w:r>
      <w:proofErr w:type="spellEnd"/>
      <w:r w:rsidR="0017578C" w:rsidRPr="00A67662">
        <w:rPr>
          <w:rFonts w:cs="Arial"/>
          <w:szCs w:val="20"/>
        </w:rPr>
        <w:t>_Analitik_Izjava referenčnega naročnika«,</w:t>
      </w:r>
    </w:p>
    <w:p w14:paraId="378F97CA" w14:textId="7B0926A8" w:rsidR="0017578C" w:rsidRPr="00A67662" w:rsidRDefault="00A50179" w:rsidP="008560D2">
      <w:pPr>
        <w:numPr>
          <w:ilvl w:val="0"/>
          <w:numId w:val="6"/>
        </w:numPr>
        <w:tabs>
          <w:tab w:val="clear" w:pos="454"/>
        </w:tabs>
        <w:spacing w:line="260" w:lineRule="exact"/>
        <w:ind w:left="284" w:hanging="312"/>
        <w:rPr>
          <w:rFonts w:cs="Arial"/>
          <w:szCs w:val="20"/>
        </w:rPr>
      </w:pPr>
      <w:r w:rsidRPr="00A67662">
        <w:rPr>
          <w:rFonts w:cs="Arial"/>
          <w:szCs w:val="20"/>
        </w:rPr>
        <w:t>Obrazec 5</w:t>
      </w:r>
      <w:r w:rsidR="0017578C" w:rsidRPr="00A67662">
        <w:rPr>
          <w:rFonts w:cs="Arial"/>
          <w:szCs w:val="20"/>
        </w:rPr>
        <w:t xml:space="preserve"> »</w:t>
      </w:r>
      <w:proofErr w:type="spellStart"/>
      <w:r w:rsidR="0017578C" w:rsidRPr="00A67662">
        <w:rPr>
          <w:rFonts w:cs="Arial"/>
          <w:szCs w:val="20"/>
        </w:rPr>
        <w:t>NEO</w:t>
      </w:r>
      <w:proofErr w:type="spellEnd"/>
      <w:r w:rsidR="0017578C" w:rsidRPr="00A67662">
        <w:rPr>
          <w:rFonts w:cs="Arial"/>
          <w:szCs w:val="20"/>
        </w:rPr>
        <w:t>_Vodilni razvojni inženir_Izjava referenčnega naročnika«,</w:t>
      </w:r>
    </w:p>
    <w:p w14:paraId="1ABEEE9C" w14:textId="2337DA73" w:rsidR="0017578C" w:rsidRPr="008560D2" w:rsidRDefault="00A50179" w:rsidP="008560D2">
      <w:pPr>
        <w:numPr>
          <w:ilvl w:val="0"/>
          <w:numId w:val="6"/>
        </w:numPr>
        <w:tabs>
          <w:tab w:val="clear" w:pos="454"/>
        </w:tabs>
        <w:spacing w:line="260" w:lineRule="exact"/>
        <w:ind w:left="284" w:hanging="312"/>
        <w:rPr>
          <w:rFonts w:cs="Arial"/>
          <w:szCs w:val="20"/>
        </w:rPr>
      </w:pPr>
      <w:r w:rsidRPr="00A67662">
        <w:rPr>
          <w:rFonts w:cs="Arial"/>
          <w:szCs w:val="20"/>
        </w:rPr>
        <w:t>Obrazec 6</w:t>
      </w:r>
      <w:r w:rsidR="0017578C" w:rsidRPr="00A67662">
        <w:rPr>
          <w:rFonts w:cs="Arial"/>
          <w:szCs w:val="20"/>
        </w:rPr>
        <w:t xml:space="preserve"> »</w:t>
      </w:r>
      <w:proofErr w:type="spellStart"/>
      <w:r w:rsidR="0017578C" w:rsidRPr="00A67662">
        <w:rPr>
          <w:rFonts w:cs="Arial"/>
          <w:szCs w:val="20"/>
        </w:rPr>
        <w:t>NEO</w:t>
      </w:r>
      <w:proofErr w:type="spellEnd"/>
      <w:r w:rsidR="0017578C" w:rsidRPr="00A67662">
        <w:rPr>
          <w:rFonts w:cs="Arial"/>
          <w:szCs w:val="20"/>
        </w:rPr>
        <w:t>_Razvijalec_Izjava referenčnega naročnika« ali</w:t>
      </w:r>
    </w:p>
    <w:p w14:paraId="72AD5139" w14:textId="0963FC66" w:rsidR="0017578C" w:rsidRPr="008560D2" w:rsidRDefault="00A50179" w:rsidP="0017578C">
      <w:pPr>
        <w:numPr>
          <w:ilvl w:val="0"/>
          <w:numId w:val="6"/>
        </w:numPr>
        <w:tabs>
          <w:tab w:val="clear" w:pos="454"/>
        </w:tabs>
        <w:spacing w:line="260" w:lineRule="exact"/>
        <w:ind w:left="284" w:hanging="312"/>
        <w:rPr>
          <w:rFonts w:cs="Arial"/>
          <w:szCs w:val="20"/>
        </w:rPr>
      </w:pPr>
      <w:r>
        <w:t>Obrazec 7</w:t>
      </w:r>
      <w:r w:rsidR="0017578C">
        <w:t xml:space="preserve"> »</w:t>
      </w:r>
      <w:proofErr w:type="spellStart"/>
      <w:r w:rsidR="0017578C">
        <w:t>NEO</w:t>
      </w:r>
      <w:proofErr w:type="spellEnd"/>
      <w:r w:rsidR="0017578C">
        <w:t xml:space="preserve">_Razvijalec specialist za izdelavo spletnih storitev_Izjava referenčnega </w:t>
      </w:r>
      <w:r w:rsidR="0017578C" w:rsidRPr="00241085">
        <w:t>naročnika«</w:t>
      </w:r>
    </w:p>
    <w:p w14:paraId="67CC1D03" w14:textId="44F6BA4B" w:rsidR="00A269C0" w:rsidRPr="008560D2" w:rsidRDefault="00A269C0" w:rsidP="001A0497">
      <w:pPr>
        <w:numPr>
          <w:ilvl w:val="0"/>
          <w:numId w:val="6"/>
        </w:numPr>
        <w:tabs>
          <w:tab w:val="clear" w:pos="454"/>
        </w:tabs>
        <w:spacing w:line="260" w:lineRule="exact"/>
        <w:ind w:left="284" w:hanging="312"/>
        <w:rPr>
          <w:rFonts w:cs="Arial"/>
          <w:szCs w:val="20"/>
        </w:rPr>
      </w:pPr>
      <w:r w:rsidRPr="008560D2">
        <w:rPr>
          <w:rFonts w:cs="Arial"/>
          <w:szCs w:val="20"/>
        </w:rPr>
        <w:t xml:space="preserve">Obrazec </w:t>
      </w:r>
      <w:r w:rsidR="00A50179" w:rsidRPr="00241085">
        <w:rPr>
          <w:rFonts w:cs="Arial"/>
          <w:szCs w:val="20"/>
        </w:rPr>
        <w:t>8</w:t>
      </w:r>
      <w:r w:rsidR="00A50179" w:rsidRPr="00C913BE">
        <w:rPr>
          <w:rFonts w:cs="Arial"/>
          <w:szCs w:val="20"/>
        </w:rPr>
        <w:t xml:space="preserve"> </w:t>
      </w:r>
      <w:r w:rsidRPr="008560D2">
        <w:rPr>
          <w:rFonts w:cs="Arial"/>
          <w:szCs w:val="20"/>
        </w:rPr>
        <w:t>»</w:t>
      </w:r>
      <w:proofErr w:type="spellStart"/>
      <w:r w:rsidR="00A50179" w:rsidRPr="00241085">
        <w:rPr>
          <w:rFonts w:cs="Arial"/>
          <w:szCs w:val="20"/>
        </w:rPr>
        <w:t>NEO</w:t>
      </w:r>
      <w:proofErr w:type="spellEnd"/>
      <w:r w:rsidR="00A50179" w:rsidRPr="00C913BE">
        <w:rPr>
          <w:rFonts w:cs="Arial"/>
          <w:szCs w:val="20"/>
        </w:rPr>
        <w:t>_</w:t>
      </w:r>
      <w:r w:rsidRPr="008560D2">
        <w:rPr>
          <w:rFonts w:cs="Arial"/>
          <w:szCs w:val="20"/>
        </w:rPr>
        <w:t>Pooblastilo za pridobitev potrdila i</w:t>
      </w:r>
      <w:r w:rsidR="00B226B8" w:rsidRPr="008560D2">
        <w:rPr>
          <w:rFonts w:cs="Arial"/>
          <w:szCs w:val="20"/>
        </w:rPr>
        <w:t xml:space="preserve">z </w:t>
      </w:r>
      <w:r w:rsidR="00410A5A" w:rsidRPr="008560D2">
        <w:rPr>
          <w:rFonts w:cs="Arial"/>
          <w:szCs w:val="20"/>
        </w:rPr>
        <w:t>kazenske evidence za gospodarske</w:t>
      </w:r>
      <w:r w:rsidR="00B226B8" w:rsidRPr="008560D2">
        <w:rPr>
          <w:rFonts w:cs="Arial"/>
          <w:szCs w:val="20"/>
        </w:rPr>
        <w:t xml:space="preserve"> subjekt</w:t>
      </w:r>
      <w:r w:rsidR="00410A5A" w:rsidRPr="008560D2">
        <w:rPr>
          <w:rFonts w:cs="Arial"/>
          <w:szCs w:val="20"/>
        </w:rPr>
        <w:t>e</w:t>
      </w:r>
      <w:r w:rsidRPr="008560D2">
        <w:rPr>
          <w:rFonts w:cs="Arial"/>
          <w:szCs w:val="20"/>
        </w:rPr>
        <w:t>«</w:t>
      </w:r>
    </w:p>
    <w:p w14:paraId="1C81E464" w14:textId="737F7C24" w:rsidR="007159FF" w:rsidRPr="008560D2" w:rsidRDefault="00A269C0" w:rsidP="001A0497">
      <w:pPr>
        <w:numPr>
          <w:ilvl w:val="0"/>
          <w:numId w:val="6"/>
        </w:numPr>
        <w:tabs>
          <w:tab w:val="clear" w:pos="454"/>
        </w:tabs>
        <w:spacing w:line="260" w:lineRule="exact"/>
        <w:ind w:left="284" w:hanging="312"/>
        <w:rPr>
          <w:rFonts w:cs="Arial"/>
          <w:szCs w:val="20"/>
        </w:rPr>
      </w:pPr>
      <w:r w:rsidRPr="008560D2">
        <w:rPr>
          <w:rFonts w:cs="Arial"/>
          <w:szCs w:val="20"/>
        </w:rPr>
        <w:t>Obrazec</w:t>
      </w:r>
      <w:r w:rsidR="007D6219" w:rsidRPr="00241085">
        <w:rPr>
          <w:rFonts w:cs="Arial"/>
          <w:szCs w:val="20"/>
        </w:rPr>
        <w:t xml:space="preserve"> 9</w:t>
      </w:r>
      <w:r w:rsidRPr="008560D2">
        <w:rPr>
          <w:rFonts w:cs="Arial"/>
          <w:szCs w:val="20"/>
        </w:rPr>
        <w:t xml:space="preserve"> »</w:t>
      </w:r>
      <w:proofErr w:type="spellStart"/>
      <w:r w:rsidR="007D6219" w:rsidRPr="00241085">
        <w:rPr>
          <w:rFonts w:cs="Arial"/>
          <w:szCs w:val="20"/>
        </w:rPr>
        <w:t>NEO</w:t>
      </w:r>
      <w:proofErr w:type="spellEnd"/>
      <w:r w:rsidR="007D6219" w:rsidRPr="00241085">
        <w:rPr>
          <w:rFonts w:cs="Arial"/>
          <w:szCs w:val="20"/>
        </w:rPr>
        <w:t>_</w:t>
      </w:r>
      <w:r w:rsidRPr="008560D2">
        <w:rPr>
          <w:rFonts w:cs="Arial"/>
          <w:szCs w:val="20"/>
        </w:rPr>
        <w:t>Pooblastilo za pridobitev potrdila iz kazenske evidence za fizične osebe«</w:t>
      </w:r>
    </w:p>
    <w:p w14:paraId="3E23A42C" w14:textId="5F152224" w:rsidR="00A269C0" w:rsidRPr="008560D2" w:rsidRDefault="007159FF" w:rsidP="001A0497">
      <w:pPr>
        <w:numPr>
          <w:ilvl w:val="0"/>
          <w:numId w:val="6"/>
        </w:numPr>
        <w:tabs>
          <w:tab w:val="clear" w:pos="454"/>
        </w:tabs>
        <w:spacing w:line="260" w:lineRule="exact"/>
        <w:ind w:left="284" w:hanging="312"/>
        <w:rPr>
          <w:rFonts w:cs="Arial"/>
          <w:szCs w:val="20"/>
        </w:rPr>
      </w:pPr>
      <w:r w:rsidRPr="008560D2">
        <w:rPr>
          <w:rFonts w:cs="Arial"/>
          <w:szCs w:val="20"/>
        </w:rPr>
        <w:t xml:space="preserve">Obrazec </w:t>
      </w:r>
      <w:r w:rsidR="00E0719B" w:rsidRPr="008560D2">
        <w:rPr>
          <w:rFonts w:cs="Arial"/>
          <w:szCs w:val="20"/>
        </w:rPr>
        <w:t xml:space="preserve">10 </w:t>
      </w:r>
      <w:r w:rsidRPr="008560D2">
        <w:rPr>
          <w:rFonts w:cs="Arial"/>
          <w:szCs w:val="20"/>
        </w:rPr>
        <w:t>»</w:t>
      </w:r>
      <w:proofErr w:type="spellStart"/>
      <w:r w:rsidR="00E0719B" w:rsidRPr="008560D2">
        <w:rPr>
          <w:rFonts w:cs="Arial"/>
          <w:szCs w:val="20"/>
        </w:rPr>
        <w:t>NEO</w:t>
      </w:r>
      <w:r w:rsidR="00E0719B" w:rsidRPr="008560D2">
        <w:rPr>
          <w:rFonts w:cs="Arial"/>
          <w:szCs w:val="20"/>
        </w:rPr>
        <w:softHyphen/>
      </w:r>
      <w:proofErr w:type="spellEnd"/>
      <w:r w:rsidR="00E0719B" w:rsidRPr="008560D2">
        <w:rPr>
          <w:rFonts w:cs="Arial"/>
          <w:szCs w:val="20"/>
        </w:rPr>
        <w:t>_</w:t>
      </w:r>
      <w:r w:rsidRPr="008560D2">
        <w:rPr>
          <w:rFonts w:cs="Arial"/>
          <w:szCs w:val="20"/>
        </w:rPr>
        <w:t>Soglasje podizvajalca« v primeru, da ponudnik nastopa s podizvajalci in ti zahtevajo neposredna plačila</w:t>
      </w:r>
    </w:p>
    <w:p w14:paraId="33050300" w14:textId="2D02E48B" w:rsidR="00A67662" w:rsidRPr="00241085" w:rsidRDefault="00A67662" w:rsidP="00A67662">
      <w:pPr>
        <w:numPr>
          <w:ilvl w:val="0"/>
          <w:numId w:val="6"/>
        </w:numPr>
        <w:tabs>
          <w:tab w:val="clear" w:pos="454"/>
        </w:tabs>
        <w:spacing w:line="260" w:lineRule="exact"/>
        <w:ind w:left="284" w:hanging="312"/>
        <w:rPr>
          <w:rFonts w:cs="Arial"/>
          <w:szCs w:val="20"/>
        </w:rPr>
      </w:pPr>
      <w:r w:rsidRPr="008560D2">
        <w:rPr>
          <w:rFonts w:cs="Arial"/>
          <w:szCs w:val="20"/>
        </w:rPr>
        <w:t xml:space="preserve">Obrazec 11 </w:t>
      </w:r>
      <w:r w:rsidRPr="00241085">
        <w:rPr>
          <w:rFonts w:cs="Arial"/>
          <w:szCs w:val="20"/>
        </w:rPr>
        <w:t>»</w:t>
      </w:r>
      <w:proofErr w:type="spellStart"/>
      <w:r w:rsidRPr="00C913BE">
        <w:rPr>
          <w:rFonts w:cs="Arial"/>
          <w:szCs w:val="20"/>
        </w:rPr>
        <w:t>NEO</w:t>
      </w:r>
      <w:proofErr w:type="spellEnd"/>
      <w:r w:rsidRPr="00C913BE">
        <w:rPr>
          <w:rFonts w:cs="Arial"/>
          <w:szCs w:val="20"/>
        </w:rPr>
        <w:t>_Izjava referenčnega naročnika</w:t>
      </w:r>
      <w:r w:rsidRPr="00E40BFF">
        <w:rPr>
          <w:rFonts w:cs="Arial"/>
          <w:szCs w:val="20"/>
        </w:rPr>
        <w:t xml:space="preserve"> - </w:t>
      </w:r>
      <w:r w:rsidR="00711595">
        <w:rPr>
          <w:rFonts w:cs="Arial"/>
          <w:szCs w:val="20"/>
        </w:rPr>
        <w:t>vsebinska</w:t>
      </w:r>
      <w:r w:rsidR="00711595" w:rsidRPr="00241085">
        <w:rPr>
          <w:rFonts w:cs="Arial"/>
          <w:szCs w:val="20"/>
        </w:rPr>
        <w:t xml:space="preserve"> </w:t>
      </w:r>
      <w:r w:rsidR="0087060E" w:rsidRPr="00241085">
        <w:rPr>
          <w:rFonts w:cs="Arial"/>
          <w:szCs w:val="20"/>
        </w:rPr>
        <w:t>referenca</w:t>
      </w:r>
      <w:r w:rsidRPr="00241085">
        <w:rPr>
          <w:rFonts w:cs="Arial"/>
          <w:szCs w:val="20"/>
        </w:rPr>
        <w:t>«</w:t>
      </w:r>
    </w:p>
    <w:p w14:paraId="2FABBBF1" w14:textId="0A308106" w:rsidR="0087060E" w:rsidRPr="00241085" w:rsidRDefault="0087060E" w:rsidP="0087060E">
      <w:pPr>
        <w:numPr>
          <w:ilvl w:val="0"/>
          <w:numId w:val="6"/>
        </w:numPr>
        <w:tabs>
          <w:tab w:val="clear" w:pos="454"/>
        </w:tabs>
        <w:spacing w:line="260" w:lineRule="exact"/>
        <w:ind w:left="284" w:hanging="312"/>
        <w:rPr>
          <w:rFonts w:cs="Arial"/>
          <w:szCs w:val="20"/>
        </w:rPr>
      </w:pPr>
      <w:r w:rsidRPr="008560D2">
        <w:rPr>
          <w:rFonts w:cs="Arial"/>
          <w:szCs w:val="20"/>
        </w:rPr>
        <w:t xml:space="preserve">Obrazec 12 </w:t>
      </w:r>
      <w:r w:rsidRPr="00241085">
        <w:rPr>
          <w:rFonts w:cs="Arial"/>
          <w:szCs w:val="20"/>
        </w:rPr>
        <w:t>»</w:t>
      </w:r>
      <w:proofErr w:type="spellStart"/>
      <w:r w:rsidRPr="00C913BE">
        <w:rPr>
          <w:rFonts w:cs="Arial"/>
          <w:szCs w:val="20"/>
        </w:rPr>
        <w:t>NEO</w:t>
      </w:r>
      <w:proofErr w:type="spellEnd"/>
      <w:r w:rsidRPr="00C913BE">
        <w:rPr>
          <w:rFonts w:cs="Arial"/>
          <w:szCs w:val="20"/>
        </w:rPr>
        <w:t>_Izjava referenčnega naročnika</w:t>
      </w:r>
      <w:r w:rsidRPr="00E40BFF">
        <w:rPr>
          <w:rFonts w:cs="Arial"/>
          <w:szCs w:val="20"/>
        </w:rPr>
        <w:t xml:space="preserve"> - </w:t>
      </w:r>
      <w:r w:rsidR="00711595">
        <w:rPr>
          <w:rFonts w:cs="Arial"/>
          <w:szCs w:val="20"/>
        </w:rPr>
        <w:t>tehnična</w:t>
      </w:r>
      <w:r w:rsidR="00711595" w:rsidRPr="00241085">
        <w:rPr>
          <w:rFonts w:cs="Arial"/>
          <w:szCs w:val="20"/>
        </w:rPr>
        <w:t xml:space="preserve"> </w:t>
      </w:r>
      <w:r w:rsidRPr="00241085">
        <w:rPr>
          <w:rFonts w:cs="Arial"/>
          <w:szCs w:val="20"/>
        </w:rPr>
        <w:t>referenca«</w:t>
      </w:r>
    </w:p>
    <w:p w14:paraId="785E0FA3" w14:textId="65355F4E" w:rsidR="00132665" w:rsidRPr="008560D2" w:rsidRDefault="00132665" w:rsidP="001A0497">
      <w:pPr>
        <w:numPr>
          <w:ilvl w:val="0"/>
          <w:numId w:val="6"/>
        </w:numPr>
        <w:tabs>
          <w:tab w:val="clear" w:pos="454"/>
        </w:tabs>
        <w:spacing w:line="260" w:lineRule="exact"/>
        <w:ind w:left="284" w:hanging="312"/>
        <w:rPr>
          <w:rFonts w:cs="Arial"/>
          <w:szCs w:val="20"/>
        </w:rPr>
      </w:pPr>
      <w:r w:rsidRPr="008560D2">
        <w:rPr>
          <w:rFonts w:cs="Arial"/>
          <w:szCs w:val="20"/>
        </w:rPr>
        <w:t>Obrazec</w:t>
      </w:r>
      <w:r w:rsidR="00D1767A" w:rsidRPr="008560D2">
        <w:rPr>
          <w:rFonts w:cs="Arial"/>
          <w:szCs w:val="20"/>
        </w:rPr>
        <w:t xml:space="preserve"> 13</w:t>
      </w:r>
      <w:r w:rsidRPr="008560D2">
        <w:rPr>
          <w:rFonts w:cs="Arial"/>
          <w:szCs w:val="20"/>
        </w:rPr>
        <w:t xml:space="preserve"> »</w:t>
      </w:r>
      <w:proofErr w:type="spellStart"/>
      <w:r w:rsidR="00D1767A" w:rsidRPr="008560D2">
        <w:rPr>
          <w:rFonts w:cs="Arial"/>
          <w:szCs w:val="20"/>
        </w:rPr>
        <w:t>NEO</w:t>
      </w:r>
      <w:proofErr w:type="spellEnd"/>
      <w:r w:rsidR="00D1767A" w:rsidRPr="008560D2">
        <w:rPr>
          <w:rFonts w:cs="Arial"/>
          <w:szCs w:val="20"/>
        </w:rPr>
        <w:t>_Vzorec finančnega z</w:t>
      </w:r>
      <w:r w:rsidRPr="008560D2">
        <w:rPr>
          <w:rFonts w:cs="Arial"/>
          <w:szCs w:val="20"/>
        </w:rPr>
        <w:t>avarovanj</w:t>
      </w:r>
      <w:r w:rsidR="00D1767A" w:rsidRPr="008560D2">
        <w:rPr>
          <w:rFonts w:cs="Arial"/>
          <w:szCs w:val="20"/>
        </w:rPr>
        <w:t>a</w:t>
      </w:r>
      <w:r w:rsidRPr="008560D2">
        <w:rPr>
          <w:rFonts w:cs="Arial"/>
          <w:szCs w:val="20"/>
        </w:rPr>
        <w:t xml:space="preserve"> za dobro izvedbo pogodbenih obveznosti«</w:t>
      </w:r>
    </w:p>
    <w:p w14:paraId="2769164C" w14:textId="52E2DB99" w:rsidR="00A00FB1" w:rsidRPr="00205A61" w:rsidRDefault="00993D0C" w:rsidP="00205A61">
      <w:pPr>
        <w:numPr>
          <w:ilvl w:val="0"/>
          <w:numId w:val="6"/>
        </w:numPr>
        <w:tabs>
          <w:tab w:val="clear" w:pos="454"/>
        </w:tabs>
        <w:spacing w:line="260" w:lineRule="exact"/>
        <w:ind w:left="284" w:hanging="312"/>
        <w:rPr>
          <w:rFonts w:cs="Arial"/>
          <w:szCs w:val="20"/>
        </w:rPr>
      </w:pPr>
      <w:r w:rsidRPr="008560D2">
        <w:rPr>
          <w:rFonts w:cs="Arial"/>
          <w:szCs w:val="20"/>
        </w:rPr>
        <w:t xml:space="preserve">Obrazec </w:t>
      </w:r>
      <w:r w:rsidR="00D1767A" w:rsidRPr="008560D2">
        <w:rPr>
          <w:rFonts w:cs="Arial"/>
          <w:szCs w:val="20"/>
        </w:rPr>
        <w:t xml:space="preserve">14 </w:t>
      </w:r>
      <w:r w:rsidRPr="008560D2">
        <w:rPr>
          <w:rFonts w:cs="Arial"/>
          <w:szCs w:val="20"/>
        </w:rPr>
        <w:t>»</w:t>
      </w:r>
      <w:proofErr w:type="spellStart"/>
      <w:r w:rsidR="00D1767A" w:rsidRPr="008560D2">
        <w:rPr>
          <w:rFonts w:cs="Arial"/>
          <w:szCs w:val="20"/>
        </w:rPr>
        <w:t>NEO</w:t>
      </w:r>
      <w:proofErr w:type="spellEnd"/>
      <w:r w:rsidR="00D1767A" w:rsidRPr="008560D2">
        <w:rPr>
          <w:rFonts w:cs="Arial"/>
          <w:szCs w:val="20"/>
        </w:rPr>
        <w:t>_</w:t>
      </w:r>
      <w:r w:rsidRPr="008560D2">
        <w:rPr>
          <w:rFonts w:cs="Arial"/>
          <w:szCs w:val="20"/>
        </w:rPr>
        <w:t>Izjava o dolžnosti varovanja podatkov«</w:t>
      </w:r>
    </w:p>
    <w:p w14:paraId="44ABB832" w14:textId="54BF747C" w:rsidR="00FF03C8" w:rsidRDefault="00FF03C8" w:rsidP="001A0497">
      <w:pPr>
        <w:numPr>
          <w:ilvl w:val="0"/>
          <w:numId w:val="6"/>
        </w:numPr>
        <w:tabs>
          <w:tab w:val="clear" w:pos="454"/>
        </w:tabs>
        <w:spacing w:line="260" w:lineRule="exact"/>
        <w:ind w:left="284" w:hanging="312"/>
        <w:rPr>
          <w:rFonts w:cs="Arial"/>
          <w:szCs w:val="20"/>
        </w:rPr>
      </w:pPr>
      <w:r w:rsidRPr="009B5BF1">
        <w:rPr>
          <w:rFonts w:cs="Arial"/>
          <w:szCs w:val="20"/>
        </w:rPr>
        <w:t>Osnutek pogodbe</w:t>
      </w:r>
    </w:p>
    <w:p w14:paraId="34E20CDD" w14:textId="77777777" w:rsidR="00A67662" w:rsidRDefault="00A67662" w:rsidP="008560D2">
      <w:pPr>
        <w:numPr>
          <w:ilvl w:val="0"/>
          <w:numId w:val="6"/>
        </w:numPr>
        <w:tabs>
          <w:tab w:val="clear" w:pos="454"/>
        </w:tabs>
        <w:spacing w:line="260" w:lineRule="exact"/>
        <w:ind w:left="284" w:hanging="312"/>
        <w:rPr>
          <w:rFonts w:cs="Arial"/>
          <w:szCs w:val="20"/>
        </w:rPr>
      </w:pPr>
      <w:r w:rsidRPr="008560D2">
        <w:rPr>
          <w:rFonts w:cs="Arial"/>
          <w:szCs w:val="20"/>
        </w:rPr>
        <w:t>Priloga 1 - Tehnične specifikacije</w:t>
      </w:r>
    </w:p>
    <w:p w14:paraId="633073D3" w14:textId="77777777" w:rsidR="00A67662" w:rsidRPr="008560D2" w:rsidRDefault="00A67662" w:rsidP="008560D2">
      <w:pPr>
        <w:numPr>
          <w:ilvl w:val="0"/>
          <w:numId w:val="6"/>
        </w:numPr>
        <w:tabs>
          <w:tab w:val="clear" w:pos="454"/>
        </w:tabs>
        <w:spacing w:line="260" w:lineRule="exact"/>
        <w:ind w:left="284" w:hanging="312"/>
        <w:rPr>
          <w:rFonts w:cs="Arial"/>
          <w:szCs w:val="20"/>
        </w:rPr>
      </w:pPr>
      <w:r w:rsidRPr="008560D2">
        <w:rPr>
          <w:rFonts w:cs="Arial"/>
          <w:szCs w:val="20"/>
        </w:rPr>
        <w:t>Obrazec »</w:t>
      </w:r>
      <w:proofErr w:type="spellStart"/>
      <w:r w:rsidRPr="008560D2">
        <w:rPr>
          <w:rFonts w:cs="Arial"/>
          <w:szCs w:val="20"/>
        </w:rPr>
        <w:t>ESPD</w:t>
      </w:r>
      <w:proofErr w:type="spellEnd"/>
      <w:r w:rsidRPr="008560D2">
        <w:rPr>
          <w:rFonts w:cs="Arial"/>
          <w:szCs w:val="20"/>
        </w:rPr>
        <w:t>« v elektronski obliki (datoteka .</w:t>
      </w:r>
      <w:proofErr w:type="spellStart"/>
      <w:r w:rsidRPr="008560D2">
        <w:rPr>
          <w:rFonts w:cs="Arial"/>
          <w:szCs w:val="20"/>
        </w:rPr>
        <w:t>xml</w:t>
      </w:r>
      <w:proofErr w:type="spellEnd"/>
      <w:r w:rsidRPr="008560D2">
        <w:rPr>
          <w:rFonts w:cs="Arial"/>
          <w:szCs w:val="20"/>
        </w:rPr>
        <w:t>)</w:t>
      </w:r>
    </w:p>
    <w:p w14:paraId="70B8DA4A" w14:textId="618D5045" w:rsidR="00A0782C" w:rsidRPr="009B5BF1" w:rsidRDefault="00385C5B" w:rsidP="001A0497">
      <w:pPr>
        <w:numPr>
          <w:ilvl w:val="0"/>
          <w:numId w:val="6"/>
        </w:numPr>
        <w:tabs>
          <w:tab w:val="clear" w:pos="454"/>
        </w:tabs>
        <w:spacing w:line="260" w:lineRule="exact"/>
        <w:ind w:left="284" w:hanging="312"/>
        <w:rPr>
          <w:rFonts w:cs="Arial"/>
          <w:szCs w:val="20"/>
        </w:rPr>
      </w:pPr>
      <w:r w:rsidRPr="009B5BF1">
        <w:rPr>
          <w:rFonts w:cs="Arial"/>
          <w:szCs w:val="20"/>
        </w:rPr>
        <w:t>Navodila za uporabo informacijskega sistema e-</w:t>
      </w:r>
      <w:proofErr w:type="spellStart"/>
      <w:r w:rsidRPr="009B5BF1">
        <w:rPr>
          <w:rFonts w:cs="Arial"/>
          <w:szCs w:val="20"/>
        </w:rPr>
        <w:t>JN</w:t>
      </w:r>
      <w:proofErr w:type="spellEnd"/>
      <w:r w:rsidRPr="009B5BF1">
        <w:rPr>
          <w:rFonts w:cs="Arial"/>
          <w:szCs w:val="20"/>
        </w:rPr>
        <w:t xml:space="preserve">: PONUDNIKI, objavljena na spletnem naslovu </w:t>
      </w:r>
      <w:hyperlink r:id="rId16" w:history="1">
        <w:proofErr w:type="spellStart"/>
        <w:r w:rsidR="001A0497" w:rsidRPr="009B5BF1">
          <w:rPr>
            <w:rFonts w:cs="Arial"/>
            <w:szCs w:val="20"/>
          </w:rPr>
          <w:t>https</w:t>
        </w:r>
        <w:proofErr w:type="spellEnd"/>
        <w:r w:rsidR="001A0497" w:rsidRPr="009B5BF1">
          <w:rPr>
            <w:rFonts w:cs="Arial"/>
            <w:szCs w:val="20"/>
          </w:rPr>
          <w:t>://</w:t>
        </w:r>
        <w:proofErr w:type="spellStart"/>
        <w:r w:rsidR="001A0497" w:rsidRPr="009B5BF1">
          <w:rPr>
            <w:rFonts w:cs="Arial"/>
            <w:szCs w:val="20"/>
          </w:rPr>
          <w:t>ejn</w:t>
        </w:r>
        <w:proofErr w:type="spellEnd"/>
        <w:r w:rsidR="001A0497" w:rsidRPr="009B5BF1">
          <w:rPr>
            <w:rFonts w:cs="Arial"/>
            <w:szCs w:val="20"/>
          </w:rPr>
          <w:t>.</w:t>
        </w:r>
        <w:proofErr w:type="spellStart"/>
        <w:r w:rsidR="001A0497" w:rsidRPr="009B5BF1">
          <w:rPr>
            <w:rFonts w:cs="Arial"/>
            <w:szCs w:val="20"/>
          </w:rPr>
          <w:t>gov</w:t>
        </w:r>
        <w:proofErr w:type="spellEnd"/>
        <w:r w:rsidR="001A0497" w:rsidRPr="009B5BF1">
          <w:rPr>
            <w:rFonts w:cs="Arial"/>
            <w:szCs w:val="20"/>
          </w:rPr>
          <w:t>.si</w:t>
        </w:r>
      </w:hyperlink>
      <w:r w:rsidRPr="009B5BF1">
        <w:rPr>
          <w:rFonts w:cs="Arial"/>
          <w:szCs w:val="20"/>
        </w:rPr>
        <w:t>.</w:t>
      </w:r>
    </w:p>
    <w:p w14:paraId="769FAD25" w14:textId="7ACE938B" w:rsidR="001A0497" w:rsidRPr="009B5BF1" w:rsidRDefault="001A0497" w:rsidP="001A0497">
      <w:pPr>
        <w:spacing w:line="260" w:lineRule="exact"/>
        <w:rPr>
          <w:rFonts w:cs="Arial"/>
          <w:szCs w:val="20"/>
        </w:rPr>
      </w:pPr>
    </w:p>
    <w:p w14:paraId="5EF22A2A" w14:textId="77777777" w:rsidR="003D07FA" w:rsidRPr="009B5BF1" w:rsidRDefault="003D07FA" w:rsidP="003D07FA">
      <w:pPr>
        <w:spacing w:line="260" w:lineRule="exact"/>
        <w:rPr>
          <w:rFonts w:cs="Arial"/>
          <w:szCs w:val="20"/>
        </w:rPr>
      </w:pPr>
    </w:p>
    <w:p w14:paraId="7E9B359A" w14:textId="77777777" w:rsidR="00AA4D59" w:rsidRPr="009B5BF1" w:rsidRDefault="00A81211" w:rsidP="00541157">
      <w:pPr>
        <w:pStyle w:val="Naslov1"/>
      </w:pPr>
      <w:bookmarkStart w:id="33" w:name="_Toc102724593"/>
      <w:r w:rsidRPr="009B5BF1">
        <w:t>UGOTAVLJANJE SPOSOBNOSTI</w:t>
      </w:r>
      <w:bookmarkEnd w:id="33"/>
    </w:p>
    <w:p w14:paraId="2364445E" w14:textId="6795DB40" w:rsidR="00AA4D59" w:rsidRPr="009B5BF1" w:rsidRDefault="00E5670A" w:rsidP="00541157">
      <w:pPr>
        <w:pStyle w:val="Naslov2"/>
      </w:pPr>
      <w:bookmarkStart w:id="34" w:name="_Toc102724594"/>
      <w:r w:rsidRPr="009B5BF1">
        <w:t>UGOTAVLJANJE SPOSOBNOSTI ZA SODELOVANJE V POSTOPKU ODDAJE JAVNEGA NAROČILA IN DOKAZILA</w:t>
      </w:r>
      <w:bookmarkEnd w:id="34"/>
    </w:p>
    <w:p w14:paraId="589F8185" w14:textId="77777777" w:rsidR="00114BC5" w:rsidRPr="009B5BF1" w:rsidRDefault="00114BC5" w:rsidP="001A0497">
      <w:pPr>
        <w:spacing w:line="260" w:lineRule="exact"/>
        <w:rPr>
          <w:rFonts w:cs="Arial"/>
          <w:szCs w:val="20"/>
        </w:rPr>
      </w:pPr>
      <w:bookmarkStart w:id="35" w:name="_Toc357067280"/>
      <w:bookmarkStart w:id="36" w:name="_Toc357423797"/>
      <w:bookmarkStart w:id="37" w:name="_Toc403127313"/>
      <w:bookmarkStart w:id="38" w:name="_Toc410114612"/>
    </w:p>
    <w:bookmarkEnd w:id="35"/>
    <w:bookmarkEnd w:id="36"/>
    <w:bookmarkEnd w:id="37"/>
    <w:bookmarkEnd w:id="38"/>
    <w:p w14:paraId="3DEAB23D" w14:textId="77777777" w:rsidR="00086637" w:rsidRPr="009B5BF1" w:rsidRDefault="00086637" w:rsidP="001A0497">
      <w:pPr>
        <w:spacing w:line="260" w:lineRule="exact"/>
        <w:rPr>
          <w:rFonts w:cs="Arial"/>
          <w:szCs w:val="20"/>
        </w:rPr>
      </w:pPr>
      <w:r w:rsidRPr="009B5BF1">
        <w:rPr>
          <w:rFonts w:cs="Arial"/>
          <w:szCs w:val="20"/>
        </w:rPr>
        <w:t>Ponudnik mora izpolnjevati vse v tej točki navedene pogoje.</w:t>
      </w:r>
    </w:p>
    <w:p w14:paraId="6FC4ADB1" w14:textId="77777777" w:rsidR="00086637" w:rsidRPr="009B5BF1" w:rsidRDefault="00086637" w:rsidP="001A0497">
      <w:pPr>
        <w:spacing w:line="260" w:lineRule="exact"/>
        <w:rPr>
          <w:rFonts w:cs="Arial"/>
          <w:szCs w:val="20"/>
        </w:rPr>
      </w:pPr>
    </w:p>
    <w:p w14:paraId="67484FD7" w14:textId="4C04F292" w:rsidR="00086637" w:rsidRPr="009B5BF1" w:rsidRDefault="00086637" w:rsidP="00C9765C">
      <w:pPr>
        <w:autoSpaceDE w:val="0"/>
        <w:autoSpaceDN w:val="0"/>
        <w:adjustRightInd w:val="0"/>
        <w:spacing w:line="240" w:lineRule="auto"/>
        <w:rPr>
          <w:rFonts w:cs="Arial"/>
          <w:szCs w:val="20"/>
        </w:rPr>
      </w:pPr>
      <w:r w:rsidRPr="009B5BF1">
        <w:rPr>
          <w:rFonts w:cs="Arial"/>
          <w:szCs w:val="20"/>
        </w:rPr>
        <w:t xml:space="preserve">Ob predložitvi ponudbe bo naročnik namesto potrdil, ki jih izdajajo javni organi ali tretje osebe, v skladu z 79. členom ZJN-3 sprejel </w:t>
      </w:r>
      <w:proofErr w:type="spellStart"/>
      <w:r w:rsidRPr="009B5BF1">
        <w:rPr>
          <w:rFonts w:cs="Arial"/>
          <w:szCs w:val="20"/>
        </w:rPr>
        <w:t>ESPD</w:t>
      </w:r>
      <w:proofErr w:type="spellEnd"/>
      <w:r w:rsidRPr="009B5BF1">
        <w:rPr>
          <w:rFonts w:cs="Arial"/>
          <w:szCs w:val="20"/>
        </w:rPr>
        <w:t>, ki vključuje posodobljeno lastno izjavo gospodarskega subjekta, kot predhodni dokaz v zvezi s točko 9.1.1</w:t>
      </w:r>
      <w:r w:rsidR="001A061E" w:rsidRPr="009B5BF1">
        <w:rPr>
          <w:rFonts w:cs="Arial"/>
          <w:szCs w:val="20"/>
        </w:rPr>
        <w:t xml:space="preserve">, </w:t>
      </w:r>
      <w:r w:rsidRPr="009B5BF1">
        <w:rPr>
          <w:rFonts w:cs="Arial"/>
          <w:szCs w:val="20"/>
        </w:rPr>
        <w:t xml:space="preserve">9.1.2 </w:t>
      </w:r>
      <w:r w:rsidR="001A061E" w:rsidRPr="009B5BF1">
        <w:rPr>
          <w:rFonts w:cs="Arial"/>
          <w:szCs w:val="20"/>
        </w:rPr>
        <w:t xml:space="preserve">in 9.1.3 </w:t>
      </w:r>
      <w:r w:rsidRPr="009B5BF1">
        <w:rPr>
          <w:rFonts w:cs="Arial"/>
          <w:szCs w:val="20"/>
        </w:rPr>
        <w:t>teh navodil</w:t>
      </w:r>
      <w:r w:rsidR="00C9765C" w:rsidRPr="00C9765C">
        <w:rPr>
          <w:rFonts w:cs="Arial"/>
          <w:szCs w:val="20"/>
          <w:lang w:eastAsia="sl-SI"/>
        </w:rPr>
        <w:t xml:space="preserve"> </w:t>
      </w:r>
      <w:r w:rsidR="00C9765C">
        <w:rPr>
          <w:rFonts w:cs="Arial"/>
          <w:szCs w:val="20"/>
          <w:lang w:eastAsia="sl-SI"/>
        </w:rPr>
        <w:t xml:space="preserve">in ostale izjave, ki so zahtevane pri posamezni točki. Naročnik bo lahko kadarkoli med postopkom ponudnike pozval, da predložijo vsa dokazila ali del dokazil v zvezi z navedbami v </w:t>
      </w:r>
      <w:proofErr w:type="spellStart"/>
      <w:r w:rsidR="00C9765C">
        <w:rPr>
          <w:rFonts w:cs="Arial"/>
          <w:szCs w:val="20"/>
          <w:lang w:eastAsia="sl-SI"/>
        </w:rPr>
        <w:t>ESPD</w:t>
      </w:r>
      <w:proofErr w:type="spellEnd"/>
      <w:r w:rsidRPr="009B5BF1">
        <w:rPr>
          <w:rFonts w:cs="Arial"/>
          <w:szCs w:val="20"/>
        </w:rPr>
        <w:t xml:space="preserve">. </w:t>
      </w:r>
      <w:r w:rsidR="00C9765C">
        <w:rPr>
          <w:rFonts w:cs="Arial"/>
          <w:szCs w:val="20"/>
        </w:rPr>
        <w:t>K</w:t>
      </w:r>
      <w:r w:rsidR="00C9765C" w:rsidRPr="009B5BF1">
        <w:rPr>
          <w:rFonts w:cs="Arial"/>
          <w:szCs w:val="20"/>
        </w:rPr>
        <w:t>ot dokaz izpolnjevanja tehničnih in kadrovskih pogojev iz točke 9.1.2 in 9.1.3  teh navodil</w:t>
      </w:r>
      <w:r w:rsidR="00C9765C">
        <w:rPr>
          <w:rFonts w:cs="Arial"/>
          <w:szCs w:val="20"/>
        </w:rPr>
        <w:t xml:space="preserve"> mora priložiti tudi dokazila, ki so navedena v posamezni točki.</w:t>
      </w:r>
      <w:r w:rsidR="00C9765C" w:rsidRPr="009B5BF1">
        <w:rPr>
          <w:rFonts w:cs="Arial"/>
          <w:szCs w:val="20"/>
        </w:rPr>
        <w:t xml:space="preserve"> </w:t>
      </w:r>
      <w:r w:rsidRPr="009B5BF1">
        <w:rPr>
          <w:rFonts w:cs="Arial"/>
          <w:szCs w:val="20"/>
        </w:rPr>
        <w:t xml:space="preserve">Naročnik bo lahko kadarkoli med postopkom ponudnike pozval, da predložijo vsa dokazila ali del dokazil v zvezi z navedbami v </w:t>
      </w:r>
      <w:proofErr w:type="spellStart"/>
      <w:r w:rsidRPr="009B5BF1">
        <w:rPr>
          <w:rFonts w:cs="Arial"/>
          <w:szCs w:val="20"/>
        </w:rPr>
        <w:t>ESPD</w:t>
      </w:r>
      <w:proofErr w:type="spellEnd"/>
      <w:r w:rsidRPr="009B5BF1">
        <w:rPr>
          <w:rFonts w:cs="Arial"/>
          <w:szCs w:val="20"/>
        </w:rPr>
        <w:t>.</w:t>
      </w:r>
    </w:p>
    <w:p w14:paraId="5C2BE4B6" w14:textId="77777777" w:rsidR="00086637" w:rsidRPr="009B5BF1" w:rsidRDefault="00086637" w:rsidP="001A0497">
      <w:pPr>
        <w:spacing w:line="260" w:lineRule="exact"/>
        <w:rPr>
          <w:rFonts w:cs="Arial"/>
          <w:szCs w:val="20"/>
        </w:rPr>
      </w:pPr>
    </w:p>
    <w:p w14:paraId="1AF212C1" w14:textId="77777777" w:rsidR="00086637" w:rsidRPr="009B5BF1" w:rsidRDefault="00086637" w:rsidP="001A0497">
      <w:pPr>
        <w:spacing w:line="260" w:lineRule="exact"/>
        <w:rPr>
          <w:rFonts w:cs="Arial"/>
          <w:szCs w:val="20"/>
        </w:rPr>
      </w:pPr>
      <w:r w:rsidRPr="009B5BF1">
        <w:rPr>
          <w:rFonts w:cs="Arial"/>
          <w:szCs w:val="20"/>
        </w:rPr>
        <w:t xml:space="preserve">Gospodarski subjekt mora v obrazcu </w:t>
      </w:r>
      <w:proofErr w:type="spellStart"/>
      <w:r w:rsidRPr="009B5BF1">
        <w:rPr>
          <w:rFonts w:cs="Arial"/>
          <w:szCs w:val="20"/>
        </w:rPr>
        <w:t>ESPD</w:t>
      </w:r>
      <w:proofErr w:type="spellEnd"/>
      <w:r w:rsidRPr="009B5BF1">
        <w:rPr>
          <w:rFonts w:cs="Arial"/>
          <w:szCs w:val="20"/>
        </w:rPr>
        <w:t xml:space="preserve"> navesti vse informacije, na podlagi katerih bo naročnik potrdila ali druge informacije pridobil v nacionalni bazi podatkov.</w:t>
      </w:r>
    </w:p>
    <w:p w14:paraId="53C63A86" w14:textId="77777777" w:rsidR="00086637" w:rsidRPr="009B5BF1" w:rsidRDefault="00086637" w:rsidP="001A0497">
      <w:pPr>
        <w:spacing w:line="260" w:lineRule="exact"/>
        <w:rPr>
          <w:rFonts w:cs="Arial"/>
          <w:szCs w:val="20"/>
        </w:rPr>
      </w:pPr>
    </w:p>
    <w:p w14:paraId="76BFFA4C" w14:textId="26ED972B" w:rsidR="00086637" w:rsidRPr="009B5BF1" w:rsidRDefault="00086637" w:rsidP="001A0497">
      <w:pPr>
        <w:spacing w:line="260" w:lineRule="exact"/>
        <w:rPr>
          <w:rFonts w:cs="Arial"/>
          <w:szCs w:val="20"/>
        </w:rPr>
      </w:pPr>
      <w:r w:rsidRPr="009B5BF1">
        <w:rPr>
          <w:rFonts w:cs="Arial"/>
          <w:szCs w:val="20"/>
        </w:rPr>
        <w:lastRenderedPageBreak/>
        <w:t>Naročnik bo lahko v času pregleda ponudb in pred oddajo javnega naročila od najugodnejšega ponudnika zahteval, da predloži najnovejša dokazila (potrdila, izjave) kot dokaz neobstoja razlogov za izključitev iz točke 9.1.1 teh navodil.</w:t>
      </w:r>
    </w:p>
    <w:p w14:paraId="3DF22AB9" w14:textId="77777777" w:rsidR="00086637" w:rsidRPr="009B5BF1" w:rsidRDefault="00086637" w:rsidP="001A0497">
      <w:pPr>
        <w:spacing w:line="260" w:lineRule="exact"/>
        <w:rPr>
          <w:rFonts w:cs="Arial"/>
          <w:szCs w:val="20"/>
        </w:rPr>
      </w:pPr>
    </w:p>
    <w:p w14:paraId="0E5DD174" w14:textId="77777777" w:rsidR="00086637" w:rsidRPr="009B5BF1" w:rsidRDefault="00086637" w:rsidP="001A0497">
      <w:pPr>
        <w:spacing w:line="260" w:lineRule="exact"/>
        <w:rPr>
          <w:rFonts w:cs="Arial"/>
          <w:szCs w:val="20"/>
        </w:rPr>
      </w:pPr>
      <w:r w:rsidRPr="009B5BF1">
        <w:rPr>
          <w:rFonts w:cs="Arial"/>
          <w:szCs w:val="20"/>
        </w:rPr>
        <w:t>Naročnik si pridržuje pravico do vpogleda v originalne dokumente in do preveritve verodostojnosti predloženih dokazil pri podpisniku le-teh.</w:t>
      </w:r>
    </w:p>
    <w:p w14:paraId="4039053D" w14:textId="77777777" w:rsidR="00086637" w:rsidRPr="009B5BF1" w:rsidRDefault="00086637" w:rsidP="001A0497">
      <w:pPr>
        <w:spacing w:line="260" w:lineRule="exact"/>
        <w:rPr>
          <w:rFonts w:cs="Arial"/>
          <w:szCs w:val="20"/>
        </w:rPr>
      </w:pPr>
    </w:p>
    <w:p w14:paraId="668AD48B" w14:textId="77777777" w:rsidR="00086637" w:rsidRPr="009B5BF1" w:rsidRDefault="00086637" w:rsidP="001A0497">
      <w:pPr>
        <w:spacing w:line="260" w:lineRule="exact"/>
        <w:rPr>
          <w:rFonts w:cs="Arial"/>
          <w:szCs w:val="20"/>
        </w:rPr>
      </w:pPr>
      <w:r w:rsidRPr="009B5BF1">
        <w:rPr>
          <w:rFonts w:cs="Arial"/>
          <w:szCs w:val="20"/>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708BB19" w14:textId="77777777" w:rsidR="00086637" w:rsidRPr="009B5BF1" w:rsidRDefault="00086637" w:rsidP="001A0497">
      <w:pPr>
        <w:spacing w:line="260" w:lineRule="exact"/>
        <w:rPr>
          <w:rFonts w:cs="Arial"/>
          <w:szCs w:val="20"/>
        </w:rPr>
      </w:pPr>
    </w:p>
    <w:p w14:paraId="24FEAFC9" w14:textId="77777777" w:rsidR="00086637" w:rsidRPr="009B5BF1" w:rsidRDefault="00086637" w:rsidP="001A0497">
      <w:pPr>
        <w:spacing w:line="260" w:lineRule="exact"/>
        <w:rPr>
          <w:rFonts w:cs="Arial"/>
          <w:szCs w:val="20"/>
        </w:rPr>
      </w:pPr>
      <w:r w:rsidRPr="009B5BF1">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59AA75AE" w14:textId="77777777" w:rsidR="00086637" w:rsidRPr="009B5BF1" w:rsidRDefault="00086637" w:rsidP="001A0497">
      <w:pPr>
        <w:spacing w:line="260" w:lineRule="exact"/>
        <w:rPr>
          <w:rFonts w:cs="Arial"/>
          <w:szCs w:val="20"/>
        </w:rPr>
      </w:pPr>
    </w:p>
    <w:p w14:paraId="7B716EDF" w14:textId="1758FD7A" w:rsidR="00086637" w:rsidRPr="009B5BF1" w:rsidRDefault="00086637" w:rsidP="001A0497">
      <w:pPr>
        <w:spacing w:line="260" w:lineRule="exact"/>
        <w:rPr>
          <w:rFonts w:cs="Arial"/>
          <w:szCs w:val="20"/>
        </w:rPr>
      </w:pPr>
      <w:r w:rsidRPr="009B5BF1">
        <w:rPr>
          <w:rFonts w:cs="Arial"/>
          <w:szCs w:val="20"/>
        </w:rPr>
        <w:t>Za skupne ponudbe in ponudbe s podizvajalci je potrebno upoštevati še točki 11.</w:t>
      </w:r>
      <w:r w:rsidR="0008347B">
        <w:rPr>
          <w:rFonts w:cs="Arial"/>
          <w:szCs w:val="20"/>
        </w:rPr>
        <w:t>3</w:t>
      </w:r>
      <w:r w:rsidRPr="009B5BF1">
        <w:rPr>
          <w:rFonts w:cs="Arial"/>
          <w:szCs w:val="20"/>
        </w:rPr>
        <w:t>.1 (Skupna ponudba) in 11.</w:t>
      </w:r>
      <w:r w:rsidR="0008347B">
        <w:rPr>
          <w:rFonts w:cs="Arial"/>
          <w:szCs w:val="20"/>
        </w:rPr>
        <w:t>3</w:t>
      </w:r>
      <w:r w:rsidRPr="009B5BF1">
        <w:rPr>
          <w:rFonts w:cs="Arial"/>
          <w:szCs w:val="20"/>
        </w:rPr>
        <w:t>.2 (Ponudba s podizvajalci) teh navodil, ter za uporabo zmogljiv</w:t>
      </w:r>
      <w:r w:rsidR="0008347B">
        <w:rPr>
          <w:rFonts w:cs="Arial"/>
          <w:szCs w:val="20"/>
        </w:rPr>
        <w:t>osti drugih subjektov točko 11.3</w:t>
      </w:r>
      <w:r w:rsidRPr="009B5BF1">
        <w:rPr>
          <w:rFonts w:cs="Arial"/>
          <w:szCs w:val="20"/>
        </w:rPr>
        <w:t>.3 teh navodil.</w:t>
      </w:r>
    </w:p>
    <w:p w14:paraId="49B758F9" w14:textId="77777777" w:rsidR="00086637" w:rsidRPr="009B5BF1" w:rsidRDefault="00086637" w:rsidP="00541157">
      <w:pPr>
        <w:pStyle w:val="Naslov3"/>
      </w:pPr>
      <w:bookmarkStart w:id="39" w:name="_Toc62795337"/>
      <w:bookmarkStart w:id="40" w:name="_Toc102724595"/>
      <w:r w:rsidRPr="009B5BF1">
        <w:t>Razlogi za izključitev</w:t>
      </w:r>
      <w:bookmarkEnd w:id="39"/>
      <w:bookmarkEnd w:id="40"/>
      <w:r w:rsidRPr="009B5BF1" w:rsidDel="006F65FA">
        <w:t xml:space="preserve"> </w:t>
      </w:r>
    </w:p>
    <w:p w14:paraId="19DD1AF5" w14:textId="77777777" w:rsidR="00086637" w:rsidRPr="009B5BF1" w:rsidRDefault="00086637" w:rsidP="001A0497">
      <w:pPr>
        <w:spacing w:line="260" w:lineRule="exact"/>
        <w:rPr>
          <w:rFonts w:cs="Arial"/>
          <w:szCs w:val="20"/>
        </w:rPr>
      </w:pPr>
    </w:p>
    <w:p w14:paraId="525FDBF4" w14:textId="77777777" w:rsidR="00086637" w:rsidRPr="009B5BF1" w:rsidRDefault="00086637" w:rsidP="001A0497">
      <w:pPr>
        <w:spacing w:line="260" w:lineRule="exact"/>
        <w:rPr>
          <w:rFonts w:cs="Arial"/>
          <w:szCs w:val="20"/>
          <w:lang w:eastAsia="x-none"/>
        </w:rPr>
      </w:pPr>
      <w:bookmarkStart w:id="41" w:name="_Toc236799786"/>
      <w:r w:rsidRPr="009B5BF1">
        <w:rPr>
          <w:rFonts w:cs="Arial"/>
          <w:szCs w:val="20"/>
          <w:lang w:eastAsia="x-none"/>
        </w:rPr>
        <w:t>Naročnik bo izključil gospodarski subjekt v primeru obstoja kateregakoli od v tej točki navedenih primerov, in sicer:</w:t>
      </w:r>
    </w:p>
    <w:p w14:paraId="42860D43" w14:textId="77777777" w:rsidR="00086637" w:rsidRPr="009B5BF1" w:rsidRDefault="00086637" w:rsidP="001A0497">
      <w:pPr>
        <w:spacing w:line="260" w:lineRule="exact"/>
        <w:rPr>
          <w:rFonts w:cs="Arial"/>
          <w:szCs w:val="20"/>
          <w:lang w:eastAsia="x-none"/>
        </w:rPr>
      </w:pPr>
    </w:p>
    <w:p w14:paraId="2BB79337" w14:textId="04ED20BB" w:rsidR="00086637" w:rsidRPr="009B5BF1" w:rsidRDefault="00086637" w:rsidP="001A0497">
      <w:pPr>
        <w:pStyle w:val="Slog1"/>
        <w:numPr>
          <w:ilvl w:val="0"/>
          <w:numId w:val="16"/>
        </w:numPr>
        <w:spacing w:before="0" w:after="0" w:line="260" w:lineRule="exact"/>
        <w:ind w:left="284" w:hanging="284"/>
        <w:rPr>
          <w:rFonts w:cs="Arial"/>
          <w:sz w:val="20"/>
          <w:szCs w:val="20"/>
        </w:rPr>
      </w:pPr>
      <w:r w:rsidRPr="009B5BF1">
        <w:rPr>
          <w:rFonts w:cs="Arial"/>
          <w:sz w:val="20"/>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p>
    <w:p w14:paraId="3C977095" w14:textId="77777777" w:rsidR="00086637" w:rsidRPr="009B5BF1" w:rsidRDefault="00086637" w:rsidP="001A0497">
      <w:pPr>
        <w:pStyle w:val="Slog1"/>
        <w:spacing w:before="0" w:after="0" w:line="260" w:lineRule="exact"/>
        <w:rPr>
          <w:rFonts w:cs="Arial"/>
          <w:sz w:val="20"/>
          <w:szCs w:val="20"/>
        </w:rPr>
      </w:pPr>
    </w:p>
    <w:p w14:paraId="21D39288" w14:textId="02D43338" w:rsidR="00086637" w:rsidRPr="009B5BF1" w:rsidRDefault="00086637" w:rsidP="001A0497">
      <w:pPr>
        <w:pStyle w:val="Slog1"/>
        <w:spacing w:before="0" w:after="0" w:line="260" w:lineRule="exact"/>
        <w:rPr>
          <w:rFonts w:cs="Arial"/>
          <w:sz w:val="20"/>
          <w:szCs w:val="20"/>
        </w:rPr>
      </w:pPr>
      <w:r w:rsidRPr="009B5BF1">
        <w:rPr>
          <w:rFonts w:cs="Arial"/>
          <w:sz w:val="20"/>
          <w:szCs w:val="20"/>
        </w:rPr>
        <w:t>DOKAZILA:</w:t>
      </w:r>
    </w:p>
    <w:p w14:paraId="4CA93F2D" w14:textId="77777777" w:rsidR="00086637" w:rsidRPr="009B5BF1" w:rsidRDefault="00086637" w:rsidP="001A0497">
      <w:pPr>
        <w:spacing w:line="260" w:lineRule="exact"/>
        <w:rPr>
          <w:rFonts w:eastAsia="Calibri" w:cs="Arial"/>
          <w:szCs w:val="20"/>
        </w:rPr>
      </w:pPr>
      <w:r w:rsidRPr="009B5BF1">
        <w:rPr>
          <w:rFonts w:cs="Arial"/>
          <w:szCs w:val="20"/>
          <w:lang w:eastAsia="sl-SI"/>
        </w:rPr>
        <w:t>Izpolnjen obrazec</w:t>
      </w:r>
      <w:r w:rsidRPr="009B5BF1">
        <w:rPr>
          <w:rFonts w:cs="Arial"/>
          <w:b/>
          <w:szCs w:val="20"/>
          <w:lang w:eastAsia="sl-SI"/>
        </w:rPr>
        <w:t xml:space="preserve"> »</w:t>
      </w:r>
      <w:proofErr w:type="spellStart"/>
      <w:r w:rsidRPr="009B5BF1">
        <w:rPr>
          <w:rFonts w:cs="Arial"/>
          <w:b/>
          <w:szCs w:val="20"/>
          <w:lang w:eastAsia="sl-SI"/>
        </w:rPr>
        <w:t>ESPD</w:t>
      </w:r>
      <w:proofErr w:type="spellEnd"/>
      <w:r w:rsidRPr="009B5BF1">
        <w:rPr>
          <w:rFonts w:cs="Arial"/>
          <w:b/>
          <w:szCs w:val="20"/>
          <w:lang w:eastAsia="sl-SI"/>
        </w:rPr>
        <w:t>«</w:t>
      </w:r>
      <w:r w:rsidRPr="009B5BF1">
        <w:rPr>
          <w:rFonts w:eastAsia="Calibri" w:cs="Arial"/>
          <w:szCs w:val="20"/>
        </w:rPr>
        <w:t xml:space="preserve"> </w:t>
      </w:r>
      <w:r w:rsidRPr="009B5BF1">
        <w:rPr>
          <w:rFonts w:cs="Arial"/>
          <w:szCs w:val="20"/>
        </w:rPr>
        <w:t xml:space="preserve">v delu </w:t>
      </w:r>
      <w:proofErr w:type="spellStart"/>
      <w:r w:rsidRPr="009B5BF1">
        <w:rPr>
          <w:rFonts w:cs="Arial"/>
          <w:szCs w:val="20"/>
        </w:rPr>
        <w:t>III</w:t>
      </w:r>
      <w:proofErr w:type="spellEnd"/>
      <w:r w:rsidRPr="009B5BF1">
        <w:rPr>
          <w:rFonts w:cs="Arial"/>
          <w:szCs w:val="20"/>
        </w:rPr>
        <w:t>: Razlogi za izključitev, A: Razlogi, povezani s kazenskimi obsodbami,</w:t>
      </w:r>
      <w:r w:rsidRPr="009B5BF1">
        <w:rPr>
          <w:rFonts w:cs="Arial"/>
          <w:b/>
          <w:szCs w:val="20"/>
        </w:rPr>
        <w:t xml:space="preserve"> </w:t>
      </w:r>
      <w:r w:rsidRPr="009B5BF1">
        <w:rPr>
          <w:rFonts w:cs="Arial"/>
          <w:szCs w:val="20"/>
        </w:rPr>
        <w:t>za vse gospodarske subjekte v ponudbi</w:t>
      </w:r>
    </w:p>
    <w:p w14:paraId="13E97E09" w14:textId="77777777" w:rsidR="00086637" w:rsidRPr="009B5BF1" w:rsidRDefault="00086637" w:rsidP="001A0497">
      <w:pPr>
        <w:spacing w:line="260" w:lineRule="exact"/>
        <w:rPr>
          <w:rFonts w:eastAsia="Calibri" w:cs="Arial"/>
          <w:szCs w:val="20"/>
        </w:rPr>
      </w:pPr>
    </w:p>
    <w:p w14:paraId="7F94ED31" w14:textId="6079BD2A" w:rsidR="00086637" w:rsidRPr="009B5BF1" w:rsidRDefault="009B5BF1" w:rsidP="001A0497">
      <w:pPr>
        <w:spacing w:line="260" w:lineRule="exact"/>
        <w:rPr>
          <w:rFonts w:eastAsia="Calibri" w:cs="Arial"/>
          <w:szCs w:val="20"/>
        </w:rPr>
      </w:pPr>
      <w:r w:rsidRPr="009B5BF1">
        <w:rPr>
          <w:rFonts w:eastAsia="Calibri" w:cs="Arial"/>
          <w:szCs w:val="20"/>
        </w:rPr>
        <w:t>in</w:t>
      </w:r>
    </w:p>
    <w:p w14:paraId="0F5C6D69" w14:textId="77777777" w:rsidR="00086637" w:rsidRPr="009B5BF1" w:rsidRDefault="00086637" w:rsidP="001A0497">
      <w:pPr>
        <w:spacing w:line="260" w:lineRule="exact"/>
        <w:rPr>
          <w:rFonts w:eastAsia="Calibri" w:cs="Arial"/>
          <w:b/>
          <w:szCs w:val="20"/>
        </w:rPr>
      </w:pPr>
    </w:p>
    <w:p w14:paraId="1A4A14A4" w14:textId="77777777" w:rsidR="00205A61" w:rsidRDefault="009B5BF1" w:rsidP="001A0497">
      <w:pPr>
        <w:spacing w:line="260" w:lineRule="exact"/>
        <w:rPr>
          <w:rFonts w:cs="Arial"/>
          <w:szCs w:val="20"/>
        </w:rPr>
      </w:pPr>
      <w:r w:rsidRPr="009B5BF1">
        <w:rPr>
          <w:rFonts w:cs="Arial"/>
          <w:b/>
          <w:bCs/>
          <w:szCs w:val="20"/>
        </w:rPr>
        <w:t xml:space="preserve">izpolnjena </w:t>
      </w:r>
      <w:r w:rsidR="00086637" w:rsidRPr="009B5BF1">
        <w:rPr>
          <w:rFonts w:cs="Arial"/>
          <w:b/>
          <w:bCs/>
          <w:szCs w:val="20"/>
        </w:rPr>
        <w:t>pooblastila za pridobitev podatkov iz kazenske evidence</w:t>
      </w:r>
      <w:r w:rsidR="00086637" w:rsidRPr="009B5BF1">
        <w:rPr>
          <w:rFonts w:cs="Arial"/>
          <w:szCs w:val="20"/>
        </w:rPr>
        <w:t xml:space="preserve"> (za vse gospodarske subjekte v ponudbi in za vse osebe gospodarskih subjektov, ki so navedene v prvem odstavku te točke)</w:t>
      </w:r>
    </w:p>
    <w:p w14:paraId="67DE0B51" w14:textId="2706A4E8" w:rsidR="00086637" w:rsidRPr="009B5BF1" w:rsidRDefault="00E83B8A" w:rsidP="001A0497">
      <w:pPr>
        <w:spacing w:line="260" w:lineRule="exact"/>
        <w:rPr>
          <w:rFonts w:cs="Arial"/>
          <w:szCs w:val="20"/>
        </w:rPr>
      </w:pPr>
      <w:r>
        <w:rPr>
          <w:rFonts w:cs="Arial"/>
          <w:szCs w:val="20"/>
        </w:rPr>
        <w:t>P</w:t>
      </w:r>
      <w:r w:rsidR="009B5BF1" w:rsidRPr="009B5BF1">
        <w:rPr>
          <w:rFonts w:cs="Arial"/>
          <w:szCs w:val="20"/>
        </w:rPr>
        <w:t>onu</w:t>
      </w:r>
      <w:r w:rsidR="009B5BF1">
        <w:rPr>
          <w:rFonts w:cs="Arial"/>
          <w:szCs w:val="20"/>
        </w:rPr>
        <w:t>d</w:t>
      </w:r>
      <w:r w:rsidR="009B5BF1" w:rsidRPr="009B5BF1">
        <w:rPr>
          <w:rFonts w:cs="Arial"/>
          <w:szCs w:val="20"/>
        </w:rPr>
        <w:t>nik lahko izpis iz kazenske evidence priloži tudi sam. Tako predloženi izpis mora odražati zadnje stanje, v nobenem primeru pa izpis ne sme biti starejši od 4 mesecev, šteto od roka za oddajo ponudb.</w:t>
      </w:r>
      <w:r w:rsidR="009B5BF1">
        <w:rPr>
          <w:rFonts w:cs="Arial"/>
          <w:szCs w:val="20"/>
        </w:rPr>
        <w:t xml:space="preserve"> Če navedene izpise predloži ponudnik sam, mu ni potrebno prilagati pooblastil</w:t>
      </w:r>
      <w:r w:rsidR="00086637" w:rsidRPr="009B5BF1">
        <w:rPr>
          <w:rFonts w:cs="Arial"/>
          <w:szCs w:val="20"/>
        </w:rPr>
        <w:t>.</w:t>
      </w:r>
    </w:p>
    <w:p w14:paraId="4C6508C7" w14:textId="77777777" w:rsidR="00086637" w:rsidRPr="009B5BF1" w:rsidRDefault="00086637" w:rsidP="001A0497">
      <w:pPr>
        <w:spacing w:line="260" w:lineRule="exact"/>
        <w:rPr>
          <w:rFonts w:cs="Arial"/>
          <w:szCs w:val="20"/>
        </w:rPr>
      </w:pPr>
    </w:p>
    <w:p w14:paraId="5B0E98C7" w14:textId="77777777" w:rsidR="00086637" w:rsidRPr="009B5BF1" w:rsidRDefault="00086637" w:rsidP="001A0497">
      <w:pPr>
        <w:spacing w:line="260" w:lineRule="exact"/>
        <w:rPr>
          <w:rFonts w:cs="Arial"/>
          <w:szCs w:val="20"/>
        </w:rPr>
      </w:pPr>
      <w:r w:rsidRPr="009B5BF1">
        <w:rPr>
          <w:rFonts w:cs="Arial"/>
          <w:szCs w:val="20"/>
        </w:rPr>
        <w:lastRenderedPageBreak/>
        <w:t xml:space="preserve">Če ima gospodarski subjekt sedež v drugi državi članici ali za osebo iz te točke ni mogoče pridobiti preveritev od pristojnega organa v Republiki Sloveniji in dokazila iz te točke lahko naročnik pridobi neposredno v bazi podatkov v drugi državi, mora </w:t>
      </w:r>
      <w:proofErr w:type="spellStart"/>
      <w:r w:rsidRPr="009B5BF1">
        <w:rPr>
          <w:rFonts w:cs="Arial"/>
          <w:szCs w:val="20"/>
        </w:rPr>
        <w:t>ESPD</w:t>
      </w:r>
      <w:proofErr w:type="spellEnd"/>
      <w:r w:rsidRPr="009B5BF1">
        <w:rPr>
          <w:rFonts w:cs="Arial"/>
          <w:szCs w:val="20"/>
        </w:rPr>
        <w:t xml:space="preserve"> vsebovati tudi informacije, ki so potrebne za ta namen, zlasti spletni naslov baze podatkov, podatke za identifikacijo, če je to potrebno, pa tudi soglasje, da pridobi dokazilo naročnik. Če </w:t>
      </w:r>
      <w:proofErr w:type="spellStart"/>
      <w:r w:rsidRPr="009B5BF1">
        <w:rPr>
          <w:rFonts w:cs="Arial"/>
          <w:szCs w:val="20"/>
        </w:rPr>
        <w:t>ESPD</w:t>
      </w:r>
      <w:proofErr w:type="spellEnd"/>
      <w:r w:rsidRPr="009B5BF1">
        <w:rPr>
          <w:rFonts w:cs="Arial"/>
          <w:szCs w:val="20"/>
        </w:rPr>
        <w:t xml:space="preserve">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5A07E601" w14:textId="77777777" w:rsidR="00086637" w:rsidRPr="009B5BF1" w:rsidRDefault="00086637" w:rsidP="001A0497">
      <w:pPr>
        <w:spacing w:line="260" w:lineRule="exact"/>
        <w:rPr>
          <w:rFonts w:cs="Arial"/>
          <w:szCs w:val="20"/>
        </w:rPr>
      </w:pPr>
    </w:p>
    <w:p w14:paraId="7C0F9AC9" w14:textId="77777777" w:rsidR="00086637" w:rsidRPr="009B5BF1" w:rsidRDefault="00086637" w:rsidP="001A0497">
      <w:pPr>
        <w:spacing w:line="260" w:lineRule="exact"/>
        <w:rPr>
          <w:rFonts w:cs="Arial"/>
          <w:szCs w:val="20"/>
        </w:rPr>
      </w:pPr>
      <w:r w:rsidRPr="009B5BF1">
        <w:rPr>
          <w:rFonts w:cs="Arial"/>
          <w:szCs w:val="20"/>
        </w:rPr>
        <w:t xml:space="preserve">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9B5BF1">
        <w:rPr>
          <w:rFonts w:cs="Arial"/>
          <w:szCs w:val="20"/>
        </w:rPr>
        <w:t>predkvalifikacijski</w:t>
      </w:r>
      <w:proofErr w:type="spellEnd"/>
      <w:r w:rsidRPr="009B5BF1">
        <w:rPr>
          <w:rFonts w:cs="Arial"/>
          <w:szCs w:val="20"/>
        </w:rPr>
        <w:t xml:space="preserve">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p>
    <w:p w14:paraId="7DB21CD5" w14:textId="77777777" w:rsidR="00086637" w:rsidRPr="009B5BF1" w:rsidRDefault="00086637" w:rsidP="001A0497">
      <w:pPr>
        <w:spacing w:line="260" w:lineRule="exact"/>
        <w:rPr>
          <w:rFonts w:eastAsia="Calibri" w:cs="Arial"/>
          <w:szCs w:val="20"/>
        </w:rPr>
      </w:pPr>
    </w:p>
    <w:p w14:paraId="28BEEBF2" w14:textId="05AE435E" w:rsidR="00112D65" w:rsidRPr="009B5BF1" w:rsidRDefault="00112D65" w:rsidP="00112D65">
      <w:pPr>
        <w:pStyle w:val="Slog1"/>
        <w:numPr>
          <w:ilvl w:val="0"/>
          <w:numId w:val="16"/>
        </w:numPr>
        <w:spacing w:before="0" w:after="0" w:line="260" w:lineRule="exact"/>
        <w:ind w:left="284" w:hanging="284"/>
        <w:rPr>
          <w:rFonts w:cs="Arial"/>
          <w:sz w:val="20"/>
          <w:szCs w:val="20"/>
        </w:rPr>
      </w:pPr>
      <w:r w:rsidRPr="009B5BF1">
        <w:rPr>
          <w:rFonts w:cs="Arial"/>
          <w:sz w:val="20"/>
          <w:szCs w:val="20"/>
        </w:rPr>
        <w:t xml:space="preserve">Če pri preverjanju v skladu s 77., 79. in 80. členom ZJN-3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proofErr w:type="spellStart"/>
      <w:r w:rsidRPr="009B5BF1">
        <w:rPr>
          <w:rFonts w:cs="Arial"/>
          <w:sz w:val="20"/>
          <w:szCs w:val="20"/>
        </w:rPr>
        <w:t>eurov</w:t>
      </w:r>
      <w:proofErr w:type="spellEnd"/>
      <w:r w:rsidRPr="009B5BF1">
        <w:rPr>
          <w:rFonts w:cs="Arial"/>
          <w:sz w:val="20"/>
          <w:szCs w:val="20"/>
        </w:rPr>
        <w:t xml:space="preserve">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w:t>
      </w:r>
    </w:p>
    <w:p w14:paraId="388A047F" w14:textId="77777777" w:rsidR="00086637" w:rsidRPr="009B5BF1" w:rsidRDefault="00086637" w:rsidP="001A0497">
      <w:pPr>
        <w:spacing w:line="260" w:lineRule="exact"/>
        <w:rPr>
          <w:rFonts w:cs="Arial"/>
          <w:szCs w:val="20"/>
        </w:rPr>
      </w:pPr>
    </w:p>
    <w:p w14:paraId="21DB5CCC" w14:textId="77777777" w:rsidR="00086637" w:rsidRPr="009B5BF1" w:rsidRDefault="00086637" w:rsidP="001A0497">
      <w:pPr>
        <w:spacing w:line="260" w:lineRule="exact"/>
        <w:ind w:firstLine="360"/>
        <w:rPr>
          <w:rFonts w:cs="Arial"/>
          <w:szCs w:val="20"/>
        </w:rPr>
      </w:pPr>
      <w:r w:rsidRPr="009B5BF1">
        <w:rPr>
          <w:rFonts w:cs="Arial"/>
          <w:szCs w:val="20"/>
        </w:rPr>
        <w:t>DOKAZILO:</w:t>
      </w:r>
    </w:p>
    <w:p w14:paraId="7783BDB8" w14:textId="77777777" w:rsidR="00086637" w:rsidRPr="009B5BF1" w:rsidRDefault="00086637" w:rsidP="001A0497">
      <w:pPr>
        <w:spacing w:line="260" w:lineRule="exact"/>
        <w:rPr>
          <w:rFonts w:cs="Arial"/>
          <w:szCs w:val="20"/>
        </w:rPr>
      </w:pPr>
      <w:r w:rsidRPr="009B5BF1">
        <w:rPr>
          <w:rFonts w:cs="Arial"/>
          <w:szCs w:val="20"/>
        </w:rPr>
        <w:t>Izpolnjen obrazec »</w:t>
      </w:r>
      <w:proofErr w:type="spellStart"/>
      <w:r w:rsidRPr="009B5BF1">
        <w:rPr>
          <w:rFonts w:cs="Arial"/>
          <w:b/>
          <w:bCs/>
          <w:szCs w:val="20"/>
        </w:rPr>
        <w:t>ESPD</w:t>
      </w:r>
      <w:proofErr w:type="spellEnd"/>
      <w:r w:rsidRPr="009B5BF1">
        <w:rPr>
          <w:rFonts w:cs="Arial"/>
          <w:szCs w:val="20"/>
        </w:rPr>
        <w:t xml:space="preserve">« v delu </w:t>
      </w:r>
      <w:proofErr w:type="spellStart"/>
      <w:r w:rsidRPr="009B5BF1">
        <w:rPr>
          <w:rFonts w:cs="Arial"/>
          <w:szCs w:val="20"/>
        </w:rPr>
        <w:t>III</w:t>
      </w:r>
      <w:proofErr w:type="spellEnd"/>
      <w:r w:rsidRPr="009B5BF1">
        <w:rPr>
          <w:rFonts w:cs="Arial"/>
          <w:szCs w:val="20"/>
        </w:rPr>
        <w:t>: Razlogi za izključitev, B: Razlogi, povezani s plačilom davkov ali prispevkov za socialno varnost, za vse gospodarske subjekte v ponudbi.</w:t>
      </w:r>
    </w:p>
    <w:p w14:paraId="14124437" w14:textId="77777777" w:rsidR="00086637" w:rsidRPr="009B5BF1" w:rsidRDefault="00086637" w:rsidP="001A0497">
      <w:pPr>
        <w:spacing w:line="260" w:lineRule="exact"/>
        <w:rPr>
          <w:rFonts w:cs="Arial"/>
          <w:szCs w:val="20"/>
        </w:rPr>
      </w:pPr>
    </w:p>
    <w:p w14:paraId="1BCFBBF0" w14:textId="00D7F311" w:rsidR="00086637" w:rsidRPr="009B5BF1" w:rsidRDefault="00086637" w:rsidP="001A0497">
      <w:pPr>
        <w:pStyle w:val="Odstavekseznama"/>
        <w:numPr>
          <w:ilvl w:val="0"/>
          <w:numId w:val="16"/>
        </w:numPr>
        <w:spacing w:line="260" w:lineRule="exact"/>
        <w:ind w:left="284" w:hanging="284"/>
        <w:rPr>
          <w:rFonts w:cs="Arial"/>
          <w:szCs w:val="20"/>
          <w:lang w:eastAsia="sl-SI"/>
        </w:rPr>
      </w:pPr>
      <w:r w:rsidRPr="009B5BF1">
        <w:rPr>
          <w:rFonts w:cs="Arial"/>
          <w:szCs w:val="20"/>
          <w:lang w:eastAsia="sl-SI"/>
        </w:rPr>
        <w:t xml:space="preserve">Če pri preverjanju ugotovi, da je gospodarski subjekt na dan, ko poteče rok za oddajo ponudb, izločen iz postopkov oddaje javnih naročil zaradi uvrstitve v evidenco gospodarskih subjektov z </w:t>
      </w:r>
      <w:r w:rsidR="009B5BF1">
        <w:rPr>
          <w:rFonts w:cs="Arial"/>
          <w:szCs w:val="20"/>
          <w:lang w:eastAsia="sl-SI"/>
        </w:rPr>
        <w:t xml:space="preserve"> izrečenimi stanskimi sankcijami izločitve iz postopkov javnega naročanja</w:t>
      </w:r>
      <w:r w:rsidRPr="009B5BF1">
        <w:rPr>
          <w:rFonts w:cs="Arial"/>
          <w:szCs w:val="20"/>
          <w:lang w:eastAsia="sl-SI"/>
        </w:rPr>
        <w:t>.</w:t>
      </w:r>
    </w:p>
    <w:p w14:paraId="0B69A462" w14:textId="77777777" w:rsidR="00086637" w:rsidRPr="009B5BF1" w:rsidRDefault="00086637" w:rsidP="001A0497">
      <w:pPr>
        <w:spacing w:line="260" w:lineRule="exact"/>
        <w:rPr>
          <w:rFonts w:cs="Arial"/>
          <w:szCs w:val="20"/>
        </w:rPr>
      </w:pPr>
    </w:p>
    <w:p w14:paraId="6ED3EDEF" w14:textId="77777777" w:rsidR="00086637" w:rsidRPr="009B5BF1" w:rsidRDefault="00086637" w:rsidP="001A0497">
      <w:pPr>
        <w:spacing w:line="260" w:lineRule="exact"/>
        <w:ind w:firstLine="360"/>
        <w:rPr>
          <w:rFonts w:cs="Arial"/>
          <w:szCs w:val="20"/>
        </w:rPr>
      </w:pPr>
      <w:r w:rsidRPr="009B5BF1">
        <w:rPr>
          <w:rFonts w:cs="Arial"/>
          <w:szCs w:val="20"/>
        </w:rPr>
        <w:t>DOKAZILO:</w:t>
      </w:r>
    </w:p>
    <w:p w14:paraId="535BDBB7" w14:textId="77777777" w:rsidR="00086637" w:rsidRPr="009B5BF1" w:rsidRDefault="00086637" w:rsidP="001A0497">
      <w:pPr>
        <w:spacing w:line="260" w:lineRule="exact"/>
        <w:rPr>
          <w:rFonts w:cs="Arial"/>
          <w:szCs w:val="20"/>
        </w:rPr>
      </w:pPr>
      <w:r w:rsidRPr="009B5BF1">
        <w:rPr>
          <w:rFonts w:cs="Arial"/>
          <w:szCs w:val="20"/>
        </w:rPr>
        <w:t>Izpolnjen obrazec »</w:t>
      </w:r>
      <w:proofErr w:type="spellStart"/>
      <w:r w:rsidRPr="009B5BF1">
        <w:rPr>
          <w:rFonts w:cs="Arial"/>
          <w:b/>
          <w:bCs/>
          <w:szCs w:val="20"/>
        </w:rPr>
        <w:t>ESPD</w:t>
      </w:r>
      <w:proofErr w:type="spellEnd"/>
      <w:r w:rsidRPr="009B5BF1">
        <w:rPr>
          <w:rFonts w:cs="Arial"/>
          <w:szCs w:val="20"/>
        </w:rPr>
        <w:t xml:space="preserve">« v delu </w:t>
      </w:r>
      <w:proofErr w:type="spellStart"/>
      <w:r w:rsidRPr="009B5BF1">
        <w:rPr>
          <w:rFonts w:cs="Arial"/>
          <w:szCs w:val="20"/>
        </w:rPr>
        <w:t>III</w:t>
      </w:r>
      <w:proofErr w:type="spellEnd"/>
      <w:r w:rsidRPr="009B5BF1">
        <w:rPr>
          <w:rFonts w:cs="Arial"/>
          <w:szCs w:val="20"/>
        </w:rPr>
        <w:t>: Razlogi za izključitev, D: Nacionalni razlogi za izključitev za vse gospodarske subjekte v ponudbi.</w:t>
      </w:r>
    </w:p>
    <w:p w14:paraId="0608D8EB" w14:textId="77777777" w:rsidR="00086637" w:rsidRPr="009B5BF1" w:rsidRDefault="00086637" w:rsidP="001A0497">
      <w:pPr>
        <w:spacing w:line="260" w:lineRule="exact"/>
        <w:rPr>
          <w:rFonts w:cs="Arial"/>
          <w:szCs w:val="20"/>
          <w:lang w:eastAsia="sl-SI"/>
        </w:rPr>
      </w:pPr>
    </w:p>
    <w:p w14:paraId="1C767641" w14:textId="77777777" w:rsidR="00086637" w:rsidRPr="009B5BF1" w:rsidRDefault="00086637" w:rsidP="001A0497">
      <w:pPr>
        <w:pStyle w:val="Odstavekseznama"/>
        <w:numPr>
          <w:ilvl w:val="0"/>
          <w:numId w:val="16"/>
        </w:numPr>
        <w:spacing w:line="260" w:lineRule="exact"/>
        <w:ind w:left="284" w:hanging="284"/>
        <w:rPr>
          <w:rFonts w:cs="Arial"/>
          <w:szCs w:val="20"/>
          <w:lang w:eastAsia="sl-SI"/>
        </w:rPr>
      </w:pPr>
      <w:r w:rsidRPr="009B5BF1">
        <w:rPr>
          <w:rFonts w:cs="Arial"/>
          <w:szCs w:val="20"/>
          <w:lang w:eastAsia="sl-SI"/>
        </w:rPr>
        <w:t>Če pri preverjanju ugotovi, da je v zadnjih treh letih pred potekom roka za oddajo ponudb ali prijav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s sklepom Ustavnega sodišča št. U-I-180/19-17 predloži dokaze, da je sprejel zadostne ukrepe, s katerimi lahko dokaže svojo zanesljivost kljub obstoju tega izključitvenega razloga.</w:t>
      </w:r>
    </w:p>
    <w:p w14:paraId="07A36F03" w14:textId="77777777" w:rsidR="00086637" w:rsidRPr="009B5BF1" w:rsidRDefault="00086637" w:rsidP="001A0497">
      <w:pPr>
        <w:tabs>
          <w:tab w:val="left" w:pos="567"/>
        </w:tabs>
        <w:spacing w:line="260" w:lineRule="exact"/>
        <w:rPr>
          <w:rFonts w:cs="Arial"/>
          <w:szCs w:val="20"/>
        </w:rPr>
      </w:pPr>
      <w:r w:rsidRPr="009B5BF1">
        <w:rPr>
          <w:rFonts w:cs="Arial"/>
          <w:szCs w:val="20"/>
        </w:rPr>
        <w:t xml:space="preserve"> </w:t>
      </w:r>
    </w:p>
    <w:p w14:paraId="23E67FF0" w14:textId="77777777" w:rsidR="00086637" w:rsidRPr="009B5BF1" w:rsidRDefault="00086637" w:rsidP="001A0497">
      <w:pPr>
        <w:spacing w:line="260" w:lineRule="exact"/>
        <w:ind w:firstLine="360"/>
        <w:rPr>
          <w:rFonts w:cs="Arial"/>
          <w:szCs w:val="20"/>
        </w:rPr>
      </w:pPr>
      <w:r w:rsidRPr="009B5BF1">
        <w:rPr>
          <w:rFonts w:cs="Arial"/>
          <w:szCs w:val="20"/>
        </w:rPr>
        <w:t>DOKAZILO:</w:t>
      </w:r>
    </w:p>
    <w:p w14:paraId="5CC6D65A" w14:textId="77777777" w:rsidR="00086637" w:rsidRPr="009B5BF1" w:rsidRDefault="00086637" w:rsidP="001A0497">
      <w:pPr>
        <w:spacing w:line="260" w:lineRule="exact"/>
        <w:rPr>
          <w:rFonts w:cs="Arial"/>
          <w:szCs w:val="20"/>
        </w:rPr>
      </w:pPr>
      <w:r w:rsidRPr="009B5BF1">
        <w:rPr>
          <w:rFonts w:cs="Arial"/>
          <w:szCs w:val="20"/>
        </w:rPr>
        <w:t>Izpolnjen obrazec »</w:t>
      </w:r>
      <w:proofErr w:type="spellStart"/>
      <w:r w:rsidRPr="009B5BF1">
        <w:rPr>
          <w:rFonts w:cs="Arial"/>
          <w:b/>
          <w:bCs/>
          <w:szCs w:val="20"/>
        </w:rPr>
        <w:t>ESPD</w:t>
      </w:r>
      <w:proofErr w:type="spellEnd"/>
      <w:r w:rsidRPr="009B5BF1">
        <w:rPr>
          <w:rFonts w:cs="Arial"/>
          <w:szCs w:val="20"/>
        </w:rPr>
        <w:t xml:space="preserve">« v delu </w:t>
      </w:r>
      <w:proofErr w:type="spellStart"/>
      <w:r w:rsidRPr="009B5BF1">
        <w:rPr>
          <w:rFonts w:cs="Arial"/>
          <w:szCs w:val="20"/>
        </w:rPr>
        <w:t>III</w:t>
      </w:r>
      <w:proofErr w:type="spellEnd"/>
      <w:r w:rsidRPr="009B5BF1">
        <w:rPr>
          <w:rFonts w:cs="Arial"/>
          <w:szCs w:val="20"/>
        </w:rPr>
        <w:t>: Razlogi za izključitev, D: Nacionalni razlogi za izključitev za vse gospodarske subjekte v ponudbi.</w:t>
      </w:r>
    </w:p>
    <w:p w14:paraId="531A356D" w14:textId="77777777" w:rsidR="00086637" w:rsidRPr="009B5BF1" w:rsidRDefault="00086637" w:rsidP="001A0497">
      <w:pPr>
        <w:spacing w:line="260" w:lineRule="exact"/>
        <w:rPr>
          <w:rFonts w:cs="Arial"/>
          <w:szCs w:val="20"/>
        </w:rPr>
      </w:pPr>
    </w:p>
    <w:p w14:paraId="44B4137A" w14:textId="58860101" w:rsidR="00E8450F" w:rsidRPr="009B5BF1" w:rsidRDefault="00086637" w:rsidP="001A0497">
      <w:pPr>
        <w:spacing w:line="260" w:lineRule="exact"/>
        <w:rPr>
          <w:rFonts w:cs="Arial"/>
          <w:szCs w:val="20"/>
        </w:rPr>
      </w:pPr>
      <w:r w:rsidRPr="009B5BF1">
        <w:rPr>
          <w:rFonts w:cs="Arial"/>
          <w:szCs w:val="20"/>
        </w:rPr>
        <w:lastRenderedPageBreak/>
        <w:t>Naročnik bo v skladu z osmim odstavkom 75. člena ZJN-3 iz postopka javnega naročanja kadarkoli v postopku izključil gospodarski subjekt (ponudnika, gospodarski subjekt v skupni ponudbi, podizvajalca, subjekt, na katerega zmogljivosti se sklicuje), če se izkaže, da je pred ali med postopkom javnega naročanja ta subjekt glede na storjena ali neizvedena dejanja v enem od položajev iz točke 9.1.1 teh navodil</w:t>
      </w:r>
      <w:bookmarkEnd w:id="41"/>
      <w:r w:rsidRPr="009B5BF1">
        <w:rPr>
          <w:rFonts w:cs="Arial"/>
          <w:szCs w:val="20"/>
        </w:rPr>
        <w:t>.</w:t>
      </w:r>
    </w:p>
    <w:p w14:paraId="39C58B50" w14:textId="1266F38E" w:rsidR="0023039B" w:rsidRPr="009B5BF1" w:rsidRDefault="009B5BF1" w:rsidP="00DD0658">
      <w:pPr>
        <w:pStyle w:val="Naslov3"/>
        <w:rPr>
          <w:i w:val="0"/>
        </w:rPr>
      </w:pPr>
      <w:bookmarkStart w:id="42" w:name="_Toc102724596"/>
      <w:r>
        <w:rPr>
          <w:i w:val="0"/>
        </w:rPr>
        <w:t xml:space="preserve">Tehnični pogoji oziroma </w:t>
      </w:r>
      <w:r w:rsidR="00D900E2">
        <w:rPr>
          <w:i w:val="0"/>
        </w:rPr>
        <w:t>sposobnost</w:t>
      </w:r>
      <w:bookmarkEnd w:id="42"/>
    </w:p>
    <w:p w14:paraId="201010B1" w14:textId="77777777" w:rsidR="002B5459" w:rsidRDefault="002B5459" w:rsidP="002B5459">
      <w:bookmarkStart w:id="43" w:name="_Hlk80786773"/>
      <w:r>
        <w:t>Vsaj en referenčni projekt iz točke 2. TEHNIČNE REFERENCE mora izpolnjevati tudi  zahteve pod točko 1. VSEBINSKE REFERENCE.</w:t>
      </w:r>
    </w:p>
    <w:p w14:paraId="10AAF4DE" w14:textId="77777777" w:rsidR="00B66E2C" w:rsidRDefault="00B66E2C" w:rsidP="00B66E2C">
      <w:r>
        <w:t>Reference morajo biti potrjene s strani referenčnega naročnika, ki ni ponudnik ali partner v skupni ponudbi ali podizvajalec, če ponudnik nastopa s podizvajalci. Ponudnik sam sebi ne more potrditi reference.</w:t>
      </w:r>
    </w:p>
    <w:p w14:paraId="09809CE1" w14:textId="77777777" w:rsidR="00B66E2C" w:rsidRDefault="00B66E2C" w:rsidP="00B66E2C"/>
    <w:p w14:paraId="260F0801" w14:textId="77777777" w:rsidR="00B66E2C" w:rsidRDefault="00B66E2C" w:rsidP="00B66E2C">
      <w:r>
        <w:t>Naročnik si pridružuje pravico, da podrobnejšo vsebino in kvaliteto izvedbe referenčnih pogodbenih obveznosti preveri neposredno pri referenčnem naročniku. Naročnik lahko preveri verodostojnost izjav neposredno pri podpisniku le-teh, prav tako lahko tudi vpogleda v pogodbo, sklenjeno z referenčnim naročnikom, tehnično dokumentacijo informacijskega sistema ali prevzemni zapisnik prevzema informacijskega sistema iz katere izhaja izpolnjevanje določenega pogoja. Če ponudnik naročniku ne omogoči vpogleda oziroma preverjanja posamične reference, naročnik takšne reference ne bo upošteval.</w:t>
      </w:r>
    </w:p>
    <w:p w14:paraId="2071D08C" w14:textId="77777777" w:rsidR="00D900E2" w:rsidRDefault="00D900E2" w:rsidP="00D900E2"/>
    <w:p w14:paraId="26135B0C" w14:textId="0D0DA1F3" w:rsidR="00D900E2" w:rsidRDefault="00D900E2" w:rsidP="00D900E2">
      <w:r>
        <w:t>1.</w:t>
      </w:r>
      <w:r>
        <w:tab/>
        <w:t>VSEBINSKE REFERENCE</w:t>
      </w:r>
    </w:p>
    <w:p w14:paraId="4F989282" w14:textId="5D48FCF3" w:rsidR="00D900E2" w:rsidRDefault="00D900E2" w:rsidP="00D900E2">
      <w:r>
        <w:t>Ponudnik je v zadnjih 5 (petih) letih šteto od dneva objave obvestila na Portalu javnih naročil  uspešno razvil</w:t>
      </w:r>
      <w:r w:rsidR="00B55E06">
        <w:t>,</w:t>
      </w:r>
      <w:r>
        <w:t xml:space="preserve"> nadgrajeval </w:t>
      </w:r>
      <w:r w:rsidR="00221EDD">
        <w:t xml:space="preserve">ali vzdrževal </w:t>
      </w:r>
      <w:r>
        <w:t>po naročilu referenčnega naročnika 1 (en) informacijski sistem, ki se uporablja v produkcijskem okolju in ima vse naslednje značilnosti:</w:t>
      </w:r>
    </w:p>
    <w:p w14:paraId="2B395314" w14:textId="77777777" w:rsidR="00D900E2" w:rsidRDefault="00D900E2" w:rsidP="00D900E2">
      <w:r>
        <w:t>(a)</w:t>
      </w:r>
      <w:r>
        <w:tab/>
        <w:t xml:space="preserve">Sistem je: </w:t>
      </w:r>
    </w:p>
    <w:p w14:paraId="5134F58A" w14:textId="77777777" w:rsidR="00D900E2" w:rsidRDefault="00D900E2" w:rsidP="00D900E2">
      <w:r>
        <w:t>-</w:t>
      </w:r>
      <w:r>
        <w:tab/>
        <w:t>(</w:t>
      </w:r>
      <w:proofErr w:type="spellStart"/>
      <w:r>
        <w:t>a1</w:t>
      </w:r>
      <w:proofErr w:type="spellEnd"/>
      <w:r>
        <w:t>) povezan s sistemom »</w:t>
      </w:r>
      <w:proofErr w:type="spellStart"/>
      <w:r>
        <w:t>SafeSeaNet</w:t>
      </w:r>
      <w:proofErr w:type="spellEnd"/>
      <w:r>
        <w:t xml:space="preserve">« ali </w:t>
      </w:r>
    </w:p>
    <w:p w14:paraId="77BC8FB6" w14:textId="77777777" w:rsidR="00D900E2" w:rsidRDefault="00D900E2" w:rsidP="00D900E2">
      <w:r>
        <w:t>-</w:t>
      </w:r>
      <w:r>
        <w:tab/>
        <w:t>(</w:t>
      </w:r>
      <w:proofErr w:type="spellStart"/>
      <w:r>
        <w:t>a2</w:t>
      </w:r>
      <w:proofErr w:type="spellEnd"/>
      <w:r>
        <w:t xml:space="preserve">) povezan s pristaniškim informacijskim sistemom ali </w:t>
      </w:r>
    </w:p>
    <w:p w14:paraId="17E23E7E" w14:textId="64FC8E83" w:rsidR="00D900E2" w:rsidRDefault="00D900E2" w:rsidP="00D900E2">
      <w:r>
        <w:t>-</w:t>
      </w:r>
      <w:r>
        <w:tab/>
        <w:t>(</w:t>
      </w:r>
      <w:proofErr w:type="spellStart"/>
      <w:r>
        <w:t>a3</w:t>
      </w:r>
      <w:proofErr w:type="spellEnd"/>
      <w:r>
        <w:t xml:space="preserve">) pristaniški informacijski sistem; </w:t>
      </w:r>
    </w:p>
    <w:p w14:paraId="5D842789" w14:textId="77777777" w:rsidR="00D900E2" w:rsidRDefault="00D900E2" w:rsidP="00D900E2">
      <w:r>
        <w:t>(b)</w:t>
      </w:r>
      <w:r>
        <w:tab/>
        <w:t xml:space="preserve">Podatki, ki jih končni uporabniki sistema aktivno uporabljajo in sistem hrani, so </w:t>
      </w:r>
      <w:proofErr w:type="spellStart"/>
      <w:r>
        <w:t>klasificirani</w:t>
      </w:r>
      <w:proofErr w:type="spellEnd"/>
      <w:r>
        <w:t xml:space="preserve"> v skladu z mednarodnimi šifranti, specifičnimi za področje pomorstva, od tega morajo vsebovati najmanj </w:t>
      </w:r>
      <w:proofErr w:type="spellStart"/>
      <w:r>
        <w:t>UNECE</w:t>
      </w:r>
      <w:proofErr w:type="spellEnd"/>
      <w:r>
        <w:t xml:space="preserve"> </w:t>
      </w:r>
      <w:proofErr w:type="spellStart"/>
      <w:r>
        <w:t>UN</w:t>
      </w:r>
      <w:proofErr w:type="spellEnd"/>
      <w:r>
        <w:t>/</w:t>
      </w:r>
      <w:proofErr w:type="spellStart"/>
      <w:r>
        <w:t>LOCODE</w:t>
      </w:r>
      <w:proofErr w:type="spellEnd"/>
      <w:r>
        <w:t xml:space="preserve">, </w:t>
      </w:r>
      <w:proofErr w:type="spellStart"/>
      <w:r>
        <w:t>IMO</w:t>
      </w:r>
      <w:proofErr w:type="spellEnd"/>
      <w:r>
        <w:t xml:space="preserve"> </w:t>
      </w:r>
      <w:proofErr w:type="spellStart"/>
      <w:r>
        <w:t>IMDG</w:t>
      </w:r>
      <w:proofErr w:type="spellEnd"/>
      <w:r>
        <w:t xml:space="preserve"> in </w:t>
      </w:r>
      <w:proofErr w:type="spellStart"/>
      <w:r>
        <w:t>IMO</w:t>
      </w:r>
      <w:proofErr w:type="spellEnd"/>
      <w:r>
        <w:t xml:space="preserve"> številka ladje in</w:t>
      </w:r>
    </w:p>
    <w:p w14:paraId="31EDA2B7" w14:textId="77777777" w:rsidR="00D900E2" w:rsidRDefault="00D900E2" w:rsidP="00D900E2">
      <w:r>
        <w:t>(c)</w:t>
      </w:r>
      <w:r>
        <w:tab/>
        <w:t>Sistem vsebuje zajem (vnos) in obdelavo podatkov o pristaniškem prometu, vključno z izvedbo formalne in vsebinske kontrole s potrjevanjem ali zavračanjem posameznih najav (kot na primer najava prihoda, odhoda, tovora ali potnikov).</w:t>
      </w:r>
    </w:p>
    <w:p w14:paraId="04880832" w14:textId="666F856D" w:rsidR="00D900E2" w:rsidRDefault="00D900E2" w:rsidP="00D900E2">
      <w:r>
        <w:t>Zahtevane značilnosti ustrezajo razvitemu/nadgrajenemu</w:t>
      </w:r>
      <w:r w:rsidR="00FB3CC1">
        <w:t>/vzdrževanemu</w:t>
      </w:r>
      <w:r>
        <w:t xml:space="preserve"> sistemu in ne z njim povezanimi sistemi.</w:t>
      </w:r>
    </w:p>
    <w:p w14:paraId="71AF251A" w14:textId="77777777" w:rsidR="00D900E2" w:rsidRDefault="00D900E2" w:rsidP="00D900E2">
      <w:r>
        <w:t>Pristaniški informacijski sistem je sistem, ki se uporablja v pristaniščih za izmenjavo podatkov med subjekti, ki uporabljajo pristaniške storitve ali infrastrukturo.</w:t>
      </w:r>
    </w:p>
    <w:p w14:paraId="672F4676" w14:textId="77777777" w:rsidR="00D900E2" w:rsidRDefault="00D900E2" w:rsidP="00D900E2"/>
    <w:p w14:paraId="1BAF0BFD" w14:textId="77777777" w:rsidR="00D900E2" w:rsidRDefault="00D900E2" w:rsidP="00D900E2">
      <w:r>
        <w:t xml:space="preserve">DOKAZILO: </w:t>
      </w:r>
    </w:p>
    <w:p w14:paraId="256BAAB3" w14:textId="77777777" w:rsidR="00D900E2" w:rsidRDefault="00D900E2" w:rsidP="00D900E2"/>
    <w:p w14:paraId="11090C31" w14:textId="6F282A1C" w:rsidR="002B5459" w:rsidRDefault="002B5459" w:rsidP="002B5459">
      <w:r>
        <w:t>Izpolnjen obrazec »</w:t>
      </w:r>
      <w:proofErr w:type="spellStart"/>
      <w:r>
        <w:t>ESPD</w:t>
      </w:r>
      <w:proofErr w:type="spellEnd"/>
      <w:r>
        <w:t xml:space="preserve">« (del IV: Pogoji za sodelovanje, C: Tehnična in strokovna sposobnost, Za naročila storitev: izvedba storitev določene vrste). Gospodarski subjekt v obrazec </w:t>
      </w:r>
      <w:proofErr w:type="spellStart"/>
      <w:r>
        <w:t>ESPD</w:t>
      </w:r>
      <w:proofErr w:type="spellEnd"/>
      <w:r>
        <w:t xml:space="preserve"> navede podatke, iz katerih izhaja izpolnjevanje zahtev iz pogoja, in sicer: v polje »Opis« navede naziv in opis projekta ter št. pogodbe, naročilnice, dogovora ali druge podlage, v polje »Datum« navede obdobje izvajanja projekta (pričetek in konec), in v polje »Prejemniki« naziv referenčnega naročnika</w:t>
      </w:r>
    </w:p>
    <w:p w14:paraId="0D2D6EB9" w14:textId="77777777" w:rsidR="00D900E2" w:rsidRDefault="00D900E2" w:rsidP="00D900E2"/>
    <w:p w14:paraId="22FD7844" w14:textId="77777777" w:rsidR="00D900E2" w:rsidRDefault="00D900E2" w:rsidP="00D900E2">
      <w:r>
        <w:t>in</w:t>
      </w:r>
    </w:p>
    <w:p w14:paraId="70FB7FFF" w14:textId="77777777" w:rsidR="00D900E2" w:rsidRDefault="00D900E2" w:rsidP="00D900E2"/>
    <w:p w14:paraId="7B6A5BC9" w14:textId="22A4165C" w:rsidR="00D900E2" w:rsidRDefault="00D900E2" w:rsidP="00D900E2">
      <w:r>
        <w:t>Izpolnjen Obrazec</w:t>
      </w:r>
      <w:r w:rsidR="0087060E">
        <w:t xml:space="preserve"> 11</w:t>
      </w:r>
      <w:r>
        <w:t xml:space="preserve"> »</w:t>
      </w:r>
      <w:proofErr w:type="spellStart"/>
      <w:r>
        <w:t>NEO</w:t>
      </w:r>
      <w:proofErr w:type="spellEnd"/>
      <w:r>
        <w:t>_Izjava referenčnega naročnika_vsebinska referenca«.</w:t>
      </w:r>
    </w:p>
    <w:p w14:paraId="3A501B7E" w14:textId="77777777" w:rsidR="00D900E2" w:rsidRDefault="00D900E2" w:rsidP="00D900E2"/>
    <w:p w14:paraId="72E467DC" w14:textId="77777777" w:rsidR="0008347B" w:rsidRDefault="0008347B" w:rsidP="00D900E2"/>
    <w:p w14:paraId="2E3B72C9" w14:textId="77777777" w:rsidR="00D900E2" w:rsidRDefault="00D900E2" w:rsidP="00D900E2">
      <w:r>
        <w:lastRenderedPageBreak/>
        <w:t>2.</w:t>
      </w:r>
      <w:r>
        <w:tab/>
        <w:t>TEHNIČNE REFERENCE</w:t>
      </w:r>
    </w:p>
    <w:p w14:paraId="39AF63D5" w14:textId="77777777" w:rsidR="00D900E2" w:rsidRDefault="00D900E2" w:rsidP="00D900E2"/>
    <w:p w14:paraId="1895C1EA" w14:textId="15ABFBFD" w:rsidR="00D900E2" w:rsidRDefault="00D900E2" w:rsidP="00D900E2">
      <w:r>
        <w:t>Ponudnik je v zadnjih 5 (petih) letih šteto od dneva objave obvestila na Portalu javnih naročil uspešno razvil</w:t>
      </w:r>
      <w:r w:rsidR="00BA700E">
        <w:t>,</w:t>
      </w:r>
      <w:r>
        <w:t xml:space="preserve"> nadgrajeval </w:t>
      </w:r>
      <w:r w:rsidR="00BA700E">
        <w:t xml:space="preserve">ali vzdrževal </w:t>
      </w:r>
      <w:r>
        <w:t>po nar</w:t>
      </w:r>
      <w:r w:rsidR="0008347B">
        <w:t>očilu referenčnega naročnika vsaj</w:t>
      </w:r>
      <w:r>
        <w:t xml:space="preserve"> 2 (dva) informacijska sistema, ki se uporabljata v produkcijskem okolju in skupaj vsebujeta vse sledeče tehnično tehnološke rešitve:</w:t>
      </w:r>
    </w:p>
    <w:p w14:paraId="443CF830" w14:textId="77777777" w:rsidR="00D900E2" w:rsidRDefault="00D900E2" w:rsidP="00D900E2"/>
    <w:p w14:paraId="720A1C88" w14:textId="77777777" w:rsidR="00D900E2" w:rsidRDefault="00D900E2" w:rsidP="00D900E2">
      <w:r>
        <w:t>I. Zmogljivost</w:t>
      </w:r>
    </w:p>
    <w:p w14:paraId="08F5781C" w14:textId="77777777" w:rsidR="00D900E2" w:rsidRDefault="00D900E2" w:rsidP="00D900E2">
      <w:r>
        <w:t>(a)</w:t>
      </w:r>
      <w:r>
        <w:tab/>
        <w:t>sistem ima vsaj 200 registriranih uporabnikov;</w:t>
      </w:r>
    </w:p>
    <w:p w14:paraId="4C0D7076" w14:textId="77777777" w:rsidR="00D900E2" w:rsidRDefault="00D900E2" w:rsidP="00D900E2">
      <w:r>
        <w:t>(b)</w:t>
      </w:r>
      <w:r>
        <w:tab/>
        <w:t>sistem ima vsaj 10 različnih uporabniških vlog in</w:t>
      </w:r>
    </w:p>
    <w:p w14:paraId="3AA031BD" w14:textId="6D7726AC" w:rsidR="00D900E2" w:rsidRDefault="00D900E2" w:rsidP="00D900E2">
      <w:r>
        <w:t>(c)</w:t>
      </w:r>
      <w:r>
        <w:tab/>
        <w:t xml:space="preserve">obseg izmenjanih sporočil z zunanjimi sistemi v obdobju zadnjih 12 mesecev </w:t>
      </w:r>
      <w:r w:rsidR="0008347B" w:rsidRPr="0008347B">
        <w:t>šteto od dneva objave obvestila na Portalu javnih naročil</w:t>
      </w:r>
      <w:r>
        <w:t xml:space="preserve"> presega 20.000 sporočil v XML strukturirani obliki.</w:t>
      </w:r>
    </w:p>
    <w:p w14:paraId="2EA0F574" w14:textId="77777777" w:rsidR="00D900E2" w:rsidRDefault="00D900E2" w:rsidP="00D900E2">
      <w:proofErr w:type="spellStart"/>
      <w:r>
        <w:t>II</w:t>
      </w:r>
      <w:proofErr w:type="spellEnd"/>
      <w:r>
        <w:t>. Tehnologije</w:t>
      </w:r>
    </w:p>
    <w:p w14:paraId="6FF53C27" w14:textId="101261DA" w:rsidR="00D900E2" w:rsidRDefault="00D900E2" w:rsidP="00D900E2">
      <w:r>
        <w:t>(d)</w:t>
      </w:r>
      <w:r>
        <w:tab/>
        <w:t xml:space="preserve">sistem uporabniki uporabljajo preko spletne </w:t>
      </w:r>
      <w:r w:rsidR="00711595">
        <w:t>aplikacije</w:t>
      </w:r>
      <w:r>
        <w:t xml:space="preserve"> z naprednim uporabniškim vmesnikom, ki se v spletnih </w:t>
      </w:r>
      <w:r w:rsidR="00711595">
        <w:t>brskalnikih</w:t>
      </w:r>
      <w:r>
        <w:t xml:space="preserve"> prilagaja velikosti zaslona (</w:t>
      </w:r>
      <w:proofErr w:type="spellStart"/>
      <w:r>
        <w:t>responsive</w:t>
      </w:r>
      <w:proofErr w:type="spellEnd"/>
      <w:r>
        <w:t xml:space="preserve"> </w:t>
      </w:r>
      <w:proofErr w:type="spellStart"/>
      <w:r>
        <w:t>design</w:t>
      </w:r>
      <w:proofErr w:type="spellEnd"/>
      <w:r>
        <w:t xml:space="preserve">); </w:t>
      </w:r>
    </w:p>
    <w:p w14:paraId="2E119C48" w14:textId="77777777" w:rsidR="00D900E2" w:rsidRDefault="00D900E2" w:rsidP="00D900E2">
      <w:r>
        <w:t>(e)</w:t>
      </w:r>
      <w:r>
        <w:tab/>
        <w:t xml:space="preserve">sistem omogoča uporabo podatkov s strani vsaj 3 (treh) informacijskih sistemov poslovnih subjektov ali institucij javnega sektorja, ki niso del sistema samega, od tega je vsaj ena uporaba podatkov izvedena na način izmenjave s spletnimi storitvami, pri čemer so integracije podprte z uporabo </w:t>
      </w:r>
      <w:proofErr w:type="spellStart"/>
      <w:r>
        <w:t>Apache</w:t>
      </w:r>
      <w:proofErr w:type="spellEnd"/>
      <w:r>
        <w:t xml:space="preserve"> </w:t>
      </w:r>
      <w:proofErr w:type="spellStart"/>
      <w:r>
        <w:t>Camel</w:t>
      </w:r>
      <w:proofErr w:type="spellEnd"/>
      <w:r>
        <w:t>;</w:t>
      </w:r>
    </w:p>
    <w:p w14:paraId="74A53039" w14:textId="77777777" w:rsidR="00D900E2" w:rsidRDefault="00D900E2" w:rsidP="00D900E2">
      <w:r>
        <w:t>(f)</w:t>
      </w:r>
      <w:r>
        <w:tab/>
        <w:t>sistem spada med sisteme s podporo delovnim tokovom (</w:t>
      </w:r>
      <w:proofErr w:type="spellStart"/>
      <w:r>
        <w:t>workflow</w:t>
      </w:r>
      <w:proofErr w:type="spellEnd"/>
      <w:r>
        <w:t>) v katerih se zbrani podatki obdelujejo v različnih fazah poslovnih procesov;</w:t>
      </w:r>
    </w:p>
    <w:p w14:paraId="0037F226" w14:textId="77777777" w:rsidR="00D900E2" w:rsidRDefault="00D900E2" w:rsidP="00D900E2">
      <w:r>
        <w:t>(g)</w:t>
      </w:r>
      <w:r>
        <w:tab/>
        <w:t>sistem podpira vodenje zgodovine sprememb o podatkih in možnost vpogleda v podatke, ki so veljali pred spremembami (revizijska sled) in</w:t>
      </w:r>
    </w:p>
    <w:p w14:paraId="7D513D72" w14:textId="1895421B" w:rsidR="00D900E2" w:rsidRDefault="00D900E2" w:rsidP="00D900E2">
      <w:r>
        <w:t>(h)</w:t>
      </w:r>
      <w:r>
        <w:tab/>
        <w:t xml:space="preserve">sistem ustreza tehnološkim določilom Ministrstva za javno upravo, kakor so objavljene v dokumentu </w:t>
      </w:r>
      <w:proofErr w:type="spellStart"/>
      <w:r>
        <w:t>GTZ</w:t>
      </w:r>
      <w:proofErr w:type="spellEnd"/>
      <w:r>
        <w:t>_</w:t>
      </w:r>
      <w:proofErr w:type="spellStart"/>
      <w:r>
        <w:t>Genericne</w:t>
      </w:r>
      <w:proofErr w:type="spellEnd"/>
      <w:r>
        <w:t>_</w:t>
      </w:r>
      <w:proofErr w:type="spellStart"/>
      <w:r>
        <w:t>Tehnoloske</w:t>
      </w:r>
      <w:proofErr w:type="spellEnd"/>
      <w:r>
        <w:t>_</w:t>
      </w:r>
      <w:proofErr w:type="spellStart"/>
      <w:r>
        <w:t>Zahteve.doc</w:t>
      </w:r>
      <w:proofErr w:type="spellEnd"/>
      <w:r>
        <w:t xml:space="preserve"> (http://nio.gov.si/nio/asset/dokument+genericne+tehnoloske+zahteve+gtz), in sicer v točkah:</w:t>
      </w:r>
    </w:p>
    <w:p w14:paraId="30AF2D9C" w14:textId="296FAB12" w:rsidR="00D900E2" w:rsidRDefault="00D900E2" w:rsidP="00D900E2">
      <w:r>
        <w:tab/>
        <w:t>(</w:t>
      </w:r>
      <w:proofErr w:type="spellStart"/>
      <w:r>
        <w:t>d1</w:t>
      </w:r>
      <w:proofErr w:type="spellEnd"/>
      <w:r>
        <w:t xml:space="preserve">) aplikacijski nivo sistema je izdelan po specifikacijah Java </w:t>
      </w:r>
      <w:proofErr w:type="spellStart"/>
      <w:r>
        <w:t>EE</w:t>
      </w:r>
      <w:proofErr w:type="spellEnd"/>
      <w:r>
        <w:t xml:space="preserve"> (zahteve </w:t>
      </w:r>
      <w:proofErr w:type="spellStart"/>
      <w:r>
        <w:t>GTZ</w:t>
      </w:r>
      <w:proofErr w:type="spellEnd"/>
      <w:r>
        <w:t xml:space="preserve">-OKOLJE-NIVOJI-20, </w:t>
      </w:r>
      <w:proofErr w:type="spellStart"/>
      <w:r>
        <w:t>GTZ</w:t>
      </w:r>
      <w:proofErr w:type="spellEnd"/>
      <w:r>
        <w:t xml:space="preserve">-OKOLJE-NIVOJI-30) pri čemer so uporabljene tehnologije </w:t>
      </w:r>
      <w:proofErr w:type="spellStart"/>
      <w:r>
        <w:t>XHTML</w:t>
      </w:r>
      <w:proofErr w:type="spellEnd"/>
      <w:r>
        <w:t xml:space="preserve">, Java </w:t>
      </w:r>
      <w:proofErr w:type="spellStart"/>
      <w:r>
        <w:t>Script</w:t>
      </w:r>
      <w:proofErr w:type="spellEnd"/>
      <w:r>
        <w:t xml:space="preserve">, </w:t>
      </w:r>
      <w:proofErr w:type="spellStart"/>
      <w:r>
        <w:t>JQuerry</w:t>
      </w:r>
      <w:proofErr w:type="spellEnd"/>
      <w:r>
        <w:t xml:space="preserve"> in </w:t>
      </w:r>
      <w:proofErr w:type="spellStart"/>
      <w:r>
        <w:t>PrimeFaces</w:t>
      </w:r>
      <w:proofErr w:type="spellEnd"/>
      <w:r>
        <w:t xml:space="preserve"> na strežniški infrastrukturi </w:t>
      </w:r>
      <w:proofErr w:type="spellStart"/>
      <w:r>
        <w:t>WildFly</w:t>
      </w:r>
      <w:proofErr w:type="spellEnd"/>
      <w:r>
        <w:t>.</w:t>
      </w:r>
    </w:p>
    <w:p w14:paraId="4B7590D0" w14:textId="3C02A0E4" w:rsidR="00D900E2" w:rsidRDefault="00D900E2" w:rsidP="00D900E2">
      <w:r>
        <w:tab/>
        <w:t>(</w:t>
      </w:r>
      <w:proofErr w:type="spellStart"/>
      <w:r>
        <w:t>d2</w:t>
      </w:r>
      <w:proofErr w:type="spellEnd"/>
      <w:r>
        <w:t xml:space="preserve">) podatkovni nivo teče na Oracle podatkovnem strežniku v </w:t>
      </w:r>
      <w:proofErr w:type="spellStart"/>
      <w:r>
        <w:t>povzavi</w:t>
      </w:r>
      <w:proofErr w:type="spellEnd"/>
      <w:r>
        <w:t xml:space="preserve"> z </w:t>
      </w:r>
      <w:proofErr w:type="spellStart"/>
      <w:r>
        <w:t>JPA</w:t>
      </w:r>
      <w:proofErr w:type="spellEnd"/>
      <w:r>
        <w:t>/</w:t>
      </w:r>
      <w:proofErr w:type="spellStart"/>
      <w:r>
        <w:t>Hibernate</w:t>
      </w:r>
      <w:proofErr w:type="spellEnd"/>
      <w:r>
        <w:t>.</w:t>
      </w:r>
    </w:p>
    <w:p w14:paraId="78415EEA" w14:textId="71445547" w:rsidR="00D900E2" w:rsidRDefault="00D900E2" w:rsidP="00D900E2">
      <w:r>
        <w:t>(</w:t>
      </w:r>
      <w:r w:rsidR="002B5459">
        <w:t>i</w:t>
      </w:r>
      <w:r>
        <w:t>)</w:t>
      </w:r>
      <w:r>
        <w:tab/>
        <w:t xml:space="preserve">v sistemu je zagotovljeno omejevanje dostopa z uporabo </w:t>
      </w:r>
      <w:proofErr w:type="spellStart"/>
      <w:r>
        <w:t>avtentikacijskega</w:t>
      </w:r>
      <w:proofErr w:type="spellEnd"/>
      <w:r>
        <w:t xml:space="preserve"> sistema, pri čemer je uporabljen podsistem </w:t>
      </w:r>
      <w:proofErr w:type="spellStart"/>
      <w:r>
        <w:t>KeyCloak</w:t>
      </w:r>
      <w:proofErr w:type="spellEnd"/>
      <w:r>
        <w:t>;</w:t>
      </w:r>
    </w:p>
    <w:p w14:paraId="7EE331A9" w14:textId="77777777" w:rsidR="00D900E2" w:rsidRDefault="00D900E2" w:rsidP="00D900E2"/>
    <w:p w14:paraId="6CF52DEF" w14:textId="2C40B526" w:rsidR="00D900E2" w:rsidRDefault="00D900E2" w:rsidP="00D900E2">
      <w:r>
        <w:t>(</w:t>
      </w:r>
      <w:r w:rsidR="002B5459">
        <w:t>j</w:t>
      </w:r>
      <w:r>
        <w:t>)</w:t>
      </w:r>
      <w:r>
        <w:tab/>
        <w:t xml:space="preserve">sistem obsega </w:t>
      </w:r>
      <w:r w:rsidR="00711595">
        <w:t>funkcionalnosti</w:t>
      </w:r>
      <w:r>
        <w:t xml:space="preserve"> upravljanja z elektronskimi dokumenti, pri čemer se uporablja zunanji dokumentni sistem in </w:t>
      </w:r>
    </w:p>
    <w:p w14:paraId="14F00850" w14:textId="77777777" w:rsidR="00D900E2" w:rsidRDefault="00D900E2" w:rsidP="00D900E2"/>
    <w:p w14:paraId="577B9A7C" w14:textId="1755801C" w:rsidR="00D900E2" w:rsidRDefault="00D900E2" w:rsidP="00D900E2">
      <w:r>
        <w:t>(</w:t>
      </w:r>
      <w:r w:rsidR="002B5459">
        <w:t>k</w:t>
      </w:r>
      <w:r>
        <w:t>)</w:t>
      </w:r>
      <w:r>
        <w:tab/>
        <w:t>sistem uporabnikom omogoča podpisovanje elektronskih dokumentov v brskalniku brez nameščanja vtičnikov ali aplikacij na uporabnikovo delovno postajo; pri čemer je v ta namen uporabljena podpisna komponenta SI-</w:t>
      </w:r>
      <w:proofErr w:type="spellStart"/>
      <w:r>
        <w:t>CES</w:t>
      </w:r>
      <w:proofErr w:type="spellEnd"/>
      <w:r>
        <w:t xml:space="preserve"> ali primerljiva oblika »</w:t>
      </w:r>
      <w:proofErr w:type="spellStart"/>
      <w:r>
        <w:t>cloud</w:t>
      </w:r>
      <w:proofErr w:type="spellEnd"/>
      <w:r>
        <w:t xml:space="preserve">« strežniškega podpisa, skladna za zahtevami Uredbe (EU) št. 910/2014 o elektronski identifikaciji in storitvah zaupanja za elektronske transakcije na notranjem trgu in o razveljavitvi Direktive 1999/93/ES (Uredbe </w:t>
      </w:r>
      <w:proofErr w:type="spellStart"/>
      <w:r>
        <w:t>eIDAS</w:t>
      </w:r>
      <w:proofErr w:type="spellEnd"/>
      <w:r>
        <w:t>) in z zahtevami za podprte formate naprednega (</w:t>
      </w:r>
      <w:proofErr w:type="spellStart"/>
      <w:r>
        <w:t>AdES</w:t>
      </w:r>
      <w:proofErr w:type="spellEnd"/>
      <w:r>
        <w:t>) e-podpisa, kot veljajo za SI-</w:t>
      </w:r>
      <w:proofErr w:type="spellStart"/>
      <w:r>
        <w:t>CES</w:t>
      </w:r>
      <w:proofErr w:type="spellEnd"/>
      <w:r>
        <w:t xml:space="preserve"> podpis.</w:t>
      </w:r>
    </w:p>
    <w:p w14:paraId="3BE27471" w14:textId="77777777" w:rsidR="00D900E2" w:rsidRDefault="00D900E2" w:rsidP="00D900E2"/>
    <w:p w14:paraId="7999F461" w14:textId="77777777" w:rsidR="00D900E2" w:rsidRDefault="00D900E2" w:rsidP="00D900E2">
      <w:proofErr w:type="spellStart"/>
      <w:r>
        <w:t>III</w:t>
      </w:r>
      <w:proofErr w:type="spellEnd"/>
      <w:r>
        <w:t>. Tehnično tehnološke rešitve</w:t>
      </w:r>
    </w:p>
    <w:p w14:paraId="22412B92" w14:textId="77777777" w:rsidR="00D900E2" w:rsidRDefault="00D900E2" w:rsidP="00D900E2">
      <w:r>
        <w:t>(a)</w:t>
      </w:r>
      <w:r>
        <w:tab/>
        <w:t xml:space="preserve">poslovni procesi so modelirani z </w:t>
      </w:r>
      <w:proofErr w:type="spellStart"/>
      <w:r>
        <w:t>BPMN</w:t>
      </w:r>
      <w:proofErr w:type="spellEnd"/>
      <w:r>
        <w:t xml:space="preserve"> (</w:t>
      </w:r>
      <w:proofErr w:type="spellStart"/>
      <w:r>
        <w:t>Bussines</w:t>
      </w:r>
      <w:proofErr w:type="spellEnd"/>
      <w:r>
        <w:t xml:space="preserve"> </w:t>
      </w:r>
      <w:proofErr w:type="spellStart"/>
      <w:r>
        <w:t>Process</w:t>
      </w:r>
      <w:proofErr w:type="spellEnd"/>
      <w:r>
        <w:t xml:space="preserve"> </w:t>
      </w:r>
      <w:proofErr w:type="spellStart"/>
      <w:r>
        <w:t>Management</w:t>
      </w:r>
      <w:proofErr w:type="spellEnd"/>
      <w:r>
        <w:t xml:space="preserve"> </w:t>
      </w:r>
      <w:proofErr w:type="spellStart"/>
      <w:r>
        <w:t>Notation</w:t>
      </w:r>
      <w:proofErr w:type="spellEnd"/>
      <w:r>
        <w:t xml:space="preserve">) 2.0 ali več in so implementirani nad </w:t>
      </w:r>
      <w:proofErr w:type="spellStart"/>
      <w:r>
        <w:t>Activiti</w:t>
      </w:r>
      <w:proofErr w:type="spellEnd"/>
      <w:r>
        <w:t xml:space="preserve"> </w:t>
      </w:r>
      <w:proofErr w:type="spellStart"/>
      <w:r>
        <w:t>BPMS</w:t>
      </w:r>
      <w:proofErr w:type="spellEnd"/>
      <w:r>
        <w:t>. Informacijski sistem ima na ta način implementiranih vsaj 10 različnih poslovnih procesov, od tega tudi en večji poslovni proces, ki vsebuje vsaj :</w:t>
      </w:r>
    </w:p>
    <w:p w14:paraId="39313CF5" w14:textId="77777777" w:rsidR="00D900E2" w:rsidRDefault="00D900E2" w:rsidP="00D900E2">
      <w:r>
        <w:t>- 10 odločitvenih točk,</w:t>
      </w:r>
    </w:p>
    <w:p w14:paraId="30FC5055" w14:textId="77777777" w:rsidR="00D900E2" w:rsidRDefault="00D900E2" w:rsidP="00D900E2">
      <w:r>
        <w:t>- 5 uporabniških nalog</w:t>
      </w:r>
    </w:p>
    <w:p w14:paraId="5AA291BD" w14:textId="77777777" w:rsidR="00D900E2" w:rsidRDefault="00D900E2" w:rsidP="00D900E2">
      <w:r>
        <w:t>- 10 strežniških nalog,</w:t>
      </w:r>
    </w:p>
    <w:p w14:paraId="72E379F4" w14:textId="66B142E7" w:rsidR="00D900E2" w:rsidRDefault="00D900E2" w:rsidP="00D900E2">
      <w:r>
        <w:t>(b)</w:t>
      </w:r>
      <w:r>
        <w:tab/>
        <w:t xml:space="preserve">v informacijski sistem vgrajena poslovna pravila so definirana/urejana/hranjena v centralnem </w:t>
      </w:r>
      <w:proofErr w:type="spellStart"/>
      <w:r>
        <w:t>repozitoriju</w:t>
      </w:r>
      <w:proofErr w:type="spellEnd"/>
      <w:r>
        <w:t xml:space="preserve"> poslovnih pravil v </w:t>
      </w:r>
      <w:proofErr w:type="spellStart"/>
      <w:r>
        <w:t>Drools</w:t>
      </w:r>
      <w:proofErr w:type="spellEnd"/>
      <w:r>
        <w:t>/</w:t>
      </w:r>
      <w:proofErr w:type="spellStart"/>
      <w:r>
        <w:t>KIE</w:t>
      </w:r>
      <w:proofErr w:type="spellEnd"/>
      <w:r>
        <w:t xml:space="preserve">. Informacijski sistem ima na ta način implementiranih vsaj 50 različnih poslovnih pravil, v sistemu so vgrajena analitična poročila izdelana z uporabo podsistema </w:t>
      </w:r>
      <w:proofErr w:type="spellStart"/>
      <w:r>
        <w:t>Pentaho</w:t>
      </w:r>
      <w:proofErr w:type="spellEnd"/>
      <w:r>
        <w:t xml:space="preserve"> </w:t>
      </w:r>
      <w:proofErr w:type="spellStart"/>
      <w:r>
        <w:t>Business</w:t>
      </w:r>
      <w:proofErr w:type="spellEnd"/>
      <w:r>
        <w:t xml:space="preserve"> </w:t>
      </w:r>
      <w:proofErr w:type="spellStart"/>
      <w:r>
        <w:t>Analitycs</w:t>
      </w:r>
      <w:proofErr w:type="spellEnd"/>
      <w:r>
        <w:t xml:space="preserve"> in</w:t>
      </w:r>
    </w:p>
    <w:p w14:paraId="1BCA846C" w14:textId="39607F18" w:rsidR="00D900E2" w:rsidRDefault="00D900E2" w:rsidP="00D900E2">
      <w:r>
        <w:lastRenderedPageBreak/>
        <w:t xml:space="preserve"> (</w:t>
      </w:r>
      <w:r w:rsidR="002B5459">
        <w:t>c</w:t>
      </w:r>
      <w:r>
        <w:t>)</w:t>
      </w:r>
      <w:r>
        <w:tab/>
        <w:t xml:space="preserve">Sistem je izdelan skladno z določili Referenčne arhitekture, kot je objavljena na </w:t>
      </w:r>
      <w:proofErr w:type="spellStart"/>
      <w:r>
        <w:t>http://nio.gov.si/nio/asset/referencna</w:t>
      </w:r>
      <w:proofErr w:type="spellEnd"/>
      <w:r>
        <w:t>+arhitektura.</w:t>
      </w:r>
    </w:p>
    <w:p w14:paraId="4346E399" w14:textId="5F5EA48D" w:rsidR="00D900E2" w:rsidRDefault="00D900E2" w:rsidP="00D900E2">
      <w:r>
        <w:t>Zahtevane značilnosti ustrezajo razvitemu/nadgrajenemu</w:t>
      </w:r>
      <w:r w:rsidR="00FB3CC1">
        <w:t>/vzdrževanemu</w:t>
      </w:r>
      <w:r>
        <w:t xml:space="preserve"> referenčnemu sistemu in ne povezanim sistemom.</w:t>
      </w:r>
    </w:p>
    <w:p w14:paraId="62BD5A77" w14:textId="77777777" w:rsidR="002B5459" w:rsidRDefault="002B5459" w:rsidP="00D900E2"/>
    <w:p w14:paraId="11963F8C" w14:textId="6A373F80" w:rsidR="00D900E2" w:rsidRDefault="00D900E2" w:rsidP="00D900E2">
      <w:r>
        <w:t xml:space="preserve">Pogodbena vrednost vsaj ene od </w:t>
      </w:r>
      <w:r w:rsidR="00BA700E">
        <w:t>referenc</w:t>
      </w:r>
      <w:r>
        <w:t>, iz točke 2 Tehnične reference, je presegala 100.000,00 EUR brez DDV</w:t>
      </w:r>
      <w:r w:rsidR="00221EDD">
        <w:t>.</w:t>
      </w:r>
    </w:p>
    <w:p w14:paraId="7F5D5264" w14:textId="77777777" w:rsidR="002B5459" w:rsidRDefault="002B5459" w:rsidP="00D900E2"/>
    <w:p w14:paraId="3A2ECA6D" w14:textId="77777777" w:rsidR="002B5459" w:rsidRDefault="002B5459" w:rsidP="00D900E2"/>
    <w:p w14:paraId="35958008" w14:textId="77777777" w:rsidR="00D900E2" w:rsidRDefault="00D900E2" w:rsidP="00D900E2">
      <w:r>
        <w:t xml:space="preserve">DOKAZILO: </w:t>
      </w:r>
    </w:p>
    <w:p w14:paraId="435D86C0" w14:textId="77777777" w:rsidR="00D900E2" w:rsidRDefault="00D900E2" w:rsidP="00D900E2"/>
    <w:p w14:paraId="446853D8" w14:textId="77777777" w:rsidR="00B66E2C" w:rsidRPr="00897BFB" w:rsidDel="00897BFB" w:rsidRDefault="00B66E2C" w:rsidP="00B66E2C">
      <w:pPr>
        <w:spacing w:line="260" w:lineRule="exact"/>
        <w:rPr>
          <w:rFonts w:cs="Arial"/>
          <w:szCs w:val="20"/>
        </w:rPr>
      </w:pPr>
      <w:r w:rsidRPr="00897BFB" w:rsidDel="00897BFB">
        <w:rPr>
          <w:rFonts w:cs="Arial"/>
          <w:b/>
          <w:szCs w:val="20"/>
        </w:rPr>
        <w:t>Izpolnjen obrazec »</w:t>
      </w:r>
      <w:proofErr w:type="spellStart"/>
      <w:r w:rsidRPr="00897BFB" w:rsidDel="00897BFB">
        <w:rPr>
          <w:rFonts w:cs="Arial"/>
          <w:b/>
          <w:szCs w:val="20"/>
        </w:rPr>
        <w:t>ESPD</w:t>
      </w:r>
      <w:proofErr w:type="spellEnd"/>
      <w:r w:rsidRPr="00897BFB" w:rsidDel="00897BFB">
        <w:rPr>
          <w:rFonts w:cs="Arial"/>
          <w:b/>
          <w:szCs w:val="20"/>
        </w:rPr>
        <w:t>«</w:t>
      </w:r>
      <w:r w:rsidRPr="00897BFB" w:rsidDel="00897BFB">
        <w:rPr>
          <w:rFonts w:cs="Arial"/>
          <w:szCs w:val="20"/>
        </w:rPr>
        <w:t xml:space="preserve"> (del IV: Pogoji za sodelovanje, C: Tehnična in strokovna sposobnost, Za naročila storitev: izvedba storitev določene vrste). Gospodarski subjekt v obrazec </w:t>
      </w:r>
      <w:proofErr w:type="spellStart"/>
      <w:r w:rsidRPr="00897BFB" w:rsidDel="00897BFB">
        <w:rPr>
          <w:rFonts w:cs="Arial"/>
          <w:szCs w:val="20"/>
        </w:rPr>
        <w:t>ESPD</w:t>
      </w:r>
      <w:proofErr w:type="spellEnd"/>
      <w:r w:rsidRPr="00897BFB" w:rsidDel="00897BFB">
        <w:rPr>
          <w:rFonts w:cs="Arial"/>
          <w:szCs w:val="20"/>
        </w:rPr>
        <w:t xml:space="preserve"> navede podatke, iz katerih izhaja izpolnjevanje zahtev iz pogoja, in sicer: v polje »Opis« navede naziv in opis projekta ter št. pogodbe, naročilnice, dogovora ali druge podlage, v polje »Datum« navede obdobje izvajanja projekta (pričetek in konec), in v polje »Prejemniki« naziv referenčnega naročnika.</w:t>
      </w:r>
    </w:p>
    <w:p w14:paraId="716566CC" w14:textId="0DF7654F" w:rsidR="00B66E2C" w:rsidRPr="00897BFB" w:rsidDel="00897BFB" w:rsidRDefault="00B66E2C" w:rsidP="00B66E2C">
      <w:pPr>
        <w:autoSpaceDE w:val="0"/>
        <w:autoSpaceDN w:val="0"/>
        <w:adjustRightInd w:val="0"/>
        <w:spacing w:line="260" w:lineRule="exact"/>
        <w:rPr>
          <w:rFonts w:cs="Arial"/>
          <w:szCs w:val="20"/>
        </w:rPr>
      </w:pPr>
    </w:p>
    <w:p w14:paraId="2A8A2330" w14:textId="77777777" w:rsidR="00D900E2" w:rsidRPr="00205A61" w:rsidRDefault="00D900E2" w:rsidP="00D900E2">
      <w:r w:rsidRPr="00205A61">
        <w:t>in</w:t>
      </w:r>
    </w:p>
    <w:p w14:paraId="1074A1FC" w14:textId="77777777" w:rsidR="00D900E2" w:rsidRPr="00205A61" w:rsidRDefault="00D900E2" w:rsidP="00D900E2"/>
    <w:p w14:paraId="65770734" w14:textId="648C1080" w:rsidR="00D900E2" w:rsidRDefault="00D900E2" w:rsidP="00D900E2">
      <w:r w:rsidRPr="00205A61">
        <w:t xml:space="preserve">Izpolnjen Obrazec </w:t>
      </w:r>
      <w:r w:rsidR="0087060E" w:rsidRPr="00205A61">
        <w:t>1</w:t>
      </w:r>
      <w:r w:rsidR="00711595" w:rsidRPr="00205A61">
        <w:t>2</w:t>
      </w:r>
      <w:r w:rsidRPr="00205A61">
        <w:t xml:space="preserve"> »</w:t>
      </w:r>
      <w:proofErr w:type="spellStart"/>
      <w:r w:rsidRPr="00205A61">
        <w:t>NEO</w:t>
      </w:r>
      <w:proofErr w:type="spellEnd"/>
      <w:r w:rsidRPr="00205A61">
        <w:t>_Izjava referenčnega naročnika_tehnična referenca«.</w:t>
      </w:r>
    </w:p>
    <w:p w14:paraId="225C3ABF" w14:textId="77777777" w:rsidR="00D900E2" w:rsidRDefault="00D900E2" w:rsidP="00D900E2"/>
    <w:p w14:paraId="4190145E" w14:textId="43590CAE" w:rsidR="00D95324" w:rsidRPr="00B66E2C" w:rsidRDefault="00D900E2" w:rsidP="00DD0658">
      <w:pPr>
        <w:pStyle w:val="Naslov3"/>
        <w:rPr>
          <w:i w:val="0"/>
        </w:rPr>
      </w:pPr>
      <w:r>
        <w:tab/>
      </w:r>
      <w:bookmarkStart w:id="44" w:name="_Toc102724597"/>
      <w:r w:rsidR="00D95324" w:rsidRPr="00B66E2C">
        <w:rPr>
          <w:i w:val="0"/>
        </w:rPr>
        <w:t>Kadrovski pogoji oziroma sposobnost</w:t>
      </w:r>
      <w:bookmarkEnd w:id="44"/>
    </w:p>
    <w:p w14:paraId="360822EC" w14:textId="26D507CA" w:rsidR="008334F6" w:rsidRPr="009B5BF1" w:rsidRDefault="008334F6" w:rsidP="00711595">
      <w:pPr>
        <w:pStyle w:val="Telobesedila3"/>
        <w:spacing w:before="0" w:line="260" w:lineRule="atLeast"/>
        <w:rPr>
          <w:rFonts w:ascii="Arial" w:hAnsi="Arial" w:cs="Arial"/>
        </w:rPr>
      </w:pPr>
      <w:r w:rsidRPr="009B5BF1">
        <w:rPr>
          <w:rFonts w:ascii="Arial" w:hAnsi="Arial" w:cs="Arial"/>
        </w:rPr>
        <w:t xml:space="preserve">Ponudnik mora imeti ves čas </w:t>
      </w:r>
      <w:r w:rsidR="00050B59" w:rsidRPr="009B5BF1">
        <w:rPr>
          <w:rFonts w:ascii="Arial" w:hAnsi="Arial" w:cs="Arial"/>
        </w:rPr>
        <w:t xml:space="preserve">izvajanja predmeta naročila </w:t>
      </w:r>
      <w:r w:rsidRPr="009B5BF1">
        <w:rPr>
          <w:rFonts w:ascii="Arial" w:hAnsi="Arial" w:cs="Arial"/>
        </w:rPr>
        <w:t xml:space="preserve"> na voljo vsaj 7 kadrov, ki izpolnjujejo v nadaljevanju te točke zahtevane </w:t>
      </w:r>
      <w:r w:rsidRPr="00711595">
        <w:rPr>
          <w:rFonts w:ascii="Arial" w:hAnsi="Arial" w:cs="Arial"/>
        </w:rPr>
        <w:t>pogoje</w:t>
      </w:r>
      <w:r w:rsidR="00B51A77" w:rsidRPr="00711595">
        <w:rPr>
          <w:rFonts w:ascii="Arial" w:hAnsi="Arial" w:cs="Arial"/>
        </w:rPr>
        <w:t xml:space="preserve"> in sodelujejo pri izvedbi naročila</w:t>
      </w:r>
      <w:r w:rsidRPr="009B5BF1">
        <w:rPr>
          <w:rFonts w:ascii="Arial" w:hAnsi="Arial" w:cs="Arial"/>
        </w:rPr>
        <w:t>.</w:t>
      </w:r>
    </w:p>
    <w:p w14:paraId="71308B34" w14:textId="77777777" w:rsidR="008334F6" w:rsidRPr="009B5BF1" w:rsidRDefault="008334F6" w:rsidP="008334F6">
      <w:pPr>
        <w:shd w:val="clear" w:color="auto" w:fill="FFFFFF"/>
        <w:rPr>
          <w:rFonts w:cs="Arial"/>
          <w:color w:val="000000"/>
          <w:szCs w:val="24"/>
        </w:rPr>
      </w:pPr>
      <w:r w:rsidRPr="009B5BF1">
        <w:rPr>
          <w:rFonts w:cs="Arial"/>
          <w:color w:val="000000"/>
          <w:szCs w:val="24"/>
        </w:rPr>
        <w:t>Kadri morajo na projektu pokrivati aktivno delo za naslednje profile:</w:t>
      </w:r>
    </w:p>
    <w:p w14:paraId="6E593110" w14:textId="77777777" w:rsidR="008334F6" w:rsidRPr="009B5BF1" w:rsidRDefault="008334F6" w:rsidP="00EE3811">
      <w:pPr>
        <w:numPr>
          <w:ilvl w:val="0"/>
          <w:numId w:val="39"/>
        </w:numPr>
        <w:shd w:val="clear" w:color="auto" w:fill="FFFFFF"/>
        <w:tabs>
          <w:tab w:val="left" w:pos="811"/>
        </w:tabs>
        <w:spacing w:line="240" w:lineRule="auto"/>
        <w:ind w:hanging="357"/>
        <w:rPr>
          <w:rFonts w:cs="Arial"/>
          <w:color w:val="000000"/>
          <w:szCs w:val="24"/>
        </w:rPr>
      </w:pPr>
      <w:r w:rsidRPr="009B5BF1">
        <w:rPr>
          <w:rFonts w:cs="Arial"/>
          <w:color w:val="000000"/>
          <w:szCs w:val="24"/>
        </w:rPr>
        <w:t xml:space="preserve">Vodja projekta </w:t>
      </w:r>
    </w:p>
    <w:p w14:paraId="6EBC37A8" w14:textId="77777777" w:rsidR="008334F6" w:rsidRPr="009B5BF1" w:rsidRDefault="008334F6" w:rsidP="00EE3811">
      <w:pPr>
        <w:numPr>
          <w:ilvl w:val="0"/>
          <w:numId w:val="39"/>
        </w:numPr>
        <w:shd w:val="clear" w:color="auto" w:fill="FFFFFF"/>
        <w:tabs>
          <w:tab w:val="left" w:pos="811"/>
        </w:tabs>
        <w:spacing w:line="240" w:lineRule="auto"/>
        <w:ind w:hanging="357"/>
        <w:rPr>
          <w:rFonts w:cs="Arial"/>
          <w:color w:val="000000"/>
          <w:szCs w:val="24"/>
        </w:rPr>
      </w:pPr>
      <w:r w:rsidRPr="009B5BF1">
        <w:rPr>
          <w:rFonts w:cs="Arial"/>
          <w:color w:val="000000"/>
          <w:szCs w:val="24"/>
        </w:rPr>
        <w:t xml:space="preserve">Analitik </w:t>
      </w:r>
    </w:p>
    <w:p w14:paraId="45B02A2F" w14:textId="77777777" w:rsidR="008334F6" w:rsidRPr="009B5BF1" w:rsidRDefault="008334F6" w:rsidP="00EE3811">
      <w:pPr>
        <w:numPr>
          <w:ilvl w:val="0"/>
          <w:numId w:val="39"/>
        </w:numPr>
        <w:shd w:val="clear" w:color="auto" w:fill="FFFFFF"/>
        <w:tabs>
          <w:tab w:val="left" w:pos="811"/>
        </w:tabs>
        <w:spacing w:line="240" w:lineRule="auto"/>
        <w:ind w:hanging="357"/>
        <w:rPr>
          <w:rFonts w:cs="Arial"/>
          <w:color w:val="000000"/>
          <w:szCs w:val="24"/>
        </w:rPr>
      </w:pPr>
      <w:r w:rsidRPr="009B5BF1">
        <w:rPr>
          <w:rFonts w:cs="Arial"/>
          <w:color w:val="000000"/>
          <w:szCs w:val="24"/>
        </w:rPr>
        <w:t xml:space="preserve">Vodilni razvojni inženir </w:t>
      </w:r>
    </w:p>
    <w:p w14:paraId="124F142F" w14:textId="77777777" w:rsidR="008334F6" w:rsidRPr="009B5BF1" w:rsidRDefault="008334F6" w:rsidP="00EE3811">
      <w:pPr>
        <w:numPr>
          <w:ilvl w:val="0"/>
          <w:numId w:val="39"/>
        </w:numPr>
        <w:shd w:val="clear" w:color="auto" w:fill="FFFFFF"/>
        <w:tabs>
          <w:tab w:val="left" w:pos="811"/>
        </w:tabs>
        <w:spacing w:line="240" w:lineRule="auto"/>
        <w:ind w:hanging="357"/>
        <w:rPr>
          <w:rFonts w:cs="Arial"/>
          <w:color w:val="000000"/>
          <w:spacing w:val="-7"/>
          <w:szCs w:val="24"/>
        </w:rPr>
      </w:pPr>
      <w:r w:rsidRPr="009B5BF1">
        <w:rPr>
          <w:rFonts w:cs="Arial"/>
          <w:color w:val="000000"/>
          <w:szCs w:val="24"/>
        </w:rPr>
        <w:t>Razvojni inženir specialist za izdelavo</w:t>
      </w:r>
      <w:r w:rsidRPr="009B5BF1">
        <w:rPr>
          <w:rFonts w:cs="Arial"/>
          <w:color w:val="000000"/>
          <w:spacing w:val="-7"/>
          <w:szCs w:val="24"/>
        </w:rPr>
        <w:t xml:space="preserve"> spletnih storitev </w:t>
      </w:r>
    </w:p>
    <w:p w14:paraId="7EC61102" w14:textId="77777777" w:rsidR="008334F6" w:rsidRPr="009B5BF1" w:rsidRDefault="008334F6" w:rsidP="00EE3811">
      <w:pPr>
        <w:numPr>
          <w:ilvl w:val="0"/>
          <w:numId w:val="39"/>
        </w:numPr>
        <w:shd w:val="clear" w:color="auto" w:fill="FFFFFF"/>
        <w:tabs>
          <w:tab w:val="left" w:pos="811"/>
        </w:tabs>
        <w:spacing w:line="240" w:lineRule="auto"/>
        <w:ind w:hanging="357"/>
        <w:rPr>
          <w:rFonts w:cs="Arial"/>
          <w:color w:val="000000"/>
          <w:szCs w:val="24"/>
        </w:rPr>
      </w:pPr>
      <w:r w:rsidRPr="009B5BF1">
        <w:rPr>
          <w:rFonts w:cs="Arial"/>
          <w:color w:val="000000"/>
          <w:szCs w:val="24"/>
        </w:rPr>
        <w:t>Razvijalec</w:t>
      </w:r>
    </w:p>
    <w:p w14:paraId="0F8773F0" w14:textId="77777777" w:rsidR="008334F6" w:rsidRPr="009B5BF1" w:rsidRDefault="008334F6" w:rsidP="008334F6">
      <w:pPr>
        <w:shd w:val="clear" w:color="auto" w:fill="FFFFFF"/>
        <w:tabs>
          <w:tab w:val="left" w:pos="746"/>
          <w:tab w:val="left" w:pos="8177"/>
        </w:tabs>
        <w:rPr>
          <w:rFonts w:cs="Arial"/>
          <w:b/>
          <w:bCs/>
          <w:color w:val="000000"/>
          <w:spacing w:val="-7"/>
          <w:szCs w:val="24"/>
        </w:rPr>
      </w:pPr>
    </w:p>
    <w:p w14:paraId="5A777B8D" w14:textId="77777777" w:rsidR="008334F6" w:rsidRPr="009B5BF1" w:rsidRDefault="008334F6" w:rsidP="008334F6">
      <w:pPr>
        <w:shd w:val="clear" w:color="auto" w:fill="FFFFFF"/>
        <w:rPr>
          <w:rFonts w:cs="Arial"/>
          <w:color w:val="000000"/>
          <w:szCs w:val="24"/>
        </w:rPr>
      </w:pPr>
      <w:r w:rsidRPr="009B5BF1">
        <w:rPr>
          <w:rFonts w:cs="Arial"/>
          <w:color w:val="000000"/>
          <w:szCs w:val="24"/>
        </w:rPr>
        <w:t>Ponudnik sam razporedi zahtevano število kadrov (7) po zahtevanih profilih (5), prijavljeni kader pa mora vedno v celoti izpolnjevati zahteve v okviru določenega profila, s ponujeno projektno ekipo morajo biti pokriti vsi zahtevani profili.</w:t>
      </w:r>
    </w:p>
    <w:p w14:paraId="34CBC75C" w14:textId="77777777" w:rsidR="008334F6" w:rsidRPr="009B5BF1" w:rsidRDefault="008334F6" w:rsidP="008334F6">
      <w:pPr>
        <w:shd w:val="clear" w:color="auto" w:fill="FFFFFF"/>
        <w:rPr>
          <w:rFonts w:cs="Arial"/>
          <w:color w:val="000000"/>
          <w:szCs w:val="24"/>
        </w:rPr>
      </w:pPr>
    </w:p>
    <w:p w14:paraId="08ABE6EC" w14:textId="05C5B8F5" w:rsidR="008334F6" w:rsidRPr="009B5BF1" w:rsidRDefault="008334F6" w:rsidP="008334F6">
      <w:pPr>
        <w:shd w:val="clear" w:color="auto" w:fill="FFFFFF"/>
        <w:rPr>
          <w:rFonts w:cs="Arial"/>
          <w:color w:val="000000"/>
          <w:szCs w:val="24"/>
        </w:rPr>
      </w:pPr>
      <w:r w:rsidRPr="009B5BF1">
        <w:rPr>
          <w:rFonts w:cs="Arial"/>
          <w:color w:val="000000"/>
          <w:szCs w:val="24"/>
        </w:rPr>
        <w:t>En kader lahko pokriva največ dva profila.</w:t>
      </w:r>
    </w:p>
    <w:p w14:paraId="4C54420B" w14:textId="2D2492C8" w:rsidR="00B66E2C" w:rsidRDefault="00B66E2C" w:rsidP="00B66E2C"/>
    <w:p w14:paraId="5776903D" w14:textId="1A2E2ABD" w:rsidR="00B66E2C" w:rsidRDefault="00C63E29" w:rsidP="00B66E2C">
      <w:r>
        <w:t>1.</w:t>
      </w:r>
      <w:r w:rsidR="00B66E2C">
        <w:tab/>
        <w:t>VODJA PROJEKTA mora izpolnjevati vse naslednje pogoje:</w:t>
      </w:r>
    </w:p>
    <w:p w14:paraId="7A8851BE" w14:textId="77777777" w:rsidR="00B66E2C" w:rsidRDefault="00B66E2C" w:rsidP="00B66E2C">
      <w:r>
        <w:t>-</w:t>
      </w:r>
      <w:r>
        <w:tab/>
        <w:t>aktivno znanje slovenskega jezika;</w:t>
      </w:r>
    </w:p>
    <w:p w14:paraId="5AB4E134" w14:textId="77777777" w:rsidR="00B66E2C" w:rsidRDefault="00B66E2C" w:rsidP="00B66E2C">
      <w:r>
        <w:t>-</w:t>
      </w:r>
      <w:r>
        <w:tab/>
        <w:t xml:space="preserve">najmanj </w:t>
      </w:r>
      <w:proofErr w:type="spellStart"/>
      <w:r>
        <w:t>VII</w:t>
      </w:r>
      <w:proofErr w:type="spellEnd"/>
      <w:r>
        <w:t>. stopnja/raven izobrazbe tehnične smeri, organizacije, ekonomije;</w:t>
      </w:r>
    </w:p>
    <w:p w14:paraId="68307968" w14:textId="44F11D24" w:rsidR="00B66E2C" w:rsidRDefault="00B66E2C" w:rsidP="00B66E2C">
      <w:r>
        <w:t>-</w:t>
      </w:r>
      <w:r>
        <w:tab/>
        <w:t xml:space="preserve">delovne izkušnje: 4 (štiri) leta delovnih izkušenj na področju vodenja, načrtovanja oziroma razvoja informacijskih sistemov (se dokazuje z izkazanim delovnim statusom v Obrazcu </w:t>
      </w:r>
      <w:r w:rsidR="00252C3B">
        <w:t>2</w:t>
      </w:r>
      <w:r>
        <w:t xml:space="preserve"> »</w:t>
      </w:r>
      <w:proofErr w:type="spellStart"/>
      <w:r>
        <w:t>NEO</w:t>
      </w:r>
      <w:proofErr w:type="spellEnd"/>
      <w:r>
        <w:t xml:space="preserve"> Podatki o prijavljenem kadru«) in</w:t>
      </w:r>
    </w:p>
    <w:p w14:paraId="26AE6BBE" w14:textId="0D5530F3" w:rsidR="00B66E2C" w:rsidRDefault="00B66E2C" w:rsidP="00B66E2C">
      <w:r>
        <w:t>-</w:t>
      </w:r>
      <w:r>
        <w:tab/>
        <w:t>reference: vodja najmanj 2 (dveh) projektov razvoja</w:t>
      </w:r>
      <w:r w:rsidR="008B180D">
        <w:t xml:space="preserve">, </w:t>
      </w:r>
      <w:r>
        <w:t>nadgradnje</w:t>
      </w:r>
      <w:r w:rsidR="008B180D">
        <w:t xml:space="preserve"> ali vzdrževanja</w:t>
      </w:r>
      <w:r>
        <w:t xml:space="preserve"> informacijskih sistemov za zunanjega naročnika, ki sta bila uspešno zaključena v zadnjih 5 (petih) letih od </w:t>
      </w:r>
      <w:r w:rsidR="008B180D">
        <w:t>dneva objave obvestila o javnem naročilu</w:t>
      </w:r>
      <w:r>
        <w:t xml:space="preserve"> in se uporabljata v produkcijskem okolju. Referencam morajo biti priložene Izjave referenčnih naročnikov za vodjo projekta.</w:t>
      </w:r>
    </w:p>
    <w:p w14:paraId="0C680D27" w14:textId="77777777" w:rsidR="00B66E2C" w:rsidRDefault="00B66E2C" w:rsidP="00B66E2C">
      <w:r>
        <w:t>-</w:t>
      </w:r>
      <w:r>
        <w:tab/>
        <w:t>Od izkazanih referenc iz prejšnje alineje mora najmanj 1 (en) projekt izpolnjevati naslednja pogoja:</w:t>
      </w:r>
    </w:p>
    <w:p w14:paraId="0ECD3C54" w14:textId="77777777" w:rsidR="00B66E2C" w:rsidRDefault="00B66E2C" w:rsidP="00B66E2C">
      <w:r>
        <w:t>a.</w:t>
      </w:r>
      <w:r>
        <w:tab/>
        <w:t>projekt pri kateremu je v projektni ekipi sodelovalo najmanj 5 (pet) članov; in</w:t>
      </w:r>
    </w:p>
    <w:p w14:paraId="72902DF7" w14:textId="70F7C524" w:rsidR="00B66E2C" w:rsidRDefault="00B66E2C" w:rsidP="00B66E2C">
      <w:r>
        <w:t>b.</w:t>
      </w:r>
      <w:r>
        <w:tab/>
      </w:r>
      <w:r w:rsidR="002D6B1E">
        <w:t xml:space="preserve">en ali več </w:t>
      </w:r>
      <w:r>
        <w:t>projekt</w:t>
      </w:r>
      <w:r w:rsidR="002D6B1E">
        <w:t>ov</w:t>
      </w:r>
      <w:r>
        <w:t xml:space="preserve"> mora</w:t>
      </w:r>
      <w:r w:rsidR="002D6B1E">
        <w:t>jo</w:t>
      </w:r>
      <w:r>
        <w:t xml:space="preserve"> </w:t>
      </w:r>
      <w:r w:rsidR="002D6B1E">
        <w:t xml:space="preserve">skupaj </w:t>
      </w:r>
      <w:r>
        <w:t>izkazovati izpolnjevanje pogojev pod točko  9.1.</w:t>
      </w:r>
      <w:r w:rsidR="0083613B">
        <w:t>2</w:t>
      </w:r>
      <w:r>
        <w:t xml:space="preserve"> TEHNIČNI POGOJI, 2. TEHNIČNE REFERENCE</w:t>
      </w:r>
    </w:p>
    <w:p w14:paraId="20405990" w14:textId="6C52F8D3" w:rsidR="00B66E2C" w:rsidRDefault="002D6B1E" w:rsidP="00B66E2C">
      <w:r>
        <w:lastRenderedPageBreak/>
        <w:t>-</w:t>
      </w:r>
      <w:r w:rsidR="00B66E2C">
        <w:tab/>
        <w:t>veljaven certifikat s področja vodenja projektov (</w:t>
      </w:r>
      <w:proofErr w:type="spellStart"/>
      <w:r w:rsidR="00B66E2C">
        <w:t>PMP</w:t>
      </w:r>
      <w:proofErr w:type="spellEnd"/>
      <w:r w:rsidR="00B66E2C">
        <w:t xml:space="preserve"> ali primerljiv) ali certifikat o nacionalni poklicni kvalifikaciji vodje projektov.</w:t>
      </w:r>
    </w:p>
    <w:p w14:paraId="5FB8B450" w14:textId="77777777" w:rsidR="00B66E2C" w:rsidRDefault="00B66E2C" w:rsidP="00B66E2C"/>
    <w:p w14:paraId="4BEA5A72" w14:textId="77777777" w:rsidR="00B66E2C" w:rsidRDefault="00B66E2C" w:rsidP="00B66E2C">
      <w:r>
        <w:t>DOKAZILA:</w:t>
      </w:r>
    </w:p>
    <w:p w14:paraId="4E2F6EB5" w14:textId="0ED0018D" w:rsidR="00C63E29" w:rsidRPr="00897BFB" w:rsidRDefault="00C63E29" w:rsidP="00C63E29">
      <w:pPr>
        <w:spacing w:line="260" w:lineRule="exact"/>
        <w:contextualSpacing/>
        <w:rPr>
          <w:rFonts w:cs="Arial"/>
          <w:szCs w:val="20"/>
          <w:lang w:eastAsia="sl-SI"/>
        </w:rPr>
      </w:pPr>
    </w:p>
    <w:p w14:paraId="0CB6F298" w14:textId="77777777" w:rsidR="00C63E29" w:rsidRPr="00897BFB" w:rsidRDefault="00C63E29" w:rsidP="00C63E29">
      <w:pPr>
        <w:spacing w:line="260" w:lineRule="exact"/>
        <w:rPr>
          <w:rFonts w:cs="Arial"/>
          <w:szCs w:val="20"/>
        </w:rPr>
      </w:pPr>
      <w:r w:rsidRPr="00897BFB">
        <w:rPr>
          <w:rFonts w:cs="Arial"/>
          <w:bCs/>
          <w:szCs w:val="20"/>
        </w:rPr>
        <w:t>Izpolnjen obrazec</w:t>
      </w:r>
      <w:r w:rsidRPr="00897BFB">
        <w:rPr>
          <w:rFonts w:cs="Arial"/>
          <w:b/>
          <w:szCs w:val="20"/>
        </w:rPr>
        <w:t xml:space="preserve"> »</w:t>
      </w:r>
      <w:proofErr w:type="spellStart"/>
      <w:r w:rsidRPr="00897BFB">
        <w:rPr>
          <w:rFonts w:cs="Arial"/>
          <w:b/>
          <w:szCs w:val="20"/>
        </w:rPr>
        <w:t>ESPD</w:t>
      </w:r>
      <w:proofErr w:type="spellEnd"/>
      <w:r w:rsidRPr="00897BFB">
        <w:rPr>
          <w:rFonts w:cs="Arial"/>
          <w:b/>
          <w:szCs w:val="20"/>
        </w:rPr>
        <w:t>«</w:t>
      </w:r>
      <w:r w:rsidRPr="00897BFB">
        <w:rPr>
          <w:rFonts w:cs="Arial"/>
          <w:szCs w:val="20"/>
        </w:rPr>
        <w:t xml:space="preserve"> (del IV: Pogoji za sodelovanje, razdelek C: Tehnična in strokovna sposobnost, odstavek: Izobrazba in strokovna usposobljenost) v katerega gospodarski subjekt vpiše »DA«, če izpolnjuje kadrovske pogoje</w:t>
      </w:r>
    </w:p>
    <w:p w14:paraId="011F73CB" w14:textId="50EEC0DF" w:rsidR="00C63E29" w:rsidRPr="00C63E29" w:rsidRDefault="00C63E29" w:rsidP="00711595">
      <w:pPr>
        <w:spacing w:line="260" w:lineRule="exact"/>
        <w:rPr>
          <w:rFonts w:cs="Arial"/>
          <w:szCs w:val="20"/>
        </w:rPr>
      </w:pPr>
      <w:r>
        <w:rPr>
          <w:rFonts w:cs="Arial"/>
          <w:szCs w:val="20"/>
        </w:rPr>
        <w:t>in</w:t>
      </w:r>
      <w:r w:rsidRPr="00897BFB">
        <w:rPr>
          <w:rFonts w:cs="Arial"/>
          <w:szCs w:val="20"/>
        </w:rPr>
        <w:t xml:space="preserve"> </w:t>
      </w:r>
      <w:r>
        <w:rPr>
          <w:rFonts w:cs="Arial"/>
          <w:szCs w:val="20"/>
        </w:rPr>
        <w:t xml:space="preserve">izpolnjeni obrazci: </w:t>
      </w:r>
    </w:p>
    <w:p w14:paraId="2D5E7B37" w14:textId="59FFF9DD" w:rsidR="00B66E2C" w:rsidRDefault="00B66E2C" w:rsidP="00C63E29"/>
    <w:p w14:paraId="1CA9BF7B" w14:textId="674F7899" w:rsidR="00B66E2C" w:rsidRDefault="00B66E2C" w:rsidP="00B66E2C">
      <w:r>
        <w:t>-</w:t>
      </w:r>
      <w:r>
        <w:tab/>
      </w:r>
      <w:r w:rsidR="00A50179">
        <w:t>Obrazec 2</w:t>
      </w:r>
      <w:r>
        <w:t xml:space="preserve"> »</w:t>
      </w:r>
      <w:proofErr w:type="spellStart"/>
      <w:r>
        <w:t>NEO</w:t>
      </w:r>
      <w:proofErr w:type="spellEnd"/>
      <w:r>
        <w:t>_Podatki o prijavljenem kadru« in</w:t>
      </w:r>
    </w:p>
    <w:p w14:paraId="3D959EA9" w14:textId="6ED270BA" w:rsidR="008B180D" w:rsidRDefault="00B66E2C" w:rsidP="00B66E2C">
      <w:r>
        <w:t>-</w:t>
      </w:r>
      <w:r>
        <w:tab/>
      </w:r>
      <w:r w:rsidR="00A50179">
        <w:t>Obrazec 3</w:t>
      </w:r>
      <w:r>
        <w:t xml:space="preserve"> »</w:t>
      </w:r>
      <w:proofErr w:type="spellStart"/>
      <w:r>
        <w:t>NEO</w:t>
      </w:r>
      <w:proofErr w:type="spellEnd"/>
      <w:r>
        <w:t>_Vodja projekta_Izjava referenčnega naročnika«</w:t>
      </w:r>
      <w:r w:rsidR="008B180D">
        <w:t xml:space="preserve"> in</w:t>
      </w:r>
    </w:p>
    <w:p w14:paraId="372384A3" w14:textId="4620B582" w:rsidR="00B66E2C" w:rsidRDefault="008B180D" w:rsidP="00B66E2C">
      <w:r>
        <w:t xml:space="preserve">- </w:t>
      </w:r>
      <w:r>
        <w:tab/>
        <w:t>kopija certifikata (</w:t>
      </w:r>
      <w:r w:rsidR="00D84565">
        <w:t>zadnja alineja</w:t>
      </w:r>
      <w:r>
        <w:t>)</w:t>
      </w:r>
      <w:r w:rsidR="00B66E2C">
        <w:t>.</w:t>
      </w:r>
    </w:p>
    <w:p w14:paraId="7CC97618" w14:textId="77777777" w:rsidR="00C63E29" w:rsidRDefault="00C63E29" w:rsidP="00B66E2C"/>
    <w:p w14:paraId="68A42878" w14:textId="5B701A74" w:rsidR="00B66E2C" w:rsidRDefault="00C63E29" w:rsidP="00B66E2C">
      <w:r>
        <w:t xml:space="preserve">2. </w:t>
      </w:r>
      <w:r w:rsidR="00B66E2C">
        <w:t>ANALITIK mora izpolnjevati vse naslednje pogoje:</w:t>
      </w:r>
    </w:p>
    <w:p w14:paraId="7CB179D4" w14:textId="77777777" w:rsidR="00B66E2C" w:rsidRDefault="00B66E2C" w:rsidP="00B66E2C">
      <w:r>
        <w:t>-</w:t>
      </w:r>
      <w:r>
        <w:tab/>
        <w:t>aktivno znanje slovenskega jezika;</w:t>
      </w:r>
    </w:p>
    <w:p w14:paraId="3F9BABFB" w14:textId="1843989F" w:rsidR="00B66E2C" w:rsidRDefault="00B66E2C" w:rsidP="00B66E2C">
      <w:r>
        <w:t>-</w:t>
      </w:r>
      <w:r>
        <w:tab/>
        <w:t xml:space="preserve">delovne izkušnje: 4 (štiri) leta delovnih izkušenj na področju analize in priprave specifikacije zahtev za razvoj informacijskih sistemov (se dokazuje z izkazanim delovnim statusom v Obrazcu </w:t>
      </w:r>
      <w:r w:rsidR="003605F7">
        <w:t xml:space="preserve">2 </w:t>
      </w:r>
      <w:r>
        <w:t>»</w:t>
      </w:r>
      <w:proofErr w:type="spellStart"/>
      <w:r>
        <w:t>NEO</w:t>
      </w:r>
      <w:proofErr w:type="spellEnd"/>
      <w:r>
        <w:t xml:space="preserve"> Podatki o prijavljenem kadru«) in</w:t>
      </w:r>
    </w:p>
    <w:p w14:paraId="5221A0A9" w14:textId="2661D9DC" w:rsidR="00B66E2C" w:rsidRDefault="00B66E2C" w:rsidP="00B66E2C">
      <w:r>
        <w:t>-</w:t>
      </w:r>
      <w:r>
        <w:tab/>
        <w:t>reference: izdelava analize in podrobnih specifikacij zahtev na najmanj 1 (enemu) projektu razvoja</w:t>
      </w:r>
      <w:r w:rsidR="007F3E82">
        <w:t>,</w:t>
      </w:r>
      <w:r>
        <w:t xml:space="preserve"> nadgradnje </w:t>
      </w:r>
      <w:r w:rsidR="007F3E82">
        <w:t xml:space="preserve">ali vzdrževanja </w:t>
      </w:r>
      <w:r>
        <w:t xml:space="preserve">informacijskih sistemov za zunanjega naročnika, ki je bil uspešno zaključen v zadnjih 5 (petih) letih </w:t>
      </w:r>
      <w:r w:rsidR="0008347B">
        <w:t xml:space="preserve">šteto od dneva objave obvestila na Portalu javnih naročil </w:t>
      </w:r>
      <w:r>
        <w:t>in se uporablja v produkcijskem okolju. Referencam morajo biti priložene Izjave referenčnih naročnikov za analitika.</w:t>
      </w:r>
    </w:p>
    <w:p w14:paraId="6F1D637C" w14:textId="77777777" w:rsidR="00B66E2C" w:rsidRDefault="00B66E2C" w:rsidP="00B66E2C">
      <w:r>
        <w:t>-</w:t>
      </w:r>
      <w:r>
        <w:tab/>
        <w:t>Od izkazanih referenc iz prejšnje alineje mora najmanj 1 (en) projekt izpolnjevati naslednji pogoj:</w:t>
      </w:r>
    </w:p>
    <w:p w14:paraId="557E820F" w14:textId="6FE003A1" w:rsidR="00B66E2C" w:rsidRDefault="00B66E2C" w:rsidP="00B66E2C">
      <w:r>
        <w:t>a.</w:t>
      </w:r>
      <w:r>
        <w:tab/>
      </w:r>
      <w:r w:rsidR="0083613B">
        <w:t xml:space="preserve">en ali več </w:t>
      </w:r>
      <w:r>
        <w:t>projekt</w:t>
      </w:r>
      <w:r w:rsidR="0083613B">
        <w:t>ov</w:t>
      </w:r>
      <w:r>
        <w:t xml:space="preserve"> mora</w:t>
      </w:r>
      <w:r w:rsidR="0083613B">
        <w:t>jo skupaj</w:t>
      </w:r>
      <w:r>
        <w:t xml:space="preserve"> izkazovati izpolnjevanje pogojev pod točko 9.1.</w:t>
      </w:r>
      <w:r w:rsidR="0083613B">
        <w:t>2</w:t>
      </w:r>
      <w:r>
        <w:t xml:space="preserve"> TEHNIČNI POGOJI, 1. VSEBINSKA REFERENCA.</w:t>
      </w:r>
    </w:p>
    <w:p w14:paraId="71505695" w14:textId="77777777" w:rsidR="00B66E2C" w:rsidRDefault="00B66E2C" w:rsidP="00B66E2C"/>
    <w:p w14:paraId="321689DE" w14:textId="77777777" w:rsidR="00B66E2C" w:rsidRDefault="00B66E2C" w:rsidP="00B66E2C">
      <w:r>
        <w:t>DOKAZILA:</w:t>
      </w:r>
    </w:p>
    <w:p w14:paraId="3F87D8A9" w14:textId="1C50CF88" w:rsidR="00C63E29" w:rsidRPr="00897BFB" w:rsidRDefault="00C63E29" w:rsidP="00C63E29">
      <w:pPr>
        <w:spacing w:line="260" w:lineRule="exact"/>
        <w:contextualSpacing/>
        <w:rPr>
          <w:rFonts w:cs="Arial"/>
          <w:szCs w:val="20"/>
          <w:lang w:eastAsia="sl-SI"/>
        </w:rPr>
      </w:pPr>
    </w:p>
    <w:p w14:paraId="598FA635" w14:textId="77777777" w:rsidR="00C63E29" w:rsidRPr="00897BFB" w:rsidRDefault="00C63E29" w:rsidP="00C63E29">
      <w:pPr>
        <w:spacing w:line="260" w:lineRule="exact"/>
        <w:rPr>
          <w:rFonts w:cs="Arial"/>
          <w:szCs w:val="20"/>
        </w:rPr>
      </w:pPr>
      <w:r w:rsidRPr="00897BFB">
        <w:rPr>
          <w:rFonts w:cs="Arial"/>
          <w:bCs/>
          <w:szCs w:val="20"/>
        </w:rPr>
        <w:t>Izpolnjen obrazec</w:t>
      </w:r>
      <w:r w:rsidRPr="00897BFB">
        <w:rPr>
          <w:rFonts w:cs="Arial"/>
          <w:b/>
          <w:szCs w:val="20"/>
        </w:rPr>
        <w:t xml:space="preserve"> »</w:t>
      </w:r>
      <w:proofErr w:type="spellStart"/>
      <w:r w:rsidRPr="00897BFB">
        <w:rPr>
          <w:rFonts w:cs="Arial"/>
          <w:b/>
          <w:szCs w:val="20"/>
        </w:rPr>
        <w:t>ESPD</w:t>
      </w:r>
      <w:proofErr w:type="spellEnd"/>
      <w:r w:rsidRPr="00897BFB">
        <w:rPr>
          <w:rFonts w:cs="Arial"/>
          <w:b/>
          <w:szCs w:val="20"/>
        </w:rPr>
        <w:t>«</w:t>
      </w:r>
      <w:r w:rsidRPr="00897BFB">
        <w:rPr>
          <w:rFonts w:cs="Arial"/>
          <w:szCs w:val="20"/>
        </w:rPr>
        <w:t xml:space="preserve"> (del IV: Pogoji za sodelovanje, razdelek C: Tehnična in strokovna sposobnost, odstavek: Izobrazba in strokovna usposobljenost) v katerega gospodarski subjekt vpiše »DA«, če izpolnjuje kadrovske pogoje</w:t>
      </w:r>
    </w:p>
    <w:p w14:paraId="0F04E4CD" w14:textId="77777777" w:rsidR="00C63E29" w:rsidRDefault="00C63E29" w:rsidP="00C63E29">
      <w:pPr>
        <w:spacing w:line="260" w:lineRule="exact"/>
        <w:rPr>
          <w:rFonts w:cs="Arial"/>
          <w:szCs w:val="20"/>
        </w:rPr>
      </w:pPr>
    </w:p>
    <w:p w14:paraId="76E81EC9" w14:textId="61B694A9" w:rsidR="00C63E29" w:rsidRPr="00897BFB" w:rsidRDefault="00C63E29" w:rsidP="00C63E29">
      <w:pPr>
        <w:spacing w:line="260" w:lineRule="exact"/>
        <w:rPr>
          <w:rFonts w:cs="Arial"/>
          <w:szCs w:val="20"/>
        </w:rPr>
      </w:pPr>
      <w:r>
        <w:rPr>
          <w:rFonts w:cs="Arial"/>
          <w:szCs w:val="20"/>
        </w:rPr>
        <w:t>i</w:t>
      </w:r>
      <w:r w:rsidRPr="00897BFB">
        <w:rPr>
          <w:rFonts w:cs="Arial"/>
          <w:szCs w:val="20"/>
        </w:rPr>
        <w:t>n</w:t>
      </w:r>
      <w:r>
        <w:rPr>
          <w:rFonts w:cs="Arial"/>
          <w:szCs w:val="20"/>
        </w:rPr>
        <w:t xml:space="preserve"> izpolnjeni obrazci: </w:t>
      </w:r>
    </w:p>
    <w:p w14:paraId="7CEC74F7" w14:textId="4FF20F37" w:rsidR="00B66E2C" w:rsidRDefault="00B66E2C" w:rsidP="00B66E2C">
      <w:r>
        <w:t>-</w:t>
      </w:r>
      <w:r>
        <w:tab/>
      </w:r>
      <w:r w:rsidR="00A50179">
        <w:t>Obrazec 2</w:t>
      </w:r>
      <w:r>
        <w:t xml:space="preserve"> »</w:t>
      </w:r>
      <w:proofErr w:type="spellStart"/>
      <w:r>
        <w:t>NEO</w:t>
      </w:r>
      <w:proofErr w:type="spellEnd"/>
      <w:r>
        <w:t>_Podatki o prijavljenem kadru« in</w:t>
      </w:r>
    </w:p>
    <w:p w14:paraId="1650185A" w14:textId="143E978F" w:rsidR="00B66E2C" w:rsidRDefault="00B66E2C" w:rsidP="00B66E2C">
      <w:r>
        <w:t>-</w:t>
      </w:r>
      <w:r>
        <w:tab/>
      </w:r>
      <w:r w:rsidR="00A50179">
        <w:t>Obrazec 4</w:t>
      </w:r>
      <w:r>
        <w:t xml:space="preserve"> »</w:t>
      </w:r>
      <w:proofErr w:type="spellStart"/>
      <w:r>
        <w:t>NEO</w:t>
      </w:r>
      <w:proofErr w:type="spellEnd"/>
      <w:r>
        <w:t>_Analitik_Izjava referenčnega naročnika«.</w:t>
      </w:r>
    </w:p>
    <w:p w14:paraId="19C2E879" w14:textId="77777777" w:rsidR="00B66E2C" w:rsidRDefault="00B66E2C" w:rsidP="00B66E2C"/>
    <w:p w14:paraId="655D3123" w14:textId="141621E9" w:rsidR="00B66E2C" w:rsidRDefault="00C63E29" w:rsidP="00B66E2C">
      <w:r>
        <w:t xml:space="preserve">3. </w:t>
      </w:r>
      <w:r w:rsidR="00B66E2C">
        <w:t>VODILNI RAZVOJNI INŽENIR mora izpolnjevati vse naslednje pogoje:</w:t>
      </w:r>
    </w:p>
    <w:p w14:paraId="4332FAFC" w14:textId="77777777" w:rsidR="00B66E2C" w:rsidRDefault="00B66E2C" w:rsidP="00B66E2C">
      <w:r>
        <w:t>-</w:t>
      </w:r>
      <w:r>
        <w:tab/>
        <w:t>aktivno znanje slovenskega jezika;</w:t>
      </w:r>
    </w:p>
    <w:p w14:paraId="15D36546" w14:textId="7FF83BA9" w:rsidR="00B66E2C" w:rsidRDefault="00B66E2C" w:rsidP="00B66E2C">
      <w:r>
        <w:t>-</w:t>
      </w:r>
      <w:r>
        <w:tab/>
        <w:t xml:space="preserve">delovne izkušnje: 4 (štiri) leta delovnih izkušenj na področju razvoja informacijskih sistemov (se dokazuje z izkazanim delovnim statusom v Obrazcu </w:t>
      </w:r>
      <w:r w:rsidR="00D84565">
        <w:t>2</w:t>
      </w:r>
      <w:r>
        <w:t xml:space="preserve"> »</w:t>
      </w:r>
      <w:proofErr w:type="spellStart"/>
      <w:r>
        <w:t>NEO</w:t>
      </w:r>
      <w:proofErr w:type="spellEnd"/>
      <w:r>
        <w:t xml:space="preserve"> Podatki o prijavljenem kadru) in</w:t>
      </w:r>
    </w:p>
    <w:p w14:paraId="69E0EC18" w14:textId="09C4533B" w:rsidR="00B66E2C" w:rsidRDefault="00B66E2C" w:rsidP="00B66E2C">
      <w:r>
        <w:t>-</w:t>
      </w:r>
      <w:r>
        <w:tab/>
        <w:t>reference: vloga razvojnega inženirja ter izdelava  tehničnih specifikacij in koordinacija dela razvijalcev na najmanj 1 (enem) projektu razvoja</w:t>
      </w:r>
      <w:r w:rsidR="007F3E82">
        <w:t>,</w:t>
      </w:r>
      <w:r>
        <w:t xml:space="preserve"> nadgradnje</w:t>
      </w:r>
      <w:r w:rsidR="007F3E82">
        <w:t xml:space="preserve"> ali vzdrževanja</w:t>
      </w:r>
      <w:r>
        <w:t xml:space="preserve"> informacijskih sistemov za zunanjega naročnika, ki je bil uspešno zaključen v zadnjih 5 (petih) letih </w:t>
      </w:r>
      <w:r w:rsidR="0008347B">
        <w:t>šteto od dneva objave obvestila na Portalu javnih naročil</w:t>
      </w:r>
      <w:r>
        <w:t xml:space="preserve"> in se uporablja v produkcijskem okolju. Referencam morajo biti priložene Izjave referenčnih naročnikov za vodilnega razvojnega inženirja.</w:t>
      </w:r>
    </w:p>
    <w:p w14:paraId="74CE415D" w14:textId="77777777" w:rsidR="00B66E2C" w:rsidRDefault="00B66E2C" w:rsidP="00B66E2C">
      <w:r>
        <w:t>-</w:t>
      </w:r>
      <w:r>
        <w:tab/>
        <w:t>Izkazana referenca mora za najmanj 1 (en) projekt izpolnjevati naslednji pogoj:</w:t>
      </w:r>
    </w:p>
    <w:p w14:paraId="27AE7529" w14:textId="072FD6BF" w:rsidR="00B66E2C" w:rsidRDefault="00B66E2C" w:rsidP="00B66E2C">
      <w:r>
        <w:t>a.</w:t>
      </w:r>
      <w:r>
        <w:tab/>
      </w:r>
      <w:r w:rsidR="00CD0253">
        <w:t xml:space="preserve">en ali več </w:t>
      </w:r>
      <w:r>
        <w:t>projekt</w:t>
      </w:r>
      <w:r w:rsidR="00CD0253">
        <w:t>ov</w:t>
      </w:r>
      <w:r>
        <w:t xml:space="preserve"> mora</w:t>
      </w:r>
      <w:r w:rsidR="00CD0253">
        <w:t>jo skupaj</w:t>
      </w:r>
      <w:r>
        <w:t xml:space="preserve"> izkazovati izpolnjevanje pogojev pod točko  9.1.</w:t>
      </w:r>
      <w:r w:rsidR="00B55E06">
        <w:t>2</w:t>
      </w:r>
      <w:r>
        <w:t xml:space="preserve"> TEHNIČNI POGOJI, 2. TEHNIČNE REFERENCE</w:t>
      </w:r>
    </w:p>
    <w:p w14:paraId="6AD180C8" w14:textId="77777777" w:rsidR="00B66E2C" w:rsidRDefault="00B66E2C" w:rsidP="00B66E2C"/>
    <w:p w14:paraId="02465F2A" w14:textId="77777777" w:rsidR="00B66E2C" w:rsidRDefault="00B66E2C" w:rsidP="00B66E2C">
      <w:r>
        <w:t>DOKAZILA:</w:t>
      </w:r>
    </w:p>
    <w:p w14:paraId="497115A9" w14:textId="63CDBDB6" w:rsidR="00C63E29" w:rsidRPr="00897BFB" w:rsidRDefault="00C63E29" w:rsidP="00C63E29">
      <w:pPr>
        <w:spacing w:line="260" w:lineRule="exact"/>
        <w:contextualSpacing/>
        <w:rPr>
          <w:rFonts w:cs="Arial"/>
          <w:szCs w:val="20"/>
          <w:lang w:eastAsia="sl-SI"/>
        </w:rPr>
      </w:pPr>
    </w:p>
    <w:p w14:paraId="1258C732" w14:textId="77777777" w:rsidR="00C63E29" w:rsidRPr="00897BFB" w:rsidRDefault="00C63E29" w:rsidP="00C63E29">
      <w:pPr>
        <w:spacing w:line="260" w:lineRule="exact"/>
        <w:rPr>
          <w:rFonts w:cs="Arial"/>
          <w:szCs w:val="20"/>
        </w:rPr>
      </w:pPr>
      <w:r w:rsidRPr="00897BFB">
        <w:rPr>
          <w:rFonts w:cs="Arial"/>
          <w:bCs/>
          <w:szCs w:val="20"/>
        </w:rPr>
        <w:t>Izpolnjen obrazec</w:t>
      </w:r>
      <w:r w:rsidRPr="00897BFB">
        <w:rPr>
          <w:rFonts w:cs="Arial"/>
          <w:b/>
          <w:szCs w:val="20"/>
        </w:rPr>
        <w:t xml:space="preserve"> »</w:t>
      </w:r>
      <w:proofErr w:type="spellStart"/>
      <w:r w:rsidRPr="00897BFB">
        <w:rPr>
          <w:rFonts w:cs="Arial"/>
          <w:b/>
          <w:szCs w:val="20"/>
        </w:rPr>
        <w:t>ESPD</w:t>
      </w:r>
      <w:proofErr w:type="spellEnd"/>
      <w:r w:rsidRPr="00897BFB">
        <w:rPr>
          <w:rFonts w:cs="Arial"/>
          <w:b/>
          <w:szCs w:val="20"/>
        </w:rPr>
        <w:t>«</w:t>
      </w:r>
      <w:r w:rsidRPr="00897BFB">
        <w:rPr>
          <w:rFonts w:cs="Arial"/>
          <w:szCs w:val="20"/>
        </w:rPr>
        <w:t xml:space="preserve"> (del IV: Pogoji za sodelovanje, razdelek C: Tehnična in strokovna sposobnost, odstavek: Izobrazba in strokovna usposobljenost) v katerega gospodarski subjekt vpiše »DA«, če izpolnjuje kadrovske pogoje</w:t>
      </w:r>
    </w:p>
    <w:p w14:paraId="72DE719F" w14:textId="41187DE6" w:rsidR="00C63E29" w:rsidRPr="00897BFB" w:rsidRDefault="00C63E29" w:rsidP="00C63E29">
      <w:pPr>
        <w:spacing w:line="260" w:lineRule="exact"/>
        <w:rPr>
          <w:rFonts w:cs="Arial"/>
          <w:szCs w:val="20"/>
        </w:rPr>
      </w:pPr>
      <w:r>
        <w:rPr>
          <w:rFonts w:cs="Arial"/>
          <w:szCs w:val="20"/>
        </w:rPr>
        <w:t xml:space="preserve"> in izpolnjeni obrazci:</w:t>
      </w:r>
    </w:p>
    <w:p w14:paraId="5E2FFD1D" w14:textId="0DB6B803" w:rsidR="00B66E2C" w:rsidRDefault="00B66E2C" w:rsidP="00B66E2C">
      <w:r>
        <w:t>-</w:t>
      </w:r>
      <w:r>
        <w:tab/>
      </w:r>
      <w:r w:rsidR="00A50179">
        <w:t>Obrazec 2</w:t>
      </w:r>
      <w:r>
        <w:t xml:space="preserve"> »</w:t>
      </w:r>
      <w:proofErr w:type="spellStart"/>
      <w:r>
        <w:t>NEO</w:t>
      </w:r>
      <w:proofErr w:type="spellEnd"/>
      <w:r>
        <w:t xml:space="preserve">_Podatki o prijavljenem kadru« in </w:t>
      </w:r>
    </w:p>
    <w:p w14:paraId="720E1959" w14:textId="35BE06E2" w:rsidR="00B66E2C" w:rsidRDefault="00B66E2C" w:rsidP="00B66E2C">
      <w:r>
        <w:t>-</w:t>
      </w:r>
      <w:r>
        <w:tab/>
      </w:r>
      <w:r w:rsidR="00A50179">
        <w:t>Obrazec 5</w:t>
      </w:r>
      <w:r>
        <w:t xml:space="preserve"> »</w:t>
      </w:r>
      <w:proofErr w:type="spellStart"/>
      <w:r>
        <w:t>NEO</w:t>
      </w:r>
      <w:proofErr w:type="spellEnd"/>
      <w:r>
        <w:t>_Vodilni razvojni inženir_Izjava referenčnega naročnika« in</w:t>
      </w:r>
    </w:p>
    <w:p w14:paraId="09E8CD20" w14:textId="77777777" w:rsidR="00C63E29" w:rsidRDefault="00C63E29" w:rsidP="00B66E2C"/>
    <w:p w14:paraId="21EF670A" w14:textId="512A340C" w:rsidR="00B66E2C" w:rsidRDefault="00C63E29" w:rsidP="00B66E2C">
      <w:r>
        <w:t xml:space="preserve">4. </w:t>
      </w:r>
      <w:r w:rsidR="00B66E2C">
        <w:t>RAZVIJALEC mora izpolnjevati vse naslednje pogoje, razen, če ni izrecno določeno drugače:</w:t>
      </w:r>
    </w:p>
    <w:p w14:paraId="7850C046" w14:textId="7115AC1E" w:rsidR="00B66E2C" w:rsidRDefault="00B66E2C" w:rsidP="00B66E2C">
      <w:r>
        <w:t>-</w:t>
      </w:r>
      <w:r>
        <w:tab/>
        <w:t xml:space="preserve">delovne izkušnje: 3 (tri) leta delovnih izkušenj na področju razvoja informacijskih sistemov (se dokazuje z izkazanim delovnim statusom v Obrazcu </w:t>
      </w:r>
      <w:r w:rsidR="00D84565">
        <w:t xml:space="preserve">2 </w:t>
      </w:r>
      <w:r>
        <w:t>»</w:t>
      </w:r>
      <w:proofErr w:type="spellStart"/>
      <w:r>
        <w:t>NEO</w:t>
      </w:r>
      <w:proofErr w:type="spellEnd"/>
      <w:r>
        <w:t xml:space="preserve"> Podatki o prijavljenem kadru«);</w:t>
      </w:r>
    </w:p>
    <w:p w14:paraId="4CED2EDF" w14:textId="2C86995B" w:rsidR="00B66E2C" w:rsidRDefault="00B66E2C" w:rsidP="00B66E2C">
      <w:r>
        <w:t>-</w:t>
      </w:r>
      <w:r>
        <w:tab/>
        <w:t>reference: vloga razvijalca na najmanj 1 (enem) projektu razvoja</w:t>
      </w:r>
      <w:r w:rsidR="007F3E82">
        <w:t>,</w:t>
      </w:r>
      <w:r>
        <w:t xml:space="preserve"> nadgradnje</w:t>
      </w:r>
      <w:r w:rsidR="007F3E82">
        <w:t xml:space="preserve"> ali vzdrževanja </w:t>
      </w:r>
      <w:r>
        <w:t xml:space="preserve"> informacijskih sistemov za zunanjega naročnika, ki je bil uspešno zaključen v zadnjih 5 (petih) letih </w:t>
      </w:r>
      <w:r w:rsidR="0008347B">
        <w:t>šteto od dneva objave obvestila na Portalu javnih naročil</w:t>
      </w:r>
      <w:r>
        <w:t xml:space="preserve"> in se uporablja v produkcijskem okolju. Referencam morajo biti priložene Izjave referenčnih naročnikov za razvijalca in</w:t>
      </w:r>
    </w:p>
    <w:p w14:paraId="422BFB00" w14:textId="514E1CDA" w:rsidR="00B66E2C" w:rsidRDefault="00B66E2C" w:rsidP="00B66E2C">
      <w:r>
        <w:t>-</w:t>
      </w:r>
      <w:r>
        <w:tab/>
        <w:t xml:space="preserve">vsaj eden od razvijalcev mora dokazati, da je na </w:t>
      </w:r>
      <w:r w:rsidR="00CD0253">
        <w:t xml:space="preserve">vsaj na enem </w:t>
      </w:r>
      <w:r>
        <w:t>referenčnem projektu, ki dokazuje kadrovske reference opravljal naloge razvijalca, pri čemer mora izkazana referenca izpolnjevati naslednji pogoj:</w:t>
      </w:r>
    </w:p>
    <w:p w14:paraId="2C490E9C" w14:textId="3BB9585C" w:rsidR="00B66E2C" w:rsidRDefault="00B66E2C" w:rsidP="00B66E2C">
      <w:r>
        <w:t>a.</w:t>
      </w:r>
      <w:r>
        <w:tab/>
      </w:r>
      <w:r w:rsidR="00CD0253">
        <w:t xml:space="preserve">en ali več </w:t>
      </w:r>
      <w:r>
        <w:t>projekt</w:t>
      </w:r>
      <w:r w:rsidR="00CD0253">
        <w:t>ov</w:t>
      </w:r>
      <w:r>
        <w:t xml:space="preserve"> mora</w:t>
      </w:r>
      <w:r w:rsidR="00CD0253">
        <w:t>jo skupaj</w:t>
      </w:r>
      <w:r>
        <w:t xml:space="preserve"> izkazovati izpolnjevanje pogojev pod točko  9.1.</w:t>
      </w:r>
      <w:r w:rsidR="00B55E06">
        <w:t>2</w:t>
      </w:r>
      <w:r>
        <w:t xml:space="preserve"> TEHNIČNI POGOJI, 2. TEHNIČNE REFERENCE.</w:t>
      </w:r>
    </w:p>
    <w:p w14:paraId="09C247D3" w14:textId="53CEF4D9" w:rsidR="00B66E2C" w:rsidRDefault="00B55E06" w:rsidP="00B55E06">
      <w:pPr>
        <w:tabs>
          <w:tab w:val="left" w:pos="7496"/>
        </w:tabs>
      </w:pPr>
      <w:r>
        <w:tab/>
      </w:r>
    </w:p>
    <w:p w14:paraId="7D4A1243" w14:textId="77777777" w:rsidR="00B66E2C" w:rsidRDefault="00B66E2C" w:rsidP="00B66E2C">
      <w:r>
        <w:t>DOKAZILA:</w:t>
      </w:r>
    </w:p>
    <w:p w14:paraId="6C55F960" w14:textId="32FDEAE1" w:rsidR="00C63E29" w:rsidRPr="00897BFB" w:rsidRDefault="00C63E29" w:rsidP="00C63E29">
      <w:pPr>
        <w:spacing w:line="260" w:lineRule="exact"/>
        <w:contextualSpacing/>
        <w:rPr>
          <w:rFonts w:cs="Arial"/>
          <w:szCs w:val="20"/>
          <w:lang w:eastAsia="sl-SI"/>
        </w:rPr>
      </w:pPr>
    </w:p>
    <w:p w14:paraId="394CCA5E" w14:textId="77777777" w:rsidR="00C63E29" w:rsidRPr="00897BFB" w:rsidRDefault="00C63E29" w:rsidP="00C63E29">
      <w:pPr>
        <w:spacing w:line="260" w:lineRule="exact"/>
        <w:rPr>
          <w:rFonts w:cs="Arial"/>
          <w:szCs w:val="20"/>
        </w:rPr>
      </w:pPr>
      <w:r w:rsidRPr="00897BFB">
        <w:rPr>
          <w:rFonts w:cs="Arial"/>
          <w:bCs/>
          <w:szCs w:val="20"/>
        </w:rPr>
        <w:t>Izpolnjen obrazec</w:t>
      </w:r>
      <w:r w:rsidRPr="00897BFB">
        <w:rPr>
          <w:rFonts w:cs="Arial"/>
          <w:b/>
          <w:szCs w:val="20"/>
        </w:rPr>
        <w:t xml:space="preserve"> »</w:t>
      </w:r>
      <w:proofErr w:type="spellStart"/>
      <w:r w:rsidRPr="00897BFB">
        <w:rPr>
          <w:rFonts w:cs="Arial"/>
          <w:b/>
          <w:szCs w:val="20"/>
        </w:rPr>
        <w:t>ESPD</w:t>
      </w:r>
      <w:proofErr w:type="spellEnd"/>
      <w:r w:rsidRPr="00897BFB">
        <w:rPr>
          <w:rFonts w:cs="Arial"/>
          <w:b/>
          <w:szCs w:val="20"/>
        </w:rPr>
        <w:t>«</w:t>
      </w:r>
      <w:r w:rsidRPr="00897BFB">
        <w:rPr>
          <w:rFonts w:cs="Arial"/>
          <w:szCs w:val="20"/>
        </w:rPr>
        <w:t xml:space="preserve"> (del IV: Pogoji za sodelovanje, razdelek C: Tehnična in strokovna sposobnost, odstavek: Izobrazba in strokovna usposobljenost) v katerega gospodarski subjekt vpiše »DA«, če izpolnjuje kadrovske pogoje</w:t>
      </w:r>
    </w:p>
    <w:p w14:paraId="51FC409A" w14:textId="56498EC9" w:rsidR="00C63E29" w:rsidRPr="00897BFB" w:rsidRDefault="00C63E29" w:rsidP="00C63E29">
      <w:pPr>
        <w:spacing w:line="260" w:lineRule="exact"/>
        <w:rPr>
          <w:rFonts w:cs="Arial"/>
          <w:szCs w:val="20"/>
        </w:rPr>
      </w:pPr>
      <w:r>
        <w:rPr>
          <w:rFonts w:cs="Arial"/>
          <w:szCs w:val="20"/>
        </w:rPr>
        <w:t xml:space="preserve">in izpolnjeni obrazci: </w:t>
      </w:r>
    </w:p>
    <w:p w14:paraId="5743CEB6" w14:textId="1EC4A43B" w:rsidR="00B66E2C" w:rsidRDefault="00B66E2C" w:rsidP="00B66E2C">
      <w:r>
        <w:t>-</w:t>
      </w:r>
      <w:r>
        <w:tab/>
      </w:r>
      <w:r w:rsidR="00A50179">
        <w:t>Obrazec 2</w:t>
      </w:r>
      <w:r>
        <w:t xml:space="preserve"> »</w:t>
      </w:r>
      <w:proofErr w:type="spellStart"/>
      <w:r>
        <w:t>NEO</w:t>
      </w:r>
      <w:proofErr w:type="spellEnd"/>
      <w:r>
        <w:t xml:space="preserve">_Podatki o prijavljenem kadru« in </w:t>
      </w:r>
    </w:p>
    <w:p w14:paraId="5F5E07B6" w14:textId="78DD3CF4" w:rsidR="00B66E2C" w:rsidRDefault="00B66E2C" w:rsidP="00B66E2C">
      <w:r>
        <w:t>-</w:t>
      </w:r>
      <w:r>
        <w:tab/>
      </w:r>
      <w:r w:rsidR="00A50179">
        <w:t>Obrazec 6</w:t>
      </w:r>
      <w:r>
        <w:t xml:space="preserve"> »</w:t>
      </w:r>
      <w:proofErr w:type="spellStart"/>
      <w:r>
        <w:t>NEO</w:t>
      </w:r>
      <w:proofErr w:type="spellEnd"/>
      <w:r>
        <w:t>_Razvijalec_Izjava referenčnega naročnika« in</w:t>
      </w:r>
    </w:p>
    <w:p w14:paraId="355ACB07" w14:textId="77777777" w:rsidR="00B66E2C" w:rsidRDefault="00B66E2C" w:rsidP="00B66E2C">
      <w:r>
        <w:tab/>
      </w:r>
    </w:p>
    <w:p w14:paraId="772B9352" w14:textId="0CC37F1E" w:rsidR="00B66E2C" w:rsidRDefault="00C63E29" w:rsidP="00B66E2C">
      <w:r>
        <w:t xml:space="preserve">5. </w:t>
      </w:r>
      <w:r w:rsidR="00B66E2C">
        <w:t>RAZVIJALEC SPECIALIST ZA IZDELAVO SPLETNIH STORITEV mora izpolnjevati vse naslednje pogoje:</w:t>
      </w:r>
    </w:p>
    <w:p w14:paraId="5DBFB171" w14:textId="77777777" w:rsidR="00B66E2C" w:rsidRDefault="00B66E2C" w:rsidP="00B66E2C">
      <w:r>
        <w:t>-</w:t>
      </w:r>
      <w:r>
        <w:tab/>
        <w:t>aktivno znanje slovenskega jezika;</w:t>
      </w:r>
    </w:p>
    <w:p w14:paraId="1E07113F" w14:textId="6778E020" w:rsidR="00B66E2C" w:rsidRDefault="00B66E2C" w:rsidP="00B66E2C">
      <w:r>
        <w:t>-</w:t>
      </w:r>
      <w:r>
        <w:tab/>
        <w:t xml:space="preserve">delovne izkušnje: 4 (štiri) leta delovnih izkušenj na področju razvoja informacijskih sistemov (se dokazuje z izkazanim delovnim statusom v Obrazcu </w:t>
      </w:r>
      <w:r w:rsidR="00D84565">
        <w:t xml:space="preserve">2 </w:t>
      </w:r>
      <w:r>
        <w:t>»</w:t>
      </w:r>
      <w:proofErr w:type="spellStart"/>
      <w:r>
        <w:t>NEO</w:t>
      </w:r>
      <w:proofErr w:type="spellEnd"/>
      <w:r>
        <w:t xml:space="preserve"> Podatki o prijavljenem kadru«) in</w:t>
      </w:r>
    </w:p>
    <w:p w14:paraId="102D6585" w14:textId="59DFE402" w:rsidR="00B66E2C" w:rsidRDefault="00B66E2C" w:rsidP="00B66E2C">
      <w:r>
        <w:t>-</w:t>
      </w:r>
      <w:r>
        <w:tab/>
        <w:t>reference: vloga razvijalca na najmanj 1 (enem) projektu razvoja</w:t>
      </w:r>
      <w:r w:rsidR="007F3E82">
        <w:t>,</w:t>
      </w:r>
      <w:r>
        <w:t xml:space="preserve"> nadgradnje</w:t>
      </w:r>
      <w:r w:rsidR="007F3E82">
        <w:t xml:space="preserve"> ali vzdrževanja </w:t>
      </w:r>
      <w:r>
        <w:t xml:space="preserve"> informacijskih sistemov za zunanjega naročnika, ki je bil uspešno zaključen v zadnjih 5 (petih) letih </w:t>
      </w:r>
      <w:r w:rsidR="0008347B">
        <w:t xml:space="preserve">šteto od dneva objave obvestila na Portalu javnih naročil </w:t>
      </w:r>
      <w:r>
        <w:t>in se uporablja v produkcijskem okolju. Referencam morajo biti priložene Izjave referenčnih naročnikov za razvijalca specialista za izdelavo spletnih storitev.</w:t>
      </w:r>
    </w:p>
    <w:p w14:paraId="389C6BAB" w14:textId="77777777" w:rsidR="00B66E2C" w:rsidRDefault="00B66E2C" w:rsidP="00B66E2C">
      <w:r>
        <w:t>-</w:t>
      </w:r>
      <w:r>
        <w:tab/>
        <w:t>Izkazana referenca mora izpolnjevati naslednji pogoj:</w:t>
      </w:r>
    </w:p>
    <w:p w14:paraId="63DB5C7B" w14:textId="77777777" w:rsidR="00B66E2C" w:rsidRDefault="00B66E2C" w:rsidP="00B66E2C">
      <w:r>
        <w:t>Projekt je vključeval in kader je na projektu opravljal naloge:</w:t>
      </w:r>
    </w:p>
    <w:p w14:paraId="7177C0F5" w14:textId="77777777" w:rsidR="00B66E2C" w:rsidRDefault="00B66E2C" w:rsidP="00B66E2C">
      <w:r>
        <w:t>i.</w:t>
      </w:r>
      <w:r>
        <w:tab/>
        <w:t>načrtovanja in razvoja spletnih storitev,</w:t>
      </w:r>
    </w:p>
    <w:p w14:paraId="1A3274E3" w14:textId="77777777" w:rsidR="00B66E2C" w:rsidRDefault="00B66E2C" w:rsidP="00B66E2C">
      <w:proofErr w:type="spellStart"/>
      <w:r>
        <w:t>ii</w:t>
      </w:r>
      <w:proofErr w:type="spellEnd"/>
      <w:r>
        <w:t>.</w:t>
      </w:r>
      <w:r>
        <w:tab/>
        <w:t>snovanja XML shem, in</w:t>
      </w:r>
    </w:p>
    <w:p w14:paraId="1CBAE1F0" w14:textId="77777777" w:rsidR="00B66E2C" w:rsidRDefault="00B66E2C" w:rsidP="00B66E2C">
      <w:proofErr w:type="spellStart"/>
      <w:r>
        <w:t>iii</w:t>
      </w:r>
      <w:proofErr w:type="spellEnd"/>
      <w:r>
        <w:t>.</w:t>
      </w:r>
      <w:r>
        <w:tab/>
        <w:t xml:space="preserve">izmenjav podatkov po </w:t>
      </w:r>
      <w:proofErr w:type="spellStart"/>
      <w:r>
        <w:t>SOAP</w:t>
      </w:r>
      <w:proofErr w:type="spellEnd"/>
      <w:r>
        <w:t xml:space="preserve"> protokolu.</w:t>
      </w:r>
    </w:p>
    <w:p w14:paraId="487A73E0" w14:textId="77777777" w:rsidR="00B66E2C" w:rsidRDefault="00B66E2C" w:rsidP="00B66E2C"/>
    <w:p w14:paraId="1CBC415A" w14:textId="77777777" w:rsidR="00B66E2C" w:rsidRDefault="00B66E2C" w:rsidP="00B66E2C">
      <w:r>
        <w:t>DOKAZILA:</w:t>
      </w:r>
    </w:p>
    <w:p w14:paraId="343883C0" w14:textId="77777777" w:rsidR="00C63E29" w:rsidRPr="00897BFB" w:rsidRDefault="00C63E29" w:rsidP="00C63E29">
      <w:pPr>
        <w:spacing w:line="260" w:lineRule="exact"/>
        <w:rPr>
          <w:rFonts w:cs="Arial"/>
          <w:szCs w:val="20"/>
        </w:rPr>
      </w:pPr>
      <w:r w:rsidRPr="00897BFB">
        <w:rPr>
          <w:rFonts w:cs="Arial"/>
          <w:bCs/>
          <w:szCs w:val="20"/>
        </w:rPr>
        <w:t>Izpolnjen obrazec</w:t>
      </w:r>
      <w:r w:rsidRPr="00897BFB">
        <w:rPr>
          <w:rFonts w:cs="Arial"/>
          <w:b/>
          <w:szCs w:val="20"/>
        </w:rPr>
        <w:t xml:space="preserve"> »</w:t>
      </w:r>
      <w:proofErr w:type="spellStart"/>
      <w:r w:rsidRPr="00897BFB">
        <w:rPr>
          <w:rFonts w:cs="Arial"/>
          <w:b/>
          <w:szCs w:val="20"/>
        </w:rPr>
        <w:t>ESPD</w:t>
      </w:r>
      <w:proofErr w:type="spellEnd"/>
      <w:r w:rsidRPr="00897BFB">
        <w:rPr>
          <w:rFonts w:cs="Arial"/>
          <w:b/>
          <w:szCs w:val="20"/>
        </w:rPr>
        <w:t>«</w:t>
      </w:r>
      <w:r w:rsidRPr="00897BFB">
        <w:rPr>
          <w:rFonts w:cs="Arial"/>
          <w:szCs w:val="20"/>
        </w:rPr>
        <w:t xml:space="preserve"> (del IV: Pogoji za sodelovanje, razdelek C: Tehnična in strokovna sposobnost, odstavek: Izobrazba in strokovna usposobljenost) v katerega gospodarski subjekt vpiše »DA«, če izpolnjuje kadrovske pogoje</w:t>
      </w:r>
    </w:p>
    <w:p w14:paraId="77232AAC" w14:textId="77777777" w:rsidR="00C63E29" w:rsidRPr="00897BFB" w:rsidRDefault="00C63E29" w:rsidP="00C63E29">
      <w:pPr>
        <w:spacing w:line="260" w:lineRule="exact"/>
        <w:rPr>
          <w:rFonts w:cs="Arial"/>
          <w:szCs w:val="20"/>
        </w:rPr>
      </w:pPr>
      <w:r>
        <w:rPr>
          <w:rFonts w:cs="Arial"/>
          <w:szCs w:val="20"/>
        </w:rPr>
        <w:t xml:space="preserve">in izpolnjeni obrazci: </w:t>
      </w:r>
    </w:p>
    <w:p w14:paraId="644322F8" w14:textId="5857DB7D" w:rsidR="00B66E2C" w:rsidRDefault="00B66E2C" w:rsidP="00B66E2C">
      <w:r>
        <w:t>-</w:t>
      </w:r>
      <w:r>
        <w:tab/>
      </w:r>
      <w:r w:rsidR="00A50179">
        <w:t>Obrazec 2</w:t>
      </w:r>
      <w:r>
        <w:t xml:space="preserve"> »</w:t>
      </w:r>
      <w:proofErr w:type="spellStart"/>
      <w:r>
        <w:t>NEO</w:t>
      </w:r>
      <w:proofErr w:type="spellEnd"/>
      <w:r>
        <w:t xml:space="preserve">_Podatki o prijavljenem kadru« in </w:t>
      </w:r>
    </w:p>
    <w:p w14:paraId="7EA177B4" w14:textId="3D8C4046" w:rsidR="00B66E2C" w:rsidRDefault="00B66E2C" w:rsidP="00B66E2C">
      <w:r>
        <w:lastRenderedPageBreak/>
        <w:t>-</w:t>
      </w:r>
      <w:r>
        <w:tab/>
      </w:r>
      <w:r w:rsidR="00A50179">
        <w:t>Obrazec 7</w:t>
      </w:r>
      <w:r>
        <w:t xml:space="preserve"> »</w:t>
      </w:r>
      <w:proofErr w:type="spellStart"/>
      <w:r>
        <w:t>NEO</w:t>
      </w:r>
      <w:proofErr w:type="spellEnd"/>
      <w:r>
        <w:t>_Razvijalec specialist za izdelavo spletnih storitev_Izjava referenčnega naročnika« in</w:t>
      </w:r>
    </w:p>
    <w:p w14:paraId="137A3F03" w14:textId="77777777" w:rsidR="00B66E2C" w:rsidRDefault="00B66E2C" w:rsidP="00B66E2C"/>
    <w:p w14:paraId="53D00AEA" w14:textId="3765FBC9" w:rsidR="00B66E2C" w:rsidRDefault="00C63E29" w:rsidP="00B66E2C">
      <w:r>
        <w:t xml:space="preserve">6. </w:t>
      </w:r>
      <w:r w:rsidR="00B66E2C">
        <w:t>POSEBNA DOLOČILA ZA RAZVOJNEGA INŽENIRJA IN RAZVIJALCE (vključno z razvijalcem specialistom za izdelavo spletnih storitev)</w:t>
      </w:r>
    </w:p>
    <w:p w14:paraId="6F3F8F04" w14:textId="77777777" w:rsidR="00B66E2C" w:rsidRDefault="00B66E2C" w:rsidP="00B66E2C">
      <w:r>
        <w:t xml:space="preserve">vodilni razvojni inženir,  razvijalec in  razvijalec specialist za izdelavo spletnih storitev morajo skupaj kumulativno izkazovati strokovno znanje z naslednjimi certifikati: </w:t>
      </w:r>
    </w:p>
    <w:p w14:paraId="745E8EC0" w14:textId="77777777" w:rsidR="00B66E2C" w:rsidRDefault="00B66E2C" w:rsidP="00B66E2C">
      <w:r>
        <w:t>-</w:t>
      </w:r>
      <w:r>
        <w:tab/>
        <w:t xml:space="preserve">Najmanj tri (3) osebe imajo pridobljen veljaven certifikat Oracle </w:t>
      </w:r>
      <w:proofErr w:type="spellStart"/>
      <w:r>
        <w:t>Certified</w:t>
      </w:r>
      <w:proofErr w:type="spellEnd"/>
      <w:r>
        <w:t xml:space="preserve"> Professional, Java </w:t>
      </w:r>
      <w:proofErr w:type="spellStart"/>
      <w:r>
        <w:t>EE</w:t>
      </w:r>
      <w:proofErr w:type="spellEnd"/>
      <w:r>
        <w:t xml:space="preserve"> /7 </w:t>
      </w:r>
      <w:proofErr w:type="spellStart"/>
      <w:r>
        <w:t>Application</w:t>
      </w:r>
      <w:proofErr w:type="spellEnd"/>
      <w:r>
        <w:t xml:space="preserve"> </w:t>
      </w:r>
      <w:proofErr w:type="spellStart"/>
      <w:r>
        <w:t>Developer</w:t>
      </w:r>
      <w:proofErr w:type="spellEnd"/>
      <w:r>
        <w:t>,</w:t>
      </w:r>
    </w:p>
    <w:p w14:paraId="6A975728" w14:textId="7D3AFB29" w:rsidR="00B66E2C" w:rsidRDefault="00B66E2C" w:rsidP="00B66E2C">
      <w:r>
        <w:t>-</w:t>
      </w:r>
      <w:r>
        <w:tab/>
        <w:t xml:space="preserve">Najmanj ena (1) oseba ima pridobljen veljaven certifikat Oracle </w:t>
      </w:r>
      <w:proofErr w:type="spellStart"/>
      <w:r>
        <w:t>Oracle</w:t>
      </w:r>
      <w:proofErr w:type="spellEnd"/>
      <w:r>
        <w:t xml:space="preserve"> </w:t>
      </w:r>
      <w:proofErr w:type="spellStart"/>
      <w:r>
        <w:t>Database</w:t>
      </w:r>
      <w:proofErr w:type="spellEnd"/>
      <w:r>
        <w:t xml:space="preserve"> </w:t>
      </w:r>
      <w:proofErr w:type="spellStart"/>
      <w:r>
        <w:t>Administration</w:t>
      </w:r>
      <w:proofErr w:type="spellEnd"/>
      <w:r>
        <w:t xml:space="preserve"> 2019 </w:t>
      </w:r>
      <w:proofErr w:type="spellStart"/>
      <w:r>
        <w:t>Certified</w:t>
      </w:r>
      <w:proofErr w:type="spellEnd"/>
      <w:r>
        <w:t xml:space="preserve"> Professional</w:t>
      </w:r>
      <w:r w:rsidR="0008347B">
        <w:t xml:space="preserve"> </w:t>
      </w:r>
      <w:r>
        <w:t>in</w:t>
      </w:r>
    </w:p>
    <w:p w14:paraId="4AF779AA" w14:textId="77777777" w:rsidR="00B66E2C" w:rsidRDefault="00B66E2C" w:rsidP="00B66E2C">
      <w:r>
        <w:t>-</w:t>
      </w:r>
      <w:r>
        <w:tab/>
        <w:t xml:space="preserve">Najmanj ena (1) oseba ima pridobljen veljaven certifikat Oracle </w:t>
      </w:r>
      <w:proofErr w:type="spellStart"/>
      <w:r>
        <w:t>Advanced</w:t>
      </w:r>
      <w:proofErr w:type="spellEnd"/>
      <w:r>
        <w:t xml:space="preserve"> PL-SQL </w:t>
      </w:r>
      <w:proofErr w:type="spellStart"/>
      <w:r>
        <w:t>Developer</w:t>
      </w:r>
      <w:proofErr w:type="spellEnd"/>
      <w:r>
        <w:t xml:space="preserve"> </w:t>
      </w:r>
      <w:proofErr w:type="spellStart"/>
      <w:r>
        <w:t>Certified</w:t>
      </w:r>
      <w:proofErr w:type="spellEnd"/>
      <w:r>
        <w:t xml:space="preserve"> Professional ali Oracle </w:t>
      </w:r>
      <w:proofErr w:type="spellStart"/>
      <w:r>
        <w:t>Database</w:t>
      </w:r>
      <w:proofErr w:type="spellEnd"/>
      <w:r>
        <w:t xml:space="preserve"> PL/SQL </w:t>
      </w:r>
      <w:proofErr w:type="spellStart"/>
      <w:r>
        <w:t>Developer</w:t>
      </w:r>
      <w:proofErr w:type="spellEnd"/>
      <w:r>
        <w:t xml:space="preserve"> </w:t>
      </w:r>
      <w:proofErr w:type="spellStart"/>
      <w:r>
        <w:t>Certified</w:t>
      </w:r>
      <w:proofErr w:type="spellEnd"/>
      <w:r>
        <w:t xml:space="preserve"> Professional.</w:t>
      </w:r>
    </w:p>
    <w:p w14:paraId="3A3470B4" w14:textId="77777777" w:rsidR="00C63E29" w:rsidRDefault="00C63E29" w:rsidP="00B66E2C"/>
    <w:p w14:paraId="13034A53" w14:textId="77777777" w:rsidR="00B66E2C" w:rsidRDefault="00B66E2C" w:rsidP="00B66E2C">
      <w:r>
        <w:t>DOKAZILA:</w:t>
      </w:r>
    </w:p>
    <w:p w14:paraId="23906CBD" w14:textId="77777777" w:rsidR="00C63E29" w:rsidRPr="00897BFB" w:rsidRDefault="00C63E29" w:rsidP="00C63E29">
      <w:pPr>
        <w:spacing w:line="260" w:lineRule="exact"/>
        <w:rPr>
          <w:rFonts w:cs="Arial"/>
          <w:szCs w:val="20"/>
        </w:rPr>
      </w:pPr>
      <w:r w:rsidRPr="00897BFB">
        <w:rPr>
          <w:rFonts w:cs="Arial"/>
          <w:bCs/>
          <w:szCs w:val="20"/>
        </w:rPr>
        <w:t>Izpolnjen obrazec</w:t>
      </w:r>
      <w:r w:rsidRPr="00897BFB">
        <w:rPr>
          <w:rFonts w:cs="Arial"/>
          <w:b/>
          <w:szCs w:val="20"/>
        </w:rPr>
        <w:t xml:space="preserve"> »</w:t>
      </w:r>
      <w:proofErr w:type="spellStart"/>
      <w:r w:rsidRPr="00897BFB">
        <w:rPr>
          <w:rFonts w:cs="Arial"/>
          <w:b/>
          <w:szCs w:val="20"/>
        </w:rPr>
        <w:t>ESPD</w:t>
      </w:r>
      <w:proofErr w:type="spellEnd"/>
      <w:r w:rsidRPr="00897BFB">
        <w:rPr>
          <w:rFonts w:cs="Arial"/>
          <w:b/>
          <w:szCs w:val="20"/>
        </w:rPr>
        <w:t>«</w:t>
      </w:r>
      <w:r w:rsidRPr="00897BFB">
        <w:rPr>
          <w:rFonts w:cs="Arial"/>
          <w:szCs w:val="20"/>
        </w:rPr>
        <w:t xml:space="preserve"> (del IV: Pogoji za sodelovanje, razdelek C: Tehnična in strokovna sposobnost, odstavek: Izobrazba in strokovna usposobljenost) v katerega gospodarski subjekt vpiše »DA«, če izpolnjuje kadrovske pogoje</w:t>
      </w:r>
    </w:p>
    <w:p w14:paraId="76A8644D" w14:textId="77777777" w:rsidR="00C63E29" w:rsidRPr="00897BFB" w:rsidRDefault="00C63E29" w:rsidP="00C63E29">
      <w:pPr>
        <w:spacing w:line="260" w:lineRule="exact"/>
        <w:rPr>
          <w:rFonts w:cs="Arial"/>
          <w:szCs w:val="20"/>
        </w:rPr>
      </w:pPr>
      <w:r>
        <w:rPr>
          <w:rFonts w:cs="Arial"/>
          <w:szCs w:val="20"/>
        </w:rPr>
        <w:t xml:space="preserve">in izpolnjeni obrazci: </w:t>
      </w:r>
    </w:p>
    <w:p w14:paraId="6FC2595E" w14:textId="4024B10C" w:rsidR="00C63E29" w:rsidRDefault="00A50179" w:rsidP="00C63E29">
      <w:r>
        <w:t>Obrazec 2</w:t>
      </w:r>
      <w:r w:rsidR="00C63E29">
        <w:t xml:space="preserve"> »</w:t>
      </w:r>
      <w:proofErr w:type="spellStart"/>
      <w:r w:rsidR="00C63E29">
        <w:t>NEO</w:t>
      </w:r>
      <w:proofErr w:type="spellEnd"/>
      <w:r w:rsidR="00C63E29">
        <w:t xml:space="preserve">_Podatki o prijavljenem kadru« in </w:t>
      </w:r>
    </w:p>
    <w:p w14:paraId="397BE0DE" w14:textId="45418E15" w:rsidR="00B66E2C" w:rsidRDefault="00C63E29" w:rsidP="00897BFB">
      <w:pPr>
        <w:shd w:val="clear" w:color="auto" w:fill="FFFFFF"/>
        <w:tabs>
          <w:tab w:val="left" w:pos="746"/>
          <w:tab w:val="left" w:pos="8177"/>
        </w:tabs>
        <w:rPr>
          <w:rFonts w:cs="Arial"/>
          <w:b/>
          <w:color w:val="000000"/>
          <w:spacing w:val="-7"/>
          <w:szCs w:val="24"/>
        </w:rPr>
      </w:pPr>
      <w:r>
        <w:t>zahtevani certifikati</w:t>
      </w:r>
    </w:p>
    <w:p w14:paraId="606E7CB0" w14:textId="77777777" w:rsidR="00B66E2C" w:rsidRDefault="00B66E2C" w:rsidP="00897BFB">
      <w:pPr>
        <w:shd w:val="clear" w:color="auto" w:fill="FFFFFF"/>
        <w:tabs>
          <w:tab w:val="left" w:pos="746"/>
          <w:tab w:val="left" w:pos="8177"/>
        </w:tabs>
        <w:rPr>
          <w:rFonts w:cs="Arial"/>
          <w:b/>
          <w:color w:val="000000"/>
          <w:spacing w:val="-7"/>
          <w:szCs w:val="24"/>
        </w:rPr>
      </w:pPr>
    </w:p>
    <w:p w14:paraId="56940319" w14:textId="1612B5BD" w:rsidR="00897BFB" w:rsidRPr="009B5BF1" w:rsidRDefault="00897BFB" w:rsidP="00897BFB">
      <w:pPr>
        <w:shd w:val="clear" w:color="auto" w:fill="FFFFFF"/>
        <w:tabs>
          <w:tab w:val="left" w:pos="746"/>
          <w:tab w:val="left" w:pos="8177"/>
        </w:tabs>
        <w:rPr>
          <w:rFonts w:cs="Arial"/>
          <w:b/>
          <w:color w:val="000000"/>
          <w:spacing w:val="-7"/>
          <w:szCs w:val="24"/>
        </w:rPr>
      </w:pPr>
      <w:r w:rsidRPr="009B5BF1">
        <w:rPr>
          <w:rFonts w:cs="Arial"/>
          <w:b/>
          <w:color w:val="000000"/>
          <w:spacing w:val="-7"/>
          <w:szCs w:val="24"/>
        </w:rPr>
        <w:t>SPLOŠNA DOLOČILA, KI VELJAJO ZA VSE PRIJAVLJENE KADRE</w:t>
      </w:r>
    </w:p>
    <w:p w14:paraId="0747A8CF" w14:textId="3D722D6B" w:rsidR="00897BFB" w:rsidRPr="007A343F" w:rsidRDefault="00897BFB" w:rsidP="00897BFB">
      <w:pPr>
        <w:pStyle w:val="Telobesedila3"/>
        <w:spacing w:before="0" w:line="260" w:lineRule="atLeast"/>
        <w:rPr>
          <w:rFonts w:ascii="Arial" w:hAnsi="Arial" w:cs="Arial"/>
          <w:szCs w:val="20"/>
        </w:rPr>
      </w:pPr>
    </w:p>
    <w:p w14:paraId="6AF19D8E" w14:textId="44055F23" w:rsidR="00897BFB" w:rsidRPr="00205A61" w:rsidRDefault="00897BFB" w:rsidP="00897BFB">
      <w:pPr>
        <w:pStyle w:val="Telobesedila3"/>
        <w:spacing w:before="0" w:line="260" w:lineRule="atLeast"/>
        <w:rPr>
          <w:rFonts w:ascii="Arial" w:hAnsi="Arial" w:cs="Arial"/>
          <w:szCs w:val="20"/>
        </w:rPr>
      </w:pPr>
      <w:r w:rsidRPr="00205A61">
        <w:rPr>
          <w:rFonts w:ascii="Arial" w:hAnsi="Arial" w:cs="Arial"/>
          <w:szCs w:val="20"/>
        </w:rPr>
        <w:t xml:space="preserve">Ponudnik mora za vsak prijavljeni kader izpolniti </w:t>
      </w:r>
      <w:r w:rsidR="00A50179" w:rsidRPr="00205A61">
        <w:rPr>
          <w:rFonts w:ascii="Arial" w:hAnsi="Arial" w:cs="Arial"/>
          <w:szCs w:val="20"/>
        </w:rPr>
        <w:t>Obrazec 2</w:t>
      </w:r>
      <w:r w:rsidRPr="00205A61">
        <w:rPr>
          <w:rFonts w:ascii="Arial" w:hAnsi="Arial" w:cs="Arial"/>
          <w:szCs w:val="20"/>
        </w:rPr>
        <w:t xml:space="preserve"> »</w:t>
      </w:r>
      <w:proofErr w:type="spellStart"/>
      <w:r w:rsidRPr="00205A61">
        <w:rPr>
          <w:rFonts w:ascii="Arial" w:hAnsi="Arial" w:cs="Arial"/>
          <w:szCs w:val="20"/>
        </w:rPr>
        <w:t>NEO</w:t>
      </w:r>
      <w:proofErr w:type="spellEnd"/>
      <w:r w:rsidRPr="00205A61">
        <w:rPr>
          <w:rFonts w:ascii="Arial" w:hAnsi="Arial" w:cs="Arial"/>
          <w:szCs w:val="20"/>
        </w:rPr>
        <w:t>_Podatki o prijavljenem kadru«.</w:t>
      </w:r>
    </w:p>
    <w:p w14:paraId="523647F2" w14:textId="1953FB66" w:rsidR="00897BFB" w:rsidRPr="007A343F" w:rsidRDefault="00897BFB" w:rsidP="00897BFB">
      <w:pPr>
        <w:pStyle w:val="Telobesedila3"/>
        <w:spacing w:before="0" w:line="260" w:lineRule="atLeast"/>
        <w:rPr>
          <w:rFonts w:ascii="Arial" w:hAnsi="Arial" w:cs="Arial"/>
          <w:szCs w:val="20"/>
        </w:rPr>
      </w:pPr>
      <w:r w:rsidRPr="00205A61">
        <w:rPr>
          <w:rFonts w:ascii="Arial" w:hAnsi="Arial" w:cs="Arial"/>
          <w:szCs w:val="20"/>
        </w:rPr>
        <w:t>Ponudnik usposobljenost posameznega kadra dokazuje s sodelovanjem na referenčnih projektih</w:t>
      </w:r>
      <w:r w:rsidRPr="007A343F">
        <w:rPr>
          <w:rFonts w:ascii="Arial" w:hAnsi="Arial" w:cs="Arial"/>
          <w:szCs w:val="20"/>
        </w:rPr>
        <w:t xml:space="preserve"> (obvezne priloge: Izjave referenčnih naročnikov), ter s potrdili pridobljenih certifikatov.</w:t>
      </w:r>
    </w:p>
    <w:p w14:paraId="6BA0F790" w14:textId="59E1B5FF" w:rsidR="00033D16" w:rsidRPr="007A343F" w:rsidRDefault="00033D16" w:rsidP="00033D16">
      <w:pPr>
        <w:spacing w:line="260" w:lineRule="exact"/>
        <w:rPr>
          <w:rFonts w:cs="Arial"/>
          <w:szCs w:val="20"/>
        </w:rPr>
      </w:pPr>
      <w:r w:rsidRPr="007A343F">
        <w:rPr>
          <w:rFonts w:cs="Arial"/>
          <w:szCs w:val="20"/>
        </w:rPr>
        <w:t>Vsi prijavljeni kadri morajo imeti najmanj V. raven/</w:t>
      </w:r>
      <w:proofErr w:type="spellStart"/>
      <w:r w:rsidRPr="007A343F">
        <w:rPr>
          <w:rFonts w:cs="Arial"/>
          <w:szCs w:val="20"/>
        </w:rPr>
        <w:t>podraven</w:t>
      </w:r>
      <w:proofErr w:type="spellEnd"/>
      <w:r w:rsidRPr="007A343F">
        <w:rPr>
          <w:rStyle w:val="Sprotnaopomba-sklic"/>
          <w:rFonts w:cs="Arial"/>
          <w:sz w:val="20"/>
          <w:szCs w:val="20"/>
        </w:rPr>
        <w:footnoteReference w:id="2"/>
      </w:r>
      <w:r w:rsidRPr="007A343F">
        <w:rPr>
          <w:rFonts w:cs="Arial"/>
          <w:szCs w:val="20"/>
        </w:rPr>
        <w:t xml:space="preserve"> izobrazbe, kar pomeni srednje tehniško in drugo strokovno ter splošno izobraževanje/srednja strokovna in splošna izobrazba.</w:t>
      </w:r>
    </w:p>
    <w:p w14:paraId="5549D09E" w14:textId="00DFFEAA" w:rsidR="00033D16" w:rsidRPr="007A343F" w:rsidRDefault="00033D16" w:rsidP="00033D16">
      <w:pPr>
        <w:spacing w:line="260" w:lineRule="exact"/>
        <w:rPr>
          <w:rFonts w:cs="Arial"/>
          <w:szCs w:val="20"/>
        </w:rPr>
      </w:pPr>
    </w:p>
    <w:p w14:paraId="0BD51EE2" w14:textId="34108282" w:rsidR="00033D16" w:rsidRPr="007A343F" w:rsidRDefault="00033D16" w:rsidP="00033D16">
      <w:pPr>
        <w:spacing w:line="260" w:lineRule="exact"/>
        <w:rPr>
          <w:rFonts w:cs="Arial"/>
          <w:szCs w:val="20"/>
        </w:rPr>
      </w:pPr>
      <w:r w:rsidRPr="007A343F">
        <w:rPr>
          <w:rFonts w:cs="Arial"/>
          <w:szCs w:val="20"/>
        </w:rPr>
        <w:t xml:space="preserve">V kolikor ponudnik prijavi kader, ki zahtevane izobrazbe ni pridobil v Republiki Sloveniji, bo naročnik lahko pridobil mnenje </w:t>
      </w:r>
      <w:proofErr w:type="spellStart"/>
      <w:r w:rsidRPr="007A343F">
        <w:rPr>
          <w:rFonts w:cs="Arial"/>
          <w:szCs w:val="20"/>
        </w:rPr>
        <w:t>ENIC</w:t>
      </w:r>
      <w:proofErr w:type="spellEnd"/>
      <w:r w:rsidRPr="007A343F">
        <w:rPr>
          <w:rFonts w:cs="Arial"/>
          <w:szCs w:val="20"/>
        </w:rPr>
        <w:t>-</w:t>
      </w:r>
      <w:proofErr w:type="spellStart"/>
      <w:r w:rsidRPr="007A343F">
        <w:rPr>
          <w:rFonts w:cs="Arial"/>
          <w:szCs w:val="20"/>
        </w:rPr>
        <w:t>NARIC</w:t>
      </w:r>
      <w:proofErr w:type="spellEnd"/>
      <w:r w:rsidRPr="007A343F">
        <w:rPr>
          <w:rFonts w:cs="Arial"/>
          <w:szCs w:val="20"/>
        </w:rPr>
        <w:t xml:space="preserve"> centra o vrednotenju izobraževanja prijavljenega kadra. V tem primeru bo ponudnik na poziv naročnika moral priložiti soglasje prijavljenega kadra za pridobitev navedenega mnenja.</w:t>
      </w:r>
    </w:p>
    <w:p w14:paraId="0A0E83A5" w14:textId="786B90AC" w:rsidR="00033D16" w:rsidRPr="007A343F" w:rsidRDefault="00033D16" w:rsidP="00033D16">
      <w:pPr>
        <w:spacing w:line="260" w:lineRule="exact"/>
        <w:rPr>
          <w:rFonts w:cs="Arial"/>
          <w:szCs w:val="20"/>
        </w:rPr>
      </w:pPr>
    </w:p>
    <w:p w14:paraId="69DD059D" w14:textId="7EF93DF4" w:rsidR="00033D16" w:rsidRPr="007A343F" w:rsidRDefault="00033D16" w:rsidP="00033D16">
      <w:pPr>
        <w:spacing w:line="260" w:lineRule="exact"/>
        <w:rPr>
          <w:rFonts w:cs="Arial"/>
          <w:szCs w:val="20"/>
        </w:rPr>
      </w:pPr>
      <w:r w:rsidRPr="007A343F">
        <w:rPr>
          <w:rFonts w:cs="Arial"/>
          <w:szCs w:val="20"/>
        </w:rPr>
        <w:t xml:space="preserve">Če lahko naročnik dokazila o izobrazbi pridobi neposredno v bazi podatkov, mora </w:t>
      </w:r>
      <w:proofErr w:type="spellStart"/>
      <w:r w:rsidRPr="007A343F">
        <w:rPr>
          <w:rFonts w:cs="Arial"/>
          <w:szCs w:val="20"/>
        </w:rPr>
        <w:t>ESPD</w:t>
      </w:r>
      <w:proofErr w:type="spellEnd"/>
      <w:r w:rsidRPr="007A343F">
        <w:rPr>
          <w:rFonts w:cs="Arial"/>
          <w:szCs w:val="20"/>
        </w:rPr>
        <w:t xml:space="preserve"> obrazec vsebovati informacije, ki so potrebne v ta namen, zlasti spletni naslov baze podatkov, podatke za identifikacijo, če je to potrebno, pa tudi soglasje, da pridobi dokazilo naročnik. V kolikor </w:t>
      </w:r>
      <w:proofErr w:type="spellStart"/>
      <w:r w:rsidRPr="007A343F">
        <w:rPr>
          <w:rFonts w:cs="Arial"/>
          <w:szCs w:val="20"/>
        </w:rPr>
        <w:t>ESPD</w:t>
      </w:r>
      <w:proofErr w:type="spellEnd"/>
      <w:r w:rsidRPr="007A343F">
        <w:rPr>
          <w:rFonts w:cs="Arial"/>
          <w:szCs w:val="20"/>
        </w:rPr>
        <w:t xml:space="preserve"> obrazec teh informacij ne bo vseboval bo naročnik štel, da dostop naročnika do posameznega potrdila iz te točke ni mogoč brezplačno z neposrednim dostopom do nacionalne baze podatkov države.</w:t>
      </w:r>
    </w:p>
    <w:p w14:paraId="5F2D4C79" w14:textId="3ACAAA69" w:rsidR="00033D16" w:rsidRPr="007A343F" w:rsidRDefault="00033D16" w:rsidP="00033D16">
      <w:pPr>
        <w:spacing w:line="260" w:lineRule="exact"/>
        <w:rPr>
          <w:rFonts w:cs="Arial"/>
          <w:szCs w:val="20"/>
        </w:rPr>
      </w:pPr>
    </w:p>
    <w:p w14:paraId="2F796CF5" w14:textId="415E5855" w:rsidR="00033D16" w:rsidRPr="007A343F" w:rsidRDefault="00033D16" w:rsidP="00033D16">
      <w:pPr>
        <w:spacing w:line="260" w:lineRule="exact"/>
        <w:rPr>
          <w:rFonts w:cs="Arial"/>
          <w:szCs w:val="20"/>
        </w:rPr>
      </w:pPr>
      <w:r w:rsidRPr="007A343F">
        <w:rPr>
          <w:rFonts w:cs="Arial"/>
          <w:szCs w:val="20"/>
        </w:rPr>
        <w:t>V kolikor naročnik od ponudnika ne bo dobil ali bo dobil napačen podatek o instituciji, kjer se listina hrani oziroma se lahko preveri Izjava kadra o izobrazbi oziroma podatek, bo od ponudnika zahteval, da za kader sam predloži potrdilo institucije o njegovi izobrazbi. Enako bo ravnal v kolikor dostop do potrdil o izobrazbi ne bo mogoč brezplačno z neposrednim dostopom do nacionalne baze podatkov katere koli države članice EU ali v primeru, ko bo šlo za podatek, ki se hrani v državi, ki ni članica EU. Ponudnik lahko že v ponudbi predloži predmetno izjavo ali potrdilo institucije o izobrazbi.</w:t>
      </w:r>
      <w:r w:rsidR="007A343F" w:rsidRPr="007A343F">
        <w:rPr>
          <w:rFonts w:cs="Arial"/>
          <w:szCs w:val="20"/>
        </w:rPr>
        <w:t xml:space="preserve"> </w:t>
      </w:r>
      <w:r w:rsidRPr="007A343F">
        <w:rPr>
          <w:rFonts w:cs="Arial"/>
          <w:szCs w:val="20"/>
        </w:rPr>
        <w:t xml:space="preserve">Za veljaven certifikat se šteje, da ima gospodarski subjekt veljaven certifikat na dan oddaje ponudbe. Za veljaven </w:t>
      </w:r>
      <w:r w:rsidRPr="007A343F">
        <w:rPr>
          <w:rFonts w:cs="Arial"/>
          <w:szCs w:val="20"/>
        </w:rPr>
        <w:lastRenderedPageBreak/>
        <w:t xml:space="preserve">certifikat se šteje tudi certifikat, katerega veljavnosti ni mogoče obnoviti in ponudnik o nezmožnosti obnovitve certifikata predloži naročniku dokazilo izdajatelja certifikata ali njegove pooblaščene osebe. </w:t>
      </w:r>
    </w:p>
    <w:p w14:paraId="6055CEA4" w14:textId="140DA139" w:rsidR="00033D16" w:rsidRPr="007A343F" w:rsidRDefault="00033D16" w:rsidP="00033D16">
      <w:pPr>
        <w:spacing w:line="260" w:lineRule="exact"/>
        <w:rPr>
          <w:rFonts w:cs="Arial"/>
          <w:szCs w:val="20"/>
        </w:rPr>
      </w:pPr>
    </w:p>
    <w:p w14:paraId="56E54909" w14:textId="1CA17F27" w:rsidR="00033D16" w:rsidRPr="007A343F" w:rsidRDefault="00033D16" w:rsidP="00033D16">
      <w:pPr>
        <w:spacing w:line="260" w:lineRule="exact"/>
        <w:rPr>
          <w:rFonts w:cs="Arial"/>
          <w:szCs w:val="20"/>
        </w:rPr>
      </w:pPr>
      <w:r w:rsidRPr="007A343F">
        <w:rPr>
          <w:rFonts w:cs="Arial"/>
          <w:szCs w:val="20"/>
        </w:rPr>
        <w:t>Kjer so kot dokazila zahtevani certifikati ali višje,</w:t>
      </w:r>
      <w:r w:rsidRPr="007A343F">
        <w:rPr>
          <w:rFonts w:eastAsia="Calibri" w:cs="Arial"/>
          <w:szCs w:val="20"/>
        </w:rPr>
        <w:t xml:space="preserve"> </w:t>
      </w:r>
      <w:r w:rsidRPr="007A343F">
        <w:rPr>
          <w:rFonts w:cs="Arial"/>
          <w:szCs w:val="20"/>
        </w:rPr>
        <w:t>zgolj potrdila o udeležbi na tečajih ne zadostujejo.</w:t>
      </w:r>
    </w:p>
    <w:p w14:paraId="352FC7D8" w14:textId="7A97B78F" w:rsidR="00033D16" w:rsidRPr="007A343F" w:rsidRDefault="00033D16" w:rsidP="00033D16">
      <w:pPr>
        <w:autoSpaceDE w:val="0"/>
        <w:autoSpaceDN w:val="0"/>
        <w:adjustRightInd w:val="0"/>
        <w:spacing w:line="260" w:lineRule="exact"/>
        <w:rPr>
          <w:rFonts w:cs="Arial"/>
          <w:szCs w:val="20"/>
        </w:rPr>
      </w:pPr>
    </w:p>
    <w:p w14:paraId="051280B0" w14:textId="5F98CD34" w:rsidR="00033D16" w:rsidRPr="007A343F" w:rsidRDefault="00033D16" w:rsidP="00033D16">
      <w:pPr>
        <w:spacing w:line="240" w:lineRule="auto"/>
        <w:rPr>
          <w:rFonts w:cs="Arial"/>
          <w:szCs w:val="20"/>
        </w:rPr>
      </w:pPr>
      <w:r w:rsidRPr="007A343F">
        <w:rPr>
          <w:rFonts w:cs="Arial"/>
          <w:szCs w:val="20"/>
        </w:rPr>
        <w:t>Izbrani ponudnik mora ves čas izvajanja pogodbenih obveznosti imeti na voljo zahtevano število kadrov, ki izpolnjujejo vse zahtevane pogoje. Morebitni zamenjani kader mora izpolnjevati vse zahtevane kadrovske pogoje in mora omogočiti, da dosežene točke iz merila ne padejo. 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31DFA3E6" w14:textId="040539E8" w:rsidR="00033D16" w:rsidRPr="007A343F" w:rsidRDefault="00033D16" w:rsidP="00033D16">
      <w:pPr>
        <w:spacing w:line="240" w:lineRule="auto"/>
        <w:rPr>
          <w:rFonts w:cs="Arial"/>
          <w:szCs w:val="20"/>
        </w:rPr>
      </w:pPr>
    </w:p>
    <w:p w14:paraId="79738F46" w14:textId="20CBAFD2" w:rsidR="001B3851" w:rsidRPr="007A343F" w:rsidRDefault="00033D16" w:rsidP="001A0497">
      <w:pPr>
        <w:spacing w:line="260" w:lineRule="exact"/>
        <w:rPr>
          <w:rFonts w:cs="Arial"/>
          <w:szCs w:val="20"/>
        </w:rPr>
      </w:pPr>
      <w:r w:rsidRPr="007A343F">
        <w:rPr>
          <w:rFonts w:cs="Arial"/>
          <w:szCs w:val="20"/>
        </w:rPr>
        <w:t xml:space="preserve">Če ponudnik prijavi kadre, ki niso njegovi zaposleni, more predložiti dokazila o sodelovanju, iz katerih je razvidno, da bo kader s ponudnikom sodeloval pri izvajanju predmetnega naročila. To dokazilo je lahko pisni dogovor med ponudnikom in subjektom, avtorska pogodba, </w:t>
      </w:r>
      <w:proofErr w:type="spellStart"/>
      <w:r w:rsidRPr="007A343F">
        <w:rPr>
          <w:rFonts w:cs="Arial"/>
          <w:szCs w:val="20"/>
        </w:rPr>
        <w:t>podjemna</w:t>
      </w:r>
      <w:proofErr w:type="spellEnd"/>
      <w:r w:rsidRPr="007A343F">
        <w:rPr>
          <w:rFonts w:cs="Arial"/>
          <w:szCs w:val="20"/>
        </w:rPr>
        <w:t xml:space="preserve"> pogodba ipd.</w:t>
      </w:r>
      <w:bookmarkStart w:id="45" w:name="_Hlk2327025"/>
      <w:bookmarkEnd w:id="43"/>
    </w:p>
    <w:p w14:paraId="49C73460" w14:textId="77777777" w:rsidR="00B51A77" w:rsidRPr="009B5BF1" w:rsidRDefault="00B51A77" w:rsidP="001A0497">
      <w:pPr>
        <w:spacing w:line="260" w:lineRule="exact"/>
        <w:rPr>
          <w:rFonts w:cs="Arial"/>
          <w:szCs w:val="20"/>
        </w:rPr>
      </w:pPr>
    </w:p>
    <w:p w14:paraId="5B3F1A24" w14:textId="0A3CCAB8" w:rsidR="003E1FE6" w:rsidRPr="009B5BF1" w:rsidRDefault="00AA4D59" w:rsidP="00541157">
      <w:pPr>
        <w:pStyle w:val="Naslov1"/>
      </w:pPr>
      <w:bookmarkStart w:id="46" w:name="_Hlk80791445"/>
      <w:bookmarkStart w:id="47" w:name="_Toc102724598"/>
      <w:bookmarkEnd w:id="45"/>
      <w:r w:rsidRPr="009B5BF1">
        <w:t>MERIL</w:t>
      </w:r>
      <w:r w:rsidR="00967F28" w:rsidRPr="009B5BF1">
        <w:t>O</w:t>
      </w:r>
      <w:bookmarkEnd w:id="47"/>
    </w:p>
    <w:p w14:paraId="59399D4E" w14:textId="77777777" w:rsidR="000C5B76" w:rsidRPr="009B5BF1" w:rsidRDefault="000C5B76" w:rsidP="000C5B76">
      <w:pPr>
        <w:rPr>
          <w:rFonts w:cs="Arial"/>
          <w:szCs w:val="20"/>
        </w:rPr>
      </w:pPr>
    </w:p>
    <w:p w14:paraId="7F1EC7B7" w14:textId="77777777" w:rsidR="00AC0258" w:rsidRPr="00341CE7" w:rsidRDefault="00AC0258" w:rsidP="00AC0258">
      <w:pPr>
        <w:rPr>
          <w:rFonts w:cs="Arial"/>
          <w:highlight w:val="yellow"/>
        </w:rPr>
      </w:pPr>
      <w:r w:rsidRPr="00341CE7">
        <w:rPr>
          <w:rFonts w:cs="Arial"/>
        </w:rPr>
        <w:t>Merilo  je  ekonomsko najugodnejša ponudba. Merilo za izbor najugodnejšega ponudnika se, ob izpolnjevanju vseh pogojev iz razpisne dokumentacije, izračuna po naslednji formuli:</w:t>
      </w:r>
    </w:p>
    <w:p w14:paraId="5AE0A506" w14:textId="77777777" w:rsidR="00AC0258" w:rsidRPr="00341CE7" w:rsidRDefault="00AC0258" w:rsidP="00AC0258">
      <w:pPr>
        <w:rPr>
          <w:rFonts w:cs="Arial"/>
        </w:rPr>
      </w:pPr>
      <m:oMathPara>
        <m:oMath>
          <m:r>
            <w:rPr>
              <w:rFonts w:ascii="Cambria Math" w:hAnsi="Cambria Math" w:cs="Arial"/>
            </w:rPr>
            <m:t>M=C*</m:t>
          </m:r>
          <m:d>
            <m:dPr>
              <m:ctrlPr>
                <w:rPr>
                  <w:rFonts w:ascii="Cambria Math" w:hAnsi="Cambria Math" w:cs="Arial"/>
                  <w:i/>
                </w:rPr>
              </m:ctrlPr>
            </m:dPr>
            <m:e>
              <m:r>
                <w:rPr>
                  <w:rFonts w:ascii="Cambria Math" w:hAnsi="Cambria Math" w:cs="Arial"/>
                </w:rPr>
                <m:t>1-</m:t>
              </m:r>
              <m:f>
                <m:fPr>
                  <m:ctrlPr>
                    <w:rPr>
                      <w:rFonts w:ascii="Cambria Math" w:hAnsi="Cambria Math" w:cs="Arial"/>
                      <w:i/>
                    </w:rPr>
                  </m:ctrlPr>
                </m:fPr>
                <m:num>
                  <m:r>
                    <w:rPr>
                      <w:rFonts w:ascii="Cambria Math" w:hAnsi="Cambria Math" w:cs="Arial"/>
                    </w:rPr>
                    <m:t>KP</m:t>
                  </m:r>
                </m:num>
                <m:den>
                  <m:r>
                    <w:rPr>
                      <w:rFonts w:ascii="Cambria Math" w:hAnsi="Cambria Math" w:cs="Arial"/>
                    </w:rPr>
                    <m:t>100</m:t>
                  </m:r>
                </m:den>
              </m:f>
            </m:e>
          </m:d>
        </m:oMath>
      </m:oMathPara>
    </w:p>
    <w:p w14:paraId="7727C698" w14:textId="1BAA612E" w:rsidR="00AC0258" w:rsidRPr="00341CE7" w:rsidRDefault="00341CE7" w:rsidP="00AC0258">
      <w:pPr>
        <w:autoSpaceDE w:val="0"/>
        <w:autoSpaceDN w:val="0"/>
        <w:adjustRightInd w:val="0"/>
        <w:spacing w:line="260" w:lineRule="exact"/>
        <w:rPr>
          <w:rFonts w:cs="Arial"/>
          <w:szCs w:val="20"/>
        </w:rPr>
      </w:pPr>
      <w:r>
        <w:rPr>
          <w:rFonts w:cs="Arial"/>
          <w:szCs w:val="20"/>
        </w:rPr>
        <w:t xml:space="preserve">pri čemer oznake v formuli pomenijo: </w:t>
      </w:r>
    </w:p>
    <w:p w14:paraId="4BFAB93E" w14:textId="0C2D147A" w:rsidR="00AC0258" w:rsidRPr="00341CE7" w:rsidRDefault="00AC0258" w:rsidP="00AC0258">
      <w:pPr>
        <w:autoSpaceDE w:val="0"/>
        <w:autoSpaceDN w:val="0"/>
        <w:adjustRightInd w:val="0"/>
        <w:spacing w:line="260" w:lineRule="exact"/>
        <w:rPr>
          <w:rFonts w:cs="Arial"/>
          <w:szCs w:val="20"/>
        </w:rPr>
      </w:pPr>
      <w:r w:rsidRPr="00341CE7">
        <w:rPr>
          <w:rFonts w:cs="Arial"/>
          <w:bCs/>
          <w:spacing w:val="-7"/>
        </w:rPr>
        <w:t>C</w:t>
      </w:r>
      <w:r w:rsidRPr="00341CE7">
        <w:rPr>
          <w:rFonts w:cs="Arial"/>
          <w:bCs/>
          <w:spacing w:val="-7"/>
        </w:rPr>
        <w:tab/>
        <w:t>Skupna ponudbena cena</w:t>
      </w:r>
      <w:r w:rsidR="006A6282">
        <w:rPr>
          <w:rFonts w:cs="Arial"/>
          <w:bCs/>
          <w:spacing w:val="-7"/>
        </w:rPr>
        <w:t xml:space="preserve"> </w:t>
      </w:r>
    </w:p>
    <w:p w14:paraId="6CA15B75" w14:textId="77777777" w:rsidR="00AC0258" w:rsidRPr="00341CE7" w:rsidRDefault="00AC0258" w:rsidP="00AC0258">
      <w:pPr>
        <w:autoSpaceDE w:val="0"/>
        <w:autoSpaceDN w:val="0"/>
        <w:adjustRightInd w:val="0"/>
        <w:spacing w:line="260" w:lineRule="exact"/>
        <w:rPr>
          <w:rFonts w:cs="Arial"/>
          <w:bCs/>
          <w:spacing w:val="-7"/>
        </w:rPr>
      </w:pPr>
      <w:proofErr w:type="spellStart"/>
      <w:r w:rsidRPr="00341CE7">
        <w:rPr>
          <w:rFonts w:cs="Arial"/>
          <w:bCs/>
          <w:spacing w:val="-7"/>
        </w:rPr>
        <w:t>KP</w:t>
      </w:r>
      <w:proofErr w:type="spellEnd"/>
      <w:r w:rsidRPr="00341CE7">
        <w:rPr>
          <w:rFonts w:cs="Arial"/>
          <w:bCs/>
          <w:spacing w:val="-7"/>
        </w:rPr>
        <w:tab/>
        <w:t>Kadrovska prednost</w:t>
      </w:r>
    </w:p>
    <w:p w14:paraId="10101B44" w14:textId="77777777" w:rsidR="00AC0258" w:rsidRDefault="00AC0258" w:rsidP="001A0497">
      <w:pPr>
        <w:autoSpaceDE w:val="0"/>
        <w:autoSpaceDN w:val="0"/>
        <w:adjustRightInd w:val="0"/>
        <w:spacing w:line="260" w:lineRule="exact"/>
        <w:rPr>
          <w:bCs/>
          <w:spacing w:val="-7"/>
        </w:rPr>
      </w:pPr>
    </w:p>
    <w:p w14:paraId="0C1FED4A" w14:textId="2A88C881" w:rsidR="006A6282" w:rsidRPr="007A343F" w:rsidRDefault="006A6282" w:rsidP="006A6282">
      <w:pPr>
        <w:spacing w:line="260" w:lineRule="exact"/>
        <w:rPr>
          <w:rFonts w:cs="Arial"/>
          <w:szCs w:val="20"/>
        </w:rPr>
      </w:pPr>
      <w:r w:rsidRPr="007A343F">
        <w:rPr>
          <w:rFonts w:cs="Arial"/>
          <w:szCs w:val="20"/>
        </w:rPr>
        <w:t xml:space="preserve">MERILO CENA (C) </w:t>
      </w:r>
    </w:p>
    <w:p w14:paraId="0EC0D91D" w14:textId="55DEE078" w:rsidR="00341CE7" w:rsidRPr="009B5BF1" w:rsidRDefault="006A6282" w:rsidP="006A6282">
      <w:pPr>
        <w:autoSpaceDE w:val="0"/>
        <w:autoSpaceDN w:val="0"/>
        <w:adjustRightInd w:val="0"/>
        <w:spacing w:line="260" w:lineRule="exact"/>
        <w:rPr>
          <w:bCs/>
          <w:spacing w:val="-7"/>
        </w:rPr>
      </w:pPr>
      <w:r w:rsidRPr="009B5BF1">
        <w:rPr>
          <w:rFonts w:cs="Arial"/>
          <w:szCs w:val="20"/>
          <w:lang w:eastAsia="sl-SI"/>
        </w:rPr>
        <w:t>Oznaka v formuli</w:t>
      </w:r>
      <w:r w:rsidRPr="009B5BF1">
        <w:rPr>
          <w:rFonts w:cs="Arial"/>
          <w:szCs w:val="20"/>
        </w:rPr>
        <w:t xml:space="preserve"> (C) pomeni skupno ponudbeno ceno v EUR z DDV</w:t>
      </w:r>
      <w:r w:rsidR="0008347B">
        <w:rPr>
          <w:rFonts w:cs="Arial"/>
          <w:szCs w:val="20"/>
        </w:rPr>
        <w:t xml:space="preserve"> iz o</w:t>
      </w:r>
      <w:r w:rsidR="0008347B" w:rsidRPr="0008347B">
        <w:rPr>
          <w:rFonts w:cs="Arial"/>
          <w:szCs w:val="20"/>
        </w:rPr>
        <w:t>brazc</w:t>
      </w:r>
      <w:r w:rsidR="0008347B">
        <w:rPr>
          <w:rFonts w:cs="Arial"/>
          <w:szCs w:val="20"/>
        </w:rPr>
        <w:t xml:space="preserve">a </w:t>
      </w:r>
      <w:proofErr w:type="spellStart"/>
      <w:r w:rsidR="0008347B">
        <w:rPr>
          <w:rFonts w:cs="Arial"/>
          <w:szCs w:val="20"/>
        </w:rPr>
        <w:t>1a</w:t>
      </w:r>
      <w:proofErr w:type="spellEnd"/>
      <w:r w:rsidR="0008347B">
        <w:rPr>
          <w:rFonts w:cs="Arial"/>
          <w:szCs w:val="20"/>
        </w:rPr>
        <w:t xml:space="preserve"> »</w:t>
      </w:r>
      <w:proofErr w:type="spellStart"/>
      <w:r w:rsidR="0008347B">
        <w:rPr>
          <w:rFonts w:cs="Arial"/>
          <w:szCs w:val="20"/>
        </w:rPr>
        <w:t>NEO</w:t>
      </w:r>
      <w:proofErr w:type="spellEnd"/>
      <w:r w:rsidR="0008347B">
        <w:rPr>
          <w:rFonts w:cs="Arial"/>
          <w:szCs w:val="20"/>
        </w:rPr>
        <w:t>_Povzetek</w:t>
      </w:r>
      <w:r w:rsidR="0008347B" w:rsidRPr="0008347B">
        <w:rPr>
          <w:rFonts w:cs="Arial"/>
          <w:szCs w:val="20"/>
        </w:rPr>
        <w:t>_predračuna«</w:t>
      </w:r>
      <w:r w:rsidRPr="009B5BF1">
        <w:rPr>
          <w:rFonts w:cs="Arial"/>
          <w:szCs w:val="20"/>
        </w:rPr>
        <w:t>.</w:t>
      </w:r>
    </w:p>
    <w:p w14:paraId="7B8E5A9E" w14:textId="77777777" w:rsidR="006A6282" w:rsidRDefault="006A6282" w:rsidP="00AC0258">
      <w:pPr>
        <w:pStyle w:val="Telobesedila3"/>
        <w:spacing w:before="0" w:line="260" w:lineRule="atLeast"/>
        <w:rPr>
          <w:rFonts w:ascii="Arial" w:hAnsi="Arial" w:cs="Arial"/>
          <w:bCs/>
          <w:spacing w:val="-7"/>
        </w:rPr>
      </w:pPr>
    </w:p>
    <w:p w14:paraId="04E4813F" w14:textId="2854BE7A" w:rsidR="00DD77FE" w:rsidRPr="007A343F" w:rsidRDefault="00DD77FE" w:rsidP="00AC0258">
      <w:pPr>
        <w:pStyle w:val="Telobesedila3"/>
        <w:spacing w:before="0" w:line="260" w:lineRule="atLeast"/>
        <w:rPr>
          <w:rFonts w:ascii="Arial" w:hAnsi="Arial" w:cs="Arial"/>
          <w:bCs/>
          <w:spacing w:val="-7"/>
        </w:rPr>
      </w:pPr>
      <w:r w:rsidRPr="007A343F">
        <w:rPr>
          <w:rFonts w:ascii="Arial" w:hAnsi="Arial" w:cs="Arial"/>
          <w:bCs/>
          <w:spacing w:val="-7"/>
        </w:rPr>
        <w:t>MERILO "Kadrovska prednost" (</w:t>
      </w:r>
      <w:proofErr w:type="spellStart"/>
      <w:r w:rsidRPr="007A343F">
        <w:rPr>
          <w:rFonts w:ascii="Arial" w:hAnsi="Arial" w:cs="Arial"/>
          <w:bCs/>
          <w:spacing w:val="-7"/>
        </w:rPr>
        <w:t>KP</w:t>
      </w:r>
      <w:proofErr w:type="spellEnd"/>
      <w:r w:rsidRPr="007A343F">
        <w:rPr>
          <w:rFonts w:ascii="Arial" w:hAnsi="Arial" w:cs="Arial"/>
          <w:bCs/>
          <w:spacing w:val="-7"/>
        </w:rPr>
        <w:t>)</w:t>
      </w:r>
    </w:p>
    <w:p w14:paraId="209B02D8" w14:textId="53D81411" w:rsidR="0008347B" w:rsidRPr="007A343F" w:rsidRDefault="00AC0258" w:rsidP="00AC0258">
      <w:pPr>
        <w:pStyle w:val="Telobesedila3"/>
        <w:spacing w:before="0" w:line="260" w:lineRule="atLeast"/>
        <w:rPr>
          <w:rFonts w:ascii="Arial" w:hAnsi="Arial" w:cs="Arial"/>
          <w:bCs/>
          <w:spacing w:val="-7"/>
        </w:rPr>
      </w:pPr>
      <w:r w:rsidRPr="007A343F">
        <w:rPr>
          <w:rFonts w:ascii="Arial" w:hAnsi="Arial" w:cs="Arial"/>
          <w:bCs/>
          <w:spacing w:val="-7"/>
        </w:rPr>
        <w:t xml:space="preserve">Za vsak </w:t>
      </w:r>
      <w:r w:rsidR="0069276A" w:rsidRPr="007A343F">
        <w:rPr>
          <w:rFonts w:ascii="Arial" w:hAnsi="Arial" w:cs="Arial"/>
          <w:bCs/>
          <w:spacing w:val="-7"/>
        </w:rPr>
        <w:t>prijavljen</w:t>
      </w:r>
      <w:r w:rsidRPr="007A343F">
        <w:rPr>
          <w:rFonts w:ascii="Arial" w:hAnsi="Arial" w:cs="Arial"/>
          <w:bCs/>
          <w:spacing w:val="-7"/>
        </w:rPr>
        <w:t xml:space="preserve"> kader, ki </w:t>
      </w:r>
      <w:r w:rsidR="0069276A" w:rsidRPr="007A343F">
        <w:rPr>
          <w:rFonts w:ascii="Arial" w:hAnsi="Arial" w:cs="Arial"/>
          <w:bCs/>
          <w:spacing w:val="-7"/>
        </w:rPr>
        <w:t>je sodeloval pri razvoju</w:t>
      </w:r>
      <w:r w:rsidR="00FB3CC1">
        <w:rPr>
          <w:rFonts w:ascii="Arial" w:hAnsi="Arial" w:cs="Arial"/>
          <w:bCs/>
          <w:spacing w:val="-7"/>
        </w:rPr>
        <w:t>,</w:t>
      </w:r>
      <w:r w:rsidR="0008347B">
        <w:rPr>
          <w:rFonts w:ascii="Arial" w:hAnsi="Arial" w:cs="Arial"/>
          <w:bCs/>
          <w:spacing w:val="-7"/>
        </w:rPr>
        <w:t xml:space="preserve"> </w:t>
      </w:r>
      <w:r w:rsidR="0069276A" w:rsidRPr="007A343F">
        <w:rPr>
          <w:rFonts w:ascii="Arial" w:hAnsi="Arial" w:cs="Arial"/>
          <w:bCs/>
          <w:spacing w:val="-7"/>
        </w:rPr>
        <w:t xml:space="preserve">nadgradnji </w:t>
      </w:r>
      <w:r w:rsidR="00FB3CC1">
        <w:rPr>
          <w:rFonts w:ascii="Arial" w:hAnsi="Arial" w:cs="Arial"/>
          <w:bCs/>
          <w:spacing w:val="-7"/>
        </w:rPr>
        <w:t xml:space="preserve">ali vzdrževanju </w:t>
      </w:r>
      <w:r w:rsidR="0069276A" w:rsidRPr="007A343F">
        <w:rPr>
          <w:rFonts w:ascii="Arial" w:hAnsi="Arial" w:cs="Arial"/>
          <w:bCs/>
          <w:spacing w:val="-7"/>
        </w:rPr>
        <w:t>informacijskih sistemov s katerimi ponudnik dokazuje izpolnjevanje pogojev iz točke 9.1.</w:t>
      </w:r>
      <w:r w:rsidR="00BA700E">
        <w:rPr>
          <w:rFonts w:ascii="Arial" w:hAnsi="Arial" w:cs="Arial"/>
          <w:bCs/>
          <w:spacing w:val="-7"/>
        </w:rPr>
        <w:t>2</w:t>
      </w:r>
      <w:r w:rsidR="0069276A" w:rsidRPr="007A343F">
        <w:rPr>
          <w:rFonts w:ascii="Arial" w:hAnsi="Arial" w:cs="Arial"/>
          <w:bCs/>
          <w:spacing w:val="-7"/>
        </w:rPr>
        <w:t xml:space="preserve"> </w:t>
      </w:r>
      <w:r w:rsidRPr="007A343F">
        <w:rPr>
          <w:rFonts w:ascii="Arial" w:hAnsi="Arial" w:cs="Arial"/>
          <w:bCs/>
          <w:spacing w:val="-7"/>
        </w:rPr>
        <w:t xml:space="preserve">dobi ponudnik dodatnih 5 točk. </w:t>
      </w:r>
      <w:r w:rsidR="0008347B">
        <w:rPr>
          <w:rFonts w:ascii="Arial" w:hAnsi="Arial" w:cs="Arial"/>
          <w:bCs/>
          <w:spacing w:val="-7"/>
        </w:rPr>
        <w:t xml:space="preserve">Če za izpolnjevanje pogojev iz točke 9.1.2  </w:t>
      </w:r>
      <w:r w:rsidR="00C9765C">
        <w:rPr>
          <w:rFonts w:ascii="Arial" w:hAnsi="Arial" w:cs="Arial"/>
          <w:bCs/>
          <w:spacing w:val="-7"/>
        </w:rPr>
        <w:t xml:space="preserve">dokazuje </w:t>
      </w:r>
      <w:r w:rsidR="0008347B">
        <w:rPr>
          <w:rFonts w:ascii="Arial" w:hAnsi="Arial" w:cs="Arial"/>
          <w:bCs/>
          <w:spacing w:val="-7"/>
        </w:rPr>
        <w:t xml:space="preserve">s kombinacijo več referenc, dobi dodatnih 5  točk za </w:t>
      </w:r>
      <w:r w:rsidR="00C9765C">
        <w:rPr>
          <w:rFonts w:ascii="Arial" w:hAnsi="Arial" w:cs="Arial"/>
          <w:bCs/>
          <w:spacing w:val="-7"/>
        </w:rPr>
        <w:t xml:space="preserve">eno </w:t>
      </w:r>
      <w:r w:rsidR="00804166">
        <w:rPr>
          <w:rFonts w:ascii="Arial" w:hAnsi="Arial" w:cs="Arial"/>
          <w:bCs/>
          <w:spacing w:val="-7"/>
        </w:rPr>
        <w:t>kombinacijo teh referenc.</w:t>
      </w:r>
      <w:r w:rsidR="0008347B">
        <w:rPr>
          <w:rFonts w:ascii="Arial" w:hAnsi="Arial" w:cs="Arial"/>
          <w:bCs/>
          <w:spacing w:val="-7"/>
        </w:rPr>
        <w:t xml:space="preserve"> </w:t>
      </w:r>
    </w:p>
    <w:p w14:paraId="5A59E42B" w14:textId="77777777" w:rsidR="00AC0258" w:rsidRPr="007A343F" w:rsidRDefault="00AC0258" w:rsidP="00AC0258">
      <w:pPr>
        <w:pStyle w:val="Telobesedila3"/>
        <w:spacing w:before="0" w:line="260" w:lineRule="atLeast"/>
        <w:rPr>
          <w:rFonts w:ascii="Arial" w:hAnsi="Arial" w:cs="Arial"/>
          <w:bCs/>
          <w:spacing w:val="-7"/>
        </w:rPr>
      </w:pPr>
      <w:r w:rsidRPr="007A343F">
        <w:rPr>
          <w:rFonts w:ascii="Arial" w:hAnsi="Arial" w:cs="Arial"/>
          <w:bCs/>
          <w:spacing w:val="-7"/>
        </w:rPr>
        <w:t>Ponudnik lahko v tem merilu doseže do največ 30 točk.</w:t>
      </w:r>
    </w:p>
    <w:p w14:paraId="2D2F6699" w14:textId="64744A5B" w:rsidR="006A6282" w:rsidRDefault="00AC0258" w:rsidP="0069276A">
      <w:pPr>
        <w:autoSpaceDE w:val="0"/>
        <w:autoSpaceDN w:val="0"/>
        <w:adjustRightInd w:val="0"/>
        <w:spacing w:line="260" w:lineRule="exact"/>
        <w:rPr>
          <w:rFonts w:cs="Arial"/>
          <w:bCs/>
          <w:spacing w:val="-7"/>
        </w:rPr>
      </w:pPr>
      <w:r w:rsidRPr="00341CE7">
        <w:rPr>
          <w:rFonts w:cs="Arial"/>
          <w:bCs/>
          <w:spacing w:val="-7"/>
        </w:rPr>
        <w:br/>
      </w:r>
      <w:r w:rsidR="0069276A" w:rsidRPr="00341CE7">
        <w:rPr>
          <w:rFonts w:cs="Arial"/>
          <w:bCs/>
          <w:spacing w:val="-7"/>
        </w:rPr>
        <w:t xml:space="preserve">DOKAZILO: </w:t>
      </w:r>
    </w:p>
    <w:p w14:paraId="2128FEB1" w14:textId="64C58ED2" w:rsidR="006A6282" w:rsidRDefault="006A6282" w:rsidP="006A6282">
      <w:pPr>
        <w:autoSpaceDE w:val="0"/>
        <w:autoSpaceDN w:val="0"/>
        <w:adjustRightInd w:val="0"/>
        <w:spacing w:line="260" w:lineRule="exact"/>
        <w:rPr>
          <w:rFonts w:cs="Arial"/>
          <w:bCs/>
          <w:spacing w:val="-7"/>
        </w:rPr>
      </w:pPr>
      <w:r w:rsidRPr="006A6282">
        <w:rPr>
          <w:rFonts w:cs="Arial"/>
          <w:bCs/>
          <w:spacing w:val="-7"/>
        </w:rPr>
        <w:t xml:space="preserve">izpolnjeni obrazci: </w:t>
      </w:r>
      <w:r w:rsidR="00A50179">
        <w:rPr>
          <w:rFonts w:cs="Arial"/>
          <w:bCs/>
          <w:spacing w:val="-7"/>
        </w:rPr>
        <w:t>Obrazec 2</w:t>
      </w:r>
      <w:r w:rsidRPr="006A6282">
        <w:rPr>
          <w:rFonts w:cs="Arial"/>
          <w:bCs/>
          <w:spacing w:val="-7"/>
        </w:rPr>
        <w:t xml:space="preserve"> »</w:t>
      </w:r>
      <w:proofErr w:type="spellStart"/>
      <w:r w:rsidRPr="006A6282">
        <w:rPr>
          <w:rFonts w:cs="Arial"/>
          <w:bCs/>
          <w:spacing w:val="-7"/>
        </w:rPr>
        <w:t>NEO</w:t>
      </w:r>
      <w:proofErr w:type="spellEnd"/>
      <w:r w:rsidRPr="006A6282">
        <w:rPr>
          <w:rFonts w:cs="Arial"/>
          <w:bCs/>
          <w:spacing w:val="-7"/>
        </w:rPr>
        <w:t>_Podatki o prijavljenem kadru«</w:t>
      </w:r>
    </w:p>
    <w:p w14:paraId="06C7C797" w14:textId="77777777" w:rsidR="007A343F" w:rsidRDefault="00AC0258" w:rsidP="0069276A">
      <w:pPr>
        <w:autoSpaceDE w:val="0"/>
        <w:autoSpaceDN w:val="0"/>
        <w:adjustRightInd w:val="0"/>
        <w:spacing w:line="260" w:lineRule="exact"/>
        <w:rPr>
          <w:rFonts w:cs="Arial"/>
          <w:bCs/>
          <w:spacing w:val="-7"/>
        </w:rPr>
      </w:pPr>
      <w:r w:rsidRPr="00341CE7">
        <w:rPr>
          <w:rFonts w:cs="Arial"/>
          <w:bCs/>
          <w:spacing w:val="-7"/>
        </w:rPr>
        <w:t xml:space="preserve">in </w:t>
      </w:r>
    </w:p>
    <w:p w14:paraId="3571B0A8" w14:textId="39408ED9" w:rsidR="006A6282" w:rsidRDefault="00A50179" w:rsidP="0069276A">
      <w:pPr>
        <w:autoSpaceDE w:val="0"/>
        <w:autoSpaceDN w:val="0"/>
        <w:adjustRightInd w:val="0"/>
        <w:spacing w:line="260" w:lineRule="exact"/>
        <w:rPr>
          <w:rFonts w:cs="Arial"/>
          <w:bCs/>
          <w:spacing w:val="-7"/>
        </w:rPr>
      </w:pPr>
      <w:r>
        <w:t>Obrazec 3</w:t>
      </w:r>
      <w:r w:rsidR="006A6282">
        <w:t xml:space="preserve"> »</w:t>
      </w:r>
      <w:proofErr w:type="spellStart"/>
      <w:r w:rsidR="006A6282">
        <w:t>NEO</w:t>
      </w:r>
      <w:proofErr w:type="spellEnd"/>
      <w:r w:rsidR="006A6282">
        <w:t>_Vodja projekta_Izjava referenčnega naročnika«,</w:t>
      </w:r>
    </w:p>
    <w:p w14:paraId="21DB6406" w14:textId="5C6205DE" w:rsidR="006A6282" w:rsidRDefault="00A50179" w:rsidP="0069276A">
      <w:pPr>
        <w:autoSpaceDE w:val="0"/>
        <w:autoSpaceDN w:val="0"/>
        <w:adjustRightInd w:val="0"/>
        <w:spacing w:line="260" w:lineRule="exact"/>
        <w:rPr>
          <w:rFonts w:cs="Arial"/>
          <w:bCs/>
          <w:spacing w:val="-7"/>
        </w:rPr>
      </w:pPr>
      <w:r>
        <w:t>Obrazec 4</w:t>
      </w:r>
      <w:r w:rsidR="006A6282">
        <w:t xml:space="preserve"> »</w:t>
      </w:r>
      <w:proofErr w:type="spellStart"/>
      <w:r w:rsidR="006A6282">
        <w:t>NEO</w:t>
      </w:r>
      <w:proofErr w:type="spellEnd"/>
      <w:r w:rsidR="006A6282">
        <w:t>_Analitik_Izjava referenčnega naročnika«,</w:t>
      </w:r>
    </w:p>
    <w:p w14:paraId="136A8973" w14:textId="3787F914" w:rsidR="006A6282" w:rsidRDefault="00A50179" w:rsidP="0069276A">
      <w:pPr>
        <w:autoSpaceDE w:val="0"/>
        <w:autoSpaceDN w:val="0"/>
        <w:adjustRightInd w:val="0"/>
        <w:spacing w:line="260" w:lineRule="exact"/>
      </w:pPr>
      <w:r>
        <w:t>Obrazec 5</w:t>
      </w:r>
      <w:r w:rsidR="006A6282">
        <w:t xml:space="preserve"> »</w:t>
      </w:r>
      <w:proofErr w:type="spellStart"/>
      <w:r w:rsidR="006A6282">
        <w:t>NEO</w:t>
      </w:r>
      <w:proofErr w:type="spellEnd"/>
      <w:r w:rsidR="006A6282">
        <w:t>_Vodilni razvojni inženir_Izjava referenčnega naročnika«,</w:t>
      </w:r>
    </w:p>
    <w:p w14:paraId="4A9F9D31" w14:textId="766B4F86" w:rsidR="006A6282" w:rsidRPr="00341CE7" w:rsidRDefault="00A50179" w:rsidP="0069276A">
      <w:pPr>
        <w:autoSpaceDE w:val="0"/>
        <w:autoSpaceDN w:val="0"/>
        <w:adjustRightInd w:val="0"/>
        <w:spacing w:line="260" w:lineRule="exact"/>
        <w:rPr>
          <w:rFonts w:cs="Arial"/>
          <w:bCs/>
          <w:spacing w:val="-7"/>
        </w:rPr>
      </w:pPr>
      <w:r>
        <w:t>Obrazec 6</w:t>
      </w:r>
      <w:r w:rsidR="006A6282">
        <w:t xml:space="preserve"> »</w:t>
      </w:r>
      <w:proofErr w:type="spellStart"/>
      <w:r w:rsidR="006A6282">
        <w:t>NEO</w:t>
      </w:r>
      <w:proofErr w:type="spellEnd"/>
      <w:r w:rsidR="006A6282">
        <w:t>_Razvijalec_Izjava referenčnega naročnika« ali</w:t>
      </w:r>
    </w:p>
    <w:p w14:paraId="0CEC6D70" w14:textId="2874EDAF" w:rsidR="006A6282" w:rsidRDefault="00A50179" w:rsidP="006A6282">
      <w:r>
        <w:t>Obrazec 7</w:t>
      </w:r>
      <w:r w:rsidR="006A6282">
        <w:t xml:space="preserve"> »</w:t>
      </w:r>
      <w:proofErr w:type="spellStart"/>
      <w:r w:rsidR="006A6282">
        <w:t>NEO</w:t>
      </w:r>
      <w:proofErr w:type="spellEnd"/>
      <w:r w:rsidR="006A6282">
        <w:t xml:space="preserve">_Razvijalec specialist za izdelavo spletnih storitev_Izjava referenčnega naročnika« </w:t>
      </w:r>
    </w:p>
    <w:p w14:paraId="6D1A6D5E" w14:textId="77777777" w:rsidR="00AC0258" w:rsidRPr="00341CE7" w:rsidRDefault="00AC0258" w:rsidP="00AC0258">
      <w:pPr>
        <w:autoSpaceDE w:val="0"/>
        <w:autoSpaceDN w:val="0"/>
        <w:adjustRightInd w:val="0"/>
        <w:spacing w:line="260" w:lineRule="exact"/>
        <w:rPr>
          <w:rFonts w:cs="Arial"/>
          <w:bCs/>
          <w:spacing w:val="-7"/>
        </w:rPr>
      </w:pPr>
    </w:p>
    <w:p w14:paraId="22C7C678" w14:textId="77777777" w:rsidR="006A6282" w:rsidRDefault="00AC0258" w:rsidP="00AC0258">
      <w:pPr>
        <w:rPr>
          <w:rFonts w:cs="Arial"/>
        </w:rPr>
      </w:pPr>
      <w:r w:rsidRPr="007A343F">
        <w:rPr>
          <w:rFonts w:cs="Arial"/>
        </w:rPr>
        <w:t>Najugodnejši  ponudnik  je  tisti  z  najnižjim  M.</w:t>
      </w:r>
      <w:r w:rsidRPr="006A6282">
        <w:rPr>
          <w:rFonts w:cs="Arial"/>
        </w:rPr>
        <w:t xml:space="preserve"> Če  bosta  dva  ali  več  ponudnikov  dosegla  enako vrednost M, bo naročnik izbral ponudnika z nižjo skupno ponudbeno ceno z DDV. V primeru, da bo več ponudnikov ponudilo enako najnižjo ponudbeno ceno z DDV v EUR, bo naročnik izbral tistega ponudnika, ki bo ponudil najnižjo ceno z DDV v EUR za postavko »Dopolnilno vzdrževanje«. </w:t>
      </w:r>
    </w:p>
    <w:p w14:paraId="78BDC393" w14:textId="0854FCFC" w:rsidR="00AC0258" w:rsidRPr="006A6282" w:rsidRDefault="00AC0258" w:rsidP="00AC0258">
      <w:pPr>
        <w:rPr>
          <w:rFonts w:cs="Arial"/>
        </w:rPr>
      </w:pPr>
      <w:r w:rsidRPr="006A6282">
        <w:rPr>
          <w:rFonts w:cs="Arial"/>
        </w:rPr>
        <w:lastRenderedPageBreak/>
        <w:t>V primeru, da bo tudi v primeru iz prejšnjega odstavka več ponudnikov ponudilo enako vrednost, bo naročnik  ponudnika  izbral  z  žrebom.  Ponudnike   bo  naročnik  pisno obvestil o žrebu in jim omogočil prisotnost na žrebu. Žreb po potekal v prostorih naročnika. Izmed ponudnikov, ki so ponudili enako navedeno najnižjo ceno, bo izbran tisti ponudnik, ki bo prvi izžreban. Ponudnikom, ki ne bodo prisotni na žrebu, bo naročnik posredoval zapisnik žrebanja. V primeru le enega ponudnika se kot merilo za izbor uporabi ponujena cena.</w:t>
      </w:r>
    </w:p>
    <w:p w14:paraId="29E2A3F7" w14:textId="77777777" w:rsidR="00AC0258" w:rsidRPr="00341CE7" w:rsidRDefault="00AC0258" w:rsidP="00AC0258">
      <w:pPr>
        <w:autoSpaceDE w:val="0"/>
        <w:autoSpaceDN w:val="0"/>
        <w:adjustRightInd w:val="0"/>
        <w:spacing w:line="260" w:lineRule="exact"/>
        <w:rPr>
          <w:rFonts w:cs="Arial"/>
          <w:bCs/>
          <w:spacing w:val="-7"/>
        </w:rPr>
      </w:pPr>
    </w:p>
    <w:p w14:paraId="56A06218" w14:textId="77777777" w:rsidR="00AA4D59" w:rsidRPr="009B5BF1" w:rsidRDefault="00AA4D59" w:rsidP="00541157">
      <w:pPr>
        <w:pStyle w:val="Naslov1"/>
      </w:pPr>
      <w:bookmarkStart w:id="48" w:name="_Toc102724599"/>
      <w:bookmarkEnd w:id="46"/>
      <w:r w:rsidRPr="009B5BF1">
        <w:t>PONUDBA</w:t>
      </w:r>
      <w:bookmarkEnd w:id="48"/>
    </w:p>
    <w:p w14:paraId="61E01745" w14:textId="059CB4FF" w:rsidR="00AA4D59" w:rsidRPr="009B5BF1" w:rsidRDefault="00AD05CC" w:rsidP="00541157">
      <w:pPr>
        <w:pStyle w:val="Naslov2"/>
      </w:pPr>
      <w:bookmarkStart w:id="49" w:name="_Toc102724600"/>
      <w:r w:rsidRPr="009B5BF1">
        <w:t>PONUDBENA DOKUMENTACIJA</w:t>
      </w:r>
      <w:bookmarkEnd w:id="49"/>
    </w:p>
    <w:p w14:paraId="6CE9A920" w14:textId="77777777" w:rsidR="000A74D6" w:rsidRPr="009B5BF1" w:rsidRDefault="000A74D6" w:rsidP="001A0497">
      <w:pPr>
        <w:spacing w:line="260" w:lineRule="exact"/>
        <w:rPr>
          <w:rFonts w:cs="Arial"/>
          <w:szCs w:val="20"/>
        </w:rPr>
      </w:pPr>
      <w:r w:rsidRPr="009B5BF1">
        <w:rPr>
          <w:rFonts w:cs="Arial"/>
          <w:szCs w:val="20"/>
        </w:rPr>
        <w:t>Ponudbeno dokumentacijo sestavljajo naslednji dokumenti:</w:t>
      </w:r>
    </w:p>
    <w:p w14:paraId="0D2A6E20" w14:textId="7A5D27EA" w:rsidR="00241085" w:rsidRDefault="00241085" w:rsidP="00241085">
      <w:pPr>
        <w:numPr>
          <w:ilvl w:val="0"/>
          <w:numId w:val="8"/>
        </w:numPr>
        <w:spacing w:line="260" w:lineRule="exact"/>
        <w:rPr>
          <w:rFonts w:cs="Arial"/>
          <w:szCs w:val="20"/>
        </w:rPr>
      </w:pPr>
      <w:r w:rsidRPr="009F1B46">
        <w:rPr>
          <w:rFonts w:cs="Arial"/>
          <w:szCs w:val="20"/>
        </w:rPr>
        <w:t>Obrazec 1</w:t>
      </w:r>
      <w:r>
        <w:rPr>
          <w:rFonts w:cs="Arial"/>
          <w:szCs w:val="20"/>
        </w:rPr>
        <w:t xml:space="preserve"> </w:t>
      </w:r>
      <w:r w:rsidRPr="009F1B46">
        <w:rPr>
          <w:rFonts w:cs="Arial"/>
          <w:szCs w:val="20"/>
        </w:rPr>
        <w:t>»</w:t>
      </w:r>
      <w:proofErr w:type="spellStart"/>
      <w:r w:rsidRPr="009F1B46">
        <w:rPr>
          <w:rFonts w:cs="Arial"/>
          <w:szCs w:val="20"/>
        </w:rPr>
        <w:t>NEO</w:t>
      </w:r>
      <w:proofErr w:type="spellEnd"/>
      <w:r w:rsidRPr="009F1B46">
        <w:rPr>
          <w:rFonts w:cs="Arial"/>
          <w:szCs w:val="20"/>
        </w:rPr>
        <w:t>_Predračun«</w:t>
      </w:r>
      <w:r w:rsidR="00804166">
        <w:rPr>
          <w:rFonts w:cs="Arial"/>
          <w:szCs w:val="20"/>
        </w:rPr>
        <w:t>,</w:t>
      </w:r>
    </w:p>
    <w:p w14:paraId="704E95B9" w14:textId="62D125A8" w:rsidR="00B55E06" w:rsidRPr="009F1B46" w:rsidRDefault="00B55E06" w:rsidP="00241085">
      <w:pPr>
        <w:numPr>
          <w:ilvl w:val="0"/>
          <w:numId w:val="8"/>
        </w:numPr>
        <w:spacing w:line="260" w:lineRule="exact"/>
        <w:rPr>
          <w:rFonts w:cs="Arial"/>
          <w:szCs w:val="20"/>
        </w:rPr>
      </w:pPr>
      <w:r>
        <w:rPr>
          <w:rFonts w:cs="Arial"/>
          <w:szCs w:val="20"/>
        </w:rPr>
        <w:t xml:space="preserve">Obrazec </w:t>
      </w:r>
      <w:proofErr w:type="spellStart"/>
      <w:r>
        <w:rPr>
          <w:rFonts w:cs="Arial"/>
          <w:szCs w:val="20"/>
        </w:rPr>
        <w:t>1a</w:t>
      </w:r>
      <w:proofErr w:type="spellEnd"/>
      <w:r>
        <w:rPr>
          <w:rFonts w:cs="Arial"/>
          <w:szCs w:val="20"/>
        </w:rPr>
        <w:t xml:space="preserve"> </w:t>
      </w:r>
      <w:r w:rsidRPr="009F1B46">
        <w:rPr>
          <w:rFonts w:cs="Arial"/>
          <w:szCs w:val="20"/>
        </w:rPr>
        <w:t>»</w:t>
      </w:r>
      <w:proofErr w:type="spellStart"/>
      <w:r w:rsidRPr="009F1B46">
        <w:rPr>
          <w:rFonts w:cs="Arial"/>
          <w:szCs w:val="20"/>
        </w:rPr>
        <w:t>NEO</w:t>
      </w:r>
      <w:proofErr w:type="spellEnd"/>
      <w:r w:rsidRPr="009F1B46">
        <w:rPr>
          <w:rFonts w:cs="Arial"/>
          <w:szCs w:val="20"/>
        </w:rPr>
        <w:t>_P</w:t>
      </w:r>
      <w:r>
        <w:rPr>
          <w:rFonts w:cs="Arial"/>
          <w:szCs w:val="20"/>
        </w:rPr>
        <w:t>ovzetek</w:t>
      </w:r>
      <w:r>
        <w:rPr>
          <w:rFonts w:cs="Arial"/>
          <w:szCs w:val="20"/>
        </w:rPr>
        <w:softHyphen/>
        <w:t>_p</w:t>
      </w:r>
      <w:r w:rsidRPr="009F1B46">
        <w:rPr>
          <w:rFonts w:cs="Arial"/>
          <w:szCs w:val="20"/>
        </w:rPr>
        <w:t>redračun</w:t>
      </w:r>
      <w:r>
        <w:rPr>
          <w:rFonts w:cs="Arial"/>
          <w:szCs w:val="20"/>
        </w:rPr>
        <w:t>a</w:t>
      </w:r>
      <w:r w:rsidRPr="009F1B46">
        <w:rPr>
          <w:rFonts w:cs="Arial"/>
          <w:szCs w:val="20"/>
        </w:rPr>
        <w:t>«</w:t>
      </w:r>
      <w:r w:rsidR="00804166">
        <w:rPr>
          <w:rFonts w:cs="Arial"/>
          <w:szCs w:val="20"/>
        </w:rPr>
        <w:t>,</w:t>
      </w:r>
    </w:p>
    <w:p w14:paraId="2FCF7926" w14:textId="0C9E7C38" w:rsidR="00241085" w:rsidRDefault="00241085" w:rsidP="00241085">
      <w:pPr>
        <w:numPr>
          <w:ilvl w:val="0"/>
          <w:numId w:val="8"/>
        </w:numPr>
        <w:spacing w:line="260" w:lineRule="exact"/>
        <w:rPr>
          <w:rFonts w:cs="Arial"/>
          <w:szCs w:val="20"/>
        </w:rPr>
      </w:pPr>
      <w:r w:rsidRPr="009F1B46">
        <w:rPr>
          <w:rFonts w:cs="Arial"/>
          <w:szCs w:val="20"/>
        </w:rPr>
        <w:t>Obrazec</w:t>
      </w:r>
      <w:r>
        <w:rPr>
          <w:rFonts w:cs="Arial"/>
          <w:szCs w:val="20"/>
        </w:rPr>
        <w:t xml:space="preserve"> 2</w:t>
      </w:r>
      <w:r w:rsidRPr="009F1B46">
        <w:rPr>
          <w:rFonts w:cs="Arial"/>
          <w:szCs w:val="20"/>
        </w:rPr>
        <w:t xml:space="preserve"> »</w:t>
      </w:r>
      <w:proofErr w:type="spellStart"/>
      <w:r>
        <w:rPr>
          <w:rFonts w:cs="Arial"/>
          <w:szCs w:val="20"/>
        </w:rPr>
        <w:t>NEO</w:t>
      </w:r>
      <w:proofErr w:type="spellEnd"/>
      <w:r>
        <w:rPr>
          <w:rFonts w:cs="Arial"/>
          <w:szCs w:val="20"/>
        </w:rPr>
        <w:t>_Podatki o p</w:t>
      </w:r>
      <w:r w:rsidRPr="009F1B46">
        <w:rPr>
          <w:rFonts w:cs="Arial"/>
          <w:szCs w:val="20"/>
        </w:rPr>
        <w:t>rijav</w:t>
      </w:r>
      <w:r>
        <w:rPr>
          <w:rFonts w:cs="Arial"/>
          <w:szCs w:val="20"/>
        </w:rPr>
        <w:t>ljenem</w:t>
      </w:r>
      <w:r w:rsidRPr="009F1B46">
        <w:rPr>
          <w:rFonts w:cs="Arial"/>
          <w:szCs w:val="20"/>
        </w:rPr>
        <w:t xml:space="preserve"> kadr</w:t>
      </w:r>
      <w:r>
        <w:rPr>
          <w:rFonts w:cs="Arial"/>
          <w:szCs w:val="20"/>
        </w:rPr>
        <w:t>u</w:t>
      </w:r>
      <w:r w:rsidRPr="009F1B46">
        <w:rPr>
          <w:rFonts w:cs="Arial"/>
          <w:szCs w:val="20"/>
        </w:rPr>
        <w:t>«</w:t>
      </w:r>
      <w:r w:rsidR="00804166">
        <w:rPr>
          <w:rFonts w:cs="Arial"/>
          <w:szCs w:val="20"/>
        </w:rPr>
        <w:t>,</w:t>
      </w:r>
    </w:p>
    <w:p w14:paraId="45677122" w14:textId="77777777" w:rsidR="00241085" w:rsidRPr="009F1B46" w:rsidRDefault="00241085" w:rsidP="00241085">
      <w:pPr>
        <w:numPr>
          <w:ilvl w:val="0"/>
          <w:numId w:val="8"/>
        </w:numPr>
        <w:spacing w:line="260" w:lineRule="exact"/>
        <w:rPr>
          <w:rFonts w:cs="Arial"/>
          <w:szCs w:val="20"/>
        </w:rPr>
      </w:pPr>
      <w:r w:rsidRPr="00A67662">
        <w:rPr>
          <w:rFonts w:cs="Arial"/>
          <w:szCs w:val="20"/>
        </w:rPr>
        <w:t>Obrazec 3 »</w:t>
      </w:r>
      <w:proofErr w:type="spellStart"/>
      <w:r w:rsidRPr="00A67662">
        <w:rPr>
          <w:rFonts w:cs="Arial"/>
          <w:szCs w:val="20"/>
        </w:rPr>
        <w:t>NEO</w:t>
      </w:r>
      <w:proofErr w:type="spellEnd"/>
      <w:r w:rsidRPr="00A67662">
        <w:rPr>
          <w:rFonts w:cs="Arial"/>
          <w:szCs w:val="20"/>
        </w:rPr>
        <w:t>_Vodja projekta_Izjava referenčnega naročnika«,</w:t>
      </w:r>
    </w:p>
    <w:p w14:paraId="2C6C0663" w14:textId="77777777" w:rsidR="00241085" w:rsidRPr="009F1B46" w:rsidRDefault="00241085" w:rsidP="00241085">
      <w:pPr>
        <w:numPr>
          <w:ilvl w:val="0"/>
          <w:numId w:val="8"/>
        </w:numPr>
        <w:spacing w:line="260" w:lineRule="exact"/>
        <w:rPr>
          <w:rFonts w:cs="Arial"/>
          <w:szCs w:val="20"/>
        </w:rPr>
      </w:pPr>
      <w:r w:rsidRPr="00A67662">
        <w:rPr>
          <w:rFonts w:cs="Arial"/>
          <w:szCs w:val="20"/>
        </w:rPr>
        <w:t>Obrazec 4 »</w:t>
      </w:r>
      <w:proofErr w:type="spellStart"/>
      <w:r w:rsidRPr="00A67662">
        <w:rPr>
          <w:rFonts w:cs="Arial"/>
          <w:szCs w:val="20"/>
        </w:rPr>
        <w:t>NEO</w:t>
      </w:r>
      <w:proofErr w:type="spellEnd"/>
      <w:r w:rsidRPr="00A67662">
        <w:rPr>
          <w:rFonts w:cs="Arial"/>
          <w:szCs w:val="20"/>
        </w:rPr>
        <w:t>_Analitik_Izjava referenčnega naročnika«,</w:t>
      </w:r>
    </w:p>
    <w:p w14:paraId="473DC00F" w14:textId="77777777" w:rsidR="00241085" w:rsidRPr="00A67662" w:rsidRDefault="00241085" w:rsidP="00241085">
      <w:pPr>
        <w:numPr>
          <w:ilvl w:val="0"/>
          <w:numId w:val="8"/>
        </w:numPr>
        <w:spacing w:line="260" w:lineRule="exact"/>
        <w:rPr>
          <w:rFonts w:cs="Arial"/>
          <w:szCs w:val="20"/>
        </w:rPr>
      </w:pPr>
      <w:r w:rsidRPr="00A67662">
        <w:rPr>
          <w:rFonts w:cs="Arial"/>
          <w:szCs w:val="20"/>
        </w:rPr>
        <w:t>Obrazec 5 »</w:t>
      </w:r>
      <w:proofErr w:type="spellStart"/>
      <w:r w:rsidRPr="00A67662">
        <w:rPr>
          <w:rFonts w:cs="Arial"/>
          <w:szCs w:val="20"/>
        </w:rPr>
        <w:t>NEO</w:t>
      </w:r>
      <w:proofErr w:type="spellEnd"/>
      <w:r w:rsidRPr="00A67662">
        <w:rPr>
          <w:rFonts w:cs="Arial"/>
          <w:szCs w:val="20"/>
        </w:rPr>
        <w:t>_Vodilni razvojni inženir_Izjava referenčnega naročnika«,</w:t>
      </w:r>
    </w:p>
    <w:p w14:paraId="26FDCCDA" w14:textId="77777777" w:rsidR="00241085" w:rsidRPr="009F1B46" w:rsidRDefault="00241085" w:rsidP="00241085">
      <w:pPr>
        <w:numPr>
          <w:ilvl w:val="0"/>
          <w:numId w:val="8"/>
        </w:numPr>
        <w:spacing w:line="260" w:lineRule="exact"/>
        <w:rPr>
          <w:rFonts w:cs="Arial"/>
          <w:szCs w:val="20"/>
        </w:rPr>
      </w:pPr>
      <w:r w:rsidRPr="00A67662">
        <w:rPr>
          <w:rFonts w:cs="Arial"/>
          <w:szCs w:val="20"/>
        </w:rPr>
        <w:t>Obrazec 6 »</w:t>
      </w:r>
      <w:proofErr w:type="spellStart"/>
      <w:r w:rsidRPr="00A67662">
        <w:rPr>
          <w:rFonts w:cs="Arial"/>
          <w:szCs w:val="20"/>
        </w:rPr>
        <w:t>NEO</w:t>
      </w:r>
      <w:proofErr w:type="spellEnd"/>
      <w:r w:rsidRPr="00A67662">
        <w:rPr>
          <w:rFonts w:cs="Arial"/>
          <w:szCs w:val="20"/>
        </w:rPr>
        <w:t>_Razvijalec_Izjava referenčnega naročnika« ali</w:t>
      </w:r>
    </w:p>
    <w:p w14:paraId="71A89305" w14:textId="77777777" w:rsidR="00241085" w:rsidRPr="009F1B46" w:rsidRDefault="00241085" w:rsidP="00241085">
      <w:pPr>
        <w:numPr>
          <w:ilvl w:val="0"/>
          <w:numId w:val="8"/>
        </w:numPr>
        <w:spacing w:line="260" w:lineRule="exact"/>
        <w:rPr>
          <w:rFonts w:cs="Arial"/>
          <w:szCs w:val="20"/>
        </w:rPr>
      </w:pPr>
      <w:r>
        <w:t>Obrazec 7 »</w:t>
      </w:r>
      <w:proofErr w:type="spellStart"/>
      <w:r>
        <w:t>NEO</w:t>
      </w:r>
      <w:proofErr w:type="spellEnd"/>
      <w:r>
        <w:t xml:space="preserve">_Razvijalec specialist za izdelavo spletnih storitev_Izjava referenčnega </w:t>
      </w:r>
      <w:r w:rsidRPr="00241085">
        <w:t>naročnika«</w:t>
      </w:r>
    </w:p>
    <w:p w14:paraId="6B1D201F" w14:textId="77777777" w:rsidR="00241085" w:rsidRPr="009F1B46" w:rsidRDefault="00241085" w:rsidP="00241085">
      <w:pPr>
        <w:numPr>
          <w:ilvl w:val="0"/>
          <w:numId w:val="8"/>
        </w:numPr>
        <w:spacing w:line="260" w:lineRule="exact"/>
        <w:rPr>
          <w:rFonts w:cs="Arial"/>
          <w:szCs w:val="20"/>
        </w:rPr>
      </w:pPr>
      <w:r w:rsidRPr="009F1B46">
        <w:rPr>
          <w:rFonts w:cs="Arial"/>
          <w:szCs w:val="20"/>
        </w:rPr>
        <w:t xml:space="preserve">Obrazec </w:t>
      </w:r>
      <w:r w:rsidRPr="00241085">
        <w:rPr>
          <w:rFonts w:cs="Arial"/>
          <w:szCs w:val="20"/>
        </w:rPr>
        <w:t>8</w:t>
      </w:r>
      <w:r w:rsidRPr="009F1B46">
        <w:rPr>
          <w:rFonts w:cs="Arial"/>
          <w:szCs w:val="20"/>
        </w:rPr>
        <w:t xml:space="preserve"> »</w:t>
      </w:r>
      <w:proofErr w:type="spellStart"/>
      <w:r w:rsidRPr="00241085">
        <w:rPr>
          <w:rFonts w:cs="Arial"/>
          <w:szCs w:val="20"/>
        </w:rPr>
        <w:t>NEO</w:t>
      </w:r>
      <w:proofErr w:type="spellEnd"/>
      <w:r w:rsidRPr="009F1B46">
        <w:rPr>
          <w:rFonts w:cs="Arial"/>
          <w:szCs w:val="20"/>
        </w:rPr>
        <w:t>_Pooblastilo za pridobitev potrdila iz kazenske evidence za gospodarske subjekte«</w:t>
      </w:r>
    </w:p>
    <w:p w14:paraId="57664876" w14:textId="77777777" w:rsidR="00241085" w:rsidRPr="009F1B46" w:rsidRDefault="00241085" w:rsidP="00241085">
      <w:pPr>
        <w:numPr>
          <w:ilvl w:val="0"/>
          <w:numId w:val="8"/>
        </w:numPr>
        <w:spacing w:line="260" w:lineRule="exact"/>
        <w:rPr>
          <w:rFonts w:cs="Arial"/>
          <w:szCs w:val="20"/>
        </w:rPr>
      </w:pPr>
      <w:r w:rsidRPr="009F1B46">
        <w:rPr>
          <w:rFonts w:cs="Arial"/>
          <w:szCs w:val="20"/>
        </w:rPr>
        <w:t>Obrazec</w:t>
      </w:r>
      <w:r w:rsidRPr="00241085">
        <w:rPr>
          <w:rFonts w:cs="Arial"/>
          <w:szCs w:val="20"/>
        </w:rPr>
        <w:t xml:space="preserve"> 9</w:t>
      </w:r>
      <w:r w:rsidRPr="009F1B46">
        <w:rPr>
          <w:rFonts w:cs="Arial"/>
          <w:szCs w:val="20"/>
        </w:rPr>
        <w:t xml:space="preserve"> »</w:t>
      </w:r>
      <w:proofErr w:type="spellStart"/>
      <w:r w:rsidRPr="00241085">
        <w:rPr>
          <w:rFonts w:cs="Arial"/>
          <w:szCs w:val="20"/>
        </w:rPr>
        <w:t>NEO</w:t>
      </w:r>
      <w:proofErr w:type="spellEnd"/>
      <w:r w:rsidRPr="00241085">
        <w:rPr>
          <w:rFonts w:cs="Arial"/>
          <w:szCs w:val="20"/>
        </w:rPr>
        <w:t>_</w:t>
      </w:r>
      <w:r w:rsidRPr="009F1B46">
        <w:rPr>
          <w:rFonts w:cs="Arial"/>
          <w:szCs w:val="20"/>
        </w:rPr>
        <w:t>Pooblastilo za pridobitev potrdila iz kazenske evidence za fizične osebe«</w:t>
      </w:r>
    </w:p>
    <w:p w14:paraId="09F6B2CF" w14:textId="77777777" w:rsidR="00241085" w:rsidRPr="009F1B46" w:rsidRDefault="00241085" w:rsidP="00241085">
      <w:pPr>
        <w:numPr>
          <w:ilvl w:val="0"/>
          <w:numId w:val="8"/>
        </w:numPr>
        <w:spacing w:line="260" w:lineRule="exact"/>
        <w:rPr>
          <w:rFonts w:cs="Arial"/>
          <w:szCs w:val="20"/>
        </w:rPr>
      </w:pPr>
      <w:r w:rsidRPr="009F1B46">
        <w:rPr>
          <w:rFonts w:cs="Arial"/>
          <w:szCs w:val="20"/>
        </w:rPr>
        <w:t>Obrazec 10 »</w:t>
      </w:r>
      <w:proofErr w:type="spellStart"/>
      <w:r w:rsidRPr="009F1B46">
        <w:rPr>
          <w:rFonts w:cs="Arial"/>
          <w:szCs w:val="20"/>
        </w:rPr>
        <w:t>NEO</w:t>
      </w:r>
      <w:r w:rsidRPr="009F1B46">
        <w:rPr>
          <w:rFonts w:cs="Arial"/>
          <w:szCs w:val="20"/>
        </w:rPr>
        <w:softHyphen/>
      </w:r>
      <w:proofErr w:type="spellEnd"/>
      <w:r w:rsidRPr="009F1B46">
        <w:rPr>
          <w:rFonts w:cs="Arial"/>
          <w:szCs w:val="20"/>
        </w:rPr>
        <w:t>_Soglasje podizvajalca« v primeru, da ponudnik nastopa s podizvajalci in ti zahtevajo neposredna plačila</w:t>
      </w:r>
    </w:p>
    <w:p w14:paraId="58365DCE" w14:textId="5DFBE6A6" w:rsidR="00241085" w:rsidRPr="009F1B46" w:rsidRDefault="00241085" w:rsidP="00241085">
      <w:pPr>
        <w:numPr>
          <w:ilvl w:val="0"/>
          <w:numId w:val="8"/>
        </w:numPr>
        <w:spacing w:line="260" w:lineRule="exact"/>
        <w:rPr>
          <w:rFonts w:cs="Arial"/>
          <w:szCs w:val="20"/>
        </w:rPr>
      </w:pPr>
      <w:r w:rsidRPr="009F1B46">
        <w:rPr>
          <w:rFonts w:cs="Arial"/>
          <w:szCs w:val="20"/>
        </w:rPr>
        <w:t xml:space="preserve">Obrazec 11 </w:t>
      </w:r>
      <w:r w:rsidRPr="00241085">
        <w:rPr>
          <w:rFonts w:cs="Arial"/>
          <w:szCs w:val="20"/>
        </w:rPr>
        <w:t>»</w:t>
      </w:r>
      <w:proofErr w:type="spellStart"/>
      <w:r w:rsidRPr="009F1B46">
        <w:rPr>
          <w:rFonts w:cs="Arial"/>
          <w:szCs w:val="20"/>
        </w:rPr>
        <w:t>NEO</w:t>
      </w:r>
      <w:proofErr w:type="spellEnd"/>
      <w:r w:rsidRPr="009F1B46">
        <w:rPr>
          <w:rFonts w:cs="Arial"/>
          <w:szCs w:val="20"/>
        </w:rPr>
        <w:t xml:space="preserve">_Izjava referenčnega naročnika - </w:t>
      </w:r>
      <w:r w:rsidR="000A75CF">
        <w:rPr>
          <w:rFonts w:cs="Arial"/>
          <w:szCs w:val="20"/>
        </w:rPr>
        <w:t>vsebinska</w:t>
      </w:r>
      <w:r w:rsidR="000A75CF" w:rsidRPr="009F1B46">
        <w:rPr>
          <w:rFonts w:cs="Arial"/>
          <w:szCs w:val="20"/>
        </w:rPr>
        <w:t xml:space="preserve"> </w:t>
      </w:r>
      <w:r w:rsidRPr="009F1B46">
        <w:rPr>
          <w:rFonts w:cs="Arial"/>
          <w:szCs w:val="20"/>
        </w:rPr>
        <w:t>referenca«</w:t>
      </w:r>
    </w:p>
    <w:p w14:paraId="38B980ED" w14:textId="23CC5110" w:rsidR="00241085" w:rsidRPr="009F1B46" w:rsidRDefault="00241085" w:rsidP="00241085">
      <w:pPr>
        <w:numPr>
          <w:ilvl w:val="0"/>
          <w:numId w:val="8"/>
        </w:numPr>
        <w:spacing w:line="260" w:lineRule="exact"/>
        <w:rPr>
          <w:rFonts w:cs="Arial"/>
          <w:szCs w:val="20"/>
        </w:rPr>
      </w:pPr>
      <w:r w:rsidRPr="009F1B46">
        <w:rPr>
          <w:rFonts w:cs="Arial"/>
          <w:szCs w:val="20"/>
        </w:rPr>
        <w:t xml:space="preserve">Obrazec 12 </w:t>
      </w:r>
      <w:r w:rsidRPr="00241085">
        <w:rPr>
          <w:rFonts w:cs="Arial"/>
          <w:szCs w:val="20"/>
        </w:rPr>
        <w:t>»</w:t>
      </w:r>
      <w:proofErr w:type="spellStart"/>
      <w:r w:rsidRPr="009F1B46">
        <w:rPr>
          <w:rFonts w:cs="Arial"/>
          <w:szCs w:val="20"/>
        </w:rPr>
        <w:t>NEO</w:t>
      </w:r>
      <w:proofErr w:type="spellEnd"/>
      <w:r w:rsidRPr="009F1B46">
        <w:rPr>
          <w:rFonts w:cs="Arial"/>
          <w:szCs w:val="20"/>
        </w:rPr>
        <w:t xml:space="preserve">_Izjava referenčnega naročnika - </w:t>
      </w:r>
      <w:r w:rsidR="000A75CF">
        <w:rPr>
          <w:rFonts w:cs="Arial"/>
          <w:szCs w:val="20"/>
        </w:rPr>
        <w:t>tehnična</w:t>
      </w:r>
      <w:r w:rsidR="000A75CF" w:rsidRPr="009F1B46">
        <w:rPr>
          <w:rFonts w:cs="Arial"/>
          <w:szCs w:val="20"/>
        </w:rPr>
        <w:t xml:space="preserve"> </w:t>
      </w:r>
      <w:r w:rsidRPr="009F1B46">
        <w:rPr>
          <w:rFonts w:cs="Arial"/>
          <w:szCs w:val="20"/>
        </w:rPr>
        <w:t>referenca«</w:t>
      </w:r>
    </w:p>
    <w:p w14:paraId="2EDAFF64" w14:textId="296B2838" w:rsidR="007E7FBA" w:rsidRPr="009B5BF1" w:rsidRDefault="007E7FBA" w:rsidP="007A343F">
      <w:pPr>
        <w:numPr>
          <w:ilvl w:val="0"/>
          <w:numId w:val="8"/>
        </w:numPr>
        <w:spacing w:line="260" w:lineRule="exact"/>
        <w:rPr>
          <w:rFonts w:cs="Arial"/>
          <w:szCs w:val="20"/>
        </w:rPr>
      </w:pPr>
      <w:r w:rsidRPr="009B5BF1">
        <w:rPr>
          <w:rFonts w:cs="Arial"/>
          <w:szCs w:val="20"/>
        </w:rPr>
        <w:t>izpolnjen obrazec »</w:t>
      </w:r>
      <w:proofErr w:type="spellStart"/>
      <w:r w:rsidRPr="009B5BF1">
        <w:rPr>
          <w:rFonts w:cs="Arial"/>
          <w:szCs w:val="20"/>
        </w:rPr>
        <w:t>ESPD</w:t>
      </w:r>
      <w:proofErr w:type="spellEnd"/>
      <w:r w:rsidRPr="009B5BF1">
        <w:rPr>
          <w:rFonts w:cs="Arial"/>
          <w:szCs w:val="20"/>
        </w:rPr>
        <w:t xml:space="preserve">« </w:t>
      </w:r>
      <w:r w:rsidR="00945810">
        <w:rPr>
          <w:rFonts w:cs="Arial"/>
          <w:szCs w:val="20"/>
        </w:rPr>
        <w:t xml:space="preserve">v elektronski obliki (datoteka XML) </w:t>
      </w:r>
      <w:r w:rsidRPr="009B5BF1">
        <w:rPr>
          <w:rFonts w:cs="Arial"/>
          <w:szCs w:val="20"/>
        </w:rPr>
        <w:t>(za vse gospodarske subjekte v ponudbi)</w:t>
      </w:r>
      <w:r w:rsidR="00DA3097" w:rsidRPr="009B5BF1">
        <w:rPr>
          <w:rFonts w:cs="Arial"/>
          <w:szCs w:val="20"/>
        </w:rPr>
        <w:t>,</w:t>
      </w:r>
    </w:p>
    <w:p w14:paraId="4ED5341C" w14:textId="43F54C4E" w:rsidR="00AE5E3E" w:rsidRDefault="00AE5E3E" w:rsidP="007A343F">
      <w:pPr>
        <w:numPr>
          <w:ilvl w:val="0"/>
          <w:numId w:val="8"/>
        </w:numPr>
        <w:spacing w:line="260" w:lineRule="exact"/>
        <w:rPr>
          <w:rFonts w:cs="Arial"/>
          <w:szCs w:val="20"/>
        </w:rPr>
      </w:pPr>
      <w:r w:rsidRPr="009B5BF1">
        <w:rPr>
          <w:rFonts w:cs="Arial"/>
          <w:szCs w:val="20"/>
        </w:rPr>
        <w:t>dokazila o sodelovanju</w:t>
      </w:r>
      <w:r w:rsidR="00DA3097" w:rsidRPr="009B5BF1">
        <w:rPr>
          <w:rFonts w:cs="Arial"/>
          <w:szCs w:val="20"/>
        </w:rPr>
        <w:t>.</w:t>
      </w:r>
      <w:r w:rsidRPr="009B5BF1">
        <w:rPr>
          <w:rFonts w:cs="Arial"/>
          <w:szCs w:val="20"/>
        </w:rPr>
        <w:t xml:space="preserve"> </w:t>
      </w:r>
      <w:r w:rsidR="0065659A" w:rsidRPr="009B5BF1">
        <w:rPr>
          <w:rFonts w:cs="Arial"/>
          <w:szCs w:val="20"/>
        </w:rPr>
        <w:t xml:space="preserve">To dokazilo je lahko pisni dogovor med ponudnikom in subjektom, avtorska pogodba, </w:t>
      </w:r>
      <w:proofErr w:type="spellStart"/>
      <w:r w:rsidR="0065659A" w:rsidRPr="009B5BF1">
        <w:rPr>
          <w:rFonts w:cs="Arial"/>
          <w:szCs w:val="20"/>
        </w:rPr>
        <w:t>podjemna</w:t>
      </w:r>
      <w:proofErr w:type="spellEnd"/>
      <w:r w:rsidR="0065659A" w:rsidRPr="009B5BF1">
        <w:rPr>
          <w:rFonts w:cs="Arial"/>
          <w:szCs w:val="20"/>
        </w:rPr>
        <w:t xml:space="preserve"> pogodba, ipd.</w:t>
      </w:r>
      <w:r w:rsidR="00DA3097" w:rsidRPr="009B5BF1">
        <w:rPr>
          <w:rFonts w:cs="Arial"/>
          <w:szCs w:val="20"/>
        </w:rPr>
        <w:t>,</w:t>
      </w:r>
    </w:p>
    <w:p w14:paraId="21D98B53" w14:textId="16D6BEC5" w:rsidR="00804166" w:rsidRPr="009B5BF1" w:rsidRDefault="00804166" w:rsidP="007A343F">
      <w:pPr>
        <w:numPr>
          <w:ilvl w:val="0"/>
          <w:numId w:val="8"/>
        </w:numPr>
        <w:spacing w:line="260" w:lineRule="exact"/>
        <w:rPr>
          <w:rFonts w:cs="Arial"/>
          <w:szCs w:val="20"/>
        </w:rPr>
      </w:pPr>
      <w:r>
        <w:rPr>
          <w:rFonts w:cs="Arial"/>
          <w:szCs w:val="20"/>
        </w:rPr>
        <w:t>zahtevani certifikati za kadre</w:t>
      </w:r>
    </w:p>
    <w:p w14:paraId="2DEECD83" w14:textId="3D4ED8C8" w:rsidR="00C40422" w:rsidRPr="009B5BF1" w:rsidRDefault="00C40422" w:rsidP="001A0497">
      <w:pPr>
        <w:spacing w:line="260" w:lineRule="exact"/>
        <w:rPr>
          <w:rFonts w:cs="Arial"/>
          <w:szCs w:val="20"/>
        </w:rPr>
      </w:pPr>
    </w:p>
    <w:p w14:paraId="53DB0B96" w14:textId="33DACD86" w:rsidR="00C40422" w:rsidRPr="009B5BF1" w:rsidRDefault="00C40422" w:rsidP="001A0497">
      <w:pPr>
        <w:spacing w:line="260" w:lineRule="exact"/>
        <w:rPr>
          <w:rFonts w:cs="Arial"/>
          <w:szCs w:val="20"/>
        </w:rPr>
      </w:pPr>
      <w:r w:rsidRPr="009B5BF1">
        <w:rPr>
          <w:rFonts w:cs="Arial"/>
          <w:szCs w:val="20"/>
        </w:rPr>
        <w:t xml:space="preserve">Ponudnik v ponudbeni dokumentaciji priloži le dokumente, ki so navedeni v tej točki. </w:t>
      </w:r>
    </w:p>
    <w:p w14:paraId="155856EE" w14:textId="77777777" w:rsidR="00C40422" w:rsidRPr="009B5BF1" w:rsidRDefault="00C40422" w:rsidP="001A0497">
      <w:pPr>
        <w:spacing w:line="260" w:lineRule="exact"/>
        <w:rPr>
          <w:rFonts w:cs="Arial"/>
          <w:szCs w:val="20"/>
        </w:rPr>
      </w:pPr>
    </w:p>
    <w:p w14:paraId="14DF415B" w14:textId="5052965D" w:rsidR="00C40422" w:rsidRPr="009B5BF1" w:rsidRDefault="00C40422" w:rsidP="001A0497">
      <w:pPr>
        <w:spacing w:line="260" w:lineRule="exact"/>
        <w:rPr>
          <w:rFonts w:cs="Arial"/>
          <w:szCs w:val="20"/>
        </w:rPr>
      </w:pPr>
      <w:r w:rsidRPr="009B5BF1">
        <w:rPr>
          <w:rFonts w:cs="Arial"/>
          <w:szCs w:val="20"/>
        </w:rPr>
        <w:t>V času pregleda ponudbene dokumentacije bo moral ponudnik na poziv naročnika ponudbo dopolniti z dokazili, kot je navedeno za posameznim zahtevanim pogojem oziroma razlogom za izključitev.</w:t>
      </w:r>
    </w:p>
    <w:p w14:paraId="0B5F4E12" w14:textId="77777777" w:rsidR="00C40422" w:rsidRPr="009B5BF1" w:rsidRDefault="00C40422" w:rsidP="001A0497">
      <w:pPr>
        <w:spacing w:line="260" w:lineRule="exact"/>
        <w:rPr>
          <w:rFonts w:cs="Arial"/>
          <w:szCs w:val="20"/>
        </w:rPr>
      </w:pPr>
    </w:p>
    <w:p w14:paraId="5428765A" w14:textId="6DED9B0C" w:rsidR="000A74D6" w:rsidRPr="009B5BF1" w:rsidRDefault="000A74D6" w:rsidP="001A0497">
      <w:pPr>
        <w:spacing w:line="260" w:lineRule="exact"/>
        <w:rPr>
          <w:rFonts w:cs="Arial"/>
          <w:szCs w:val="20"/>
        </w:rPr>
      </w:pPr>
      <w:r w:rsidRPr="009B5BF1">
        <w:rPr>
          <w:rFonts w:cs="Arial"/>
          <w:szCs w:val="20"/>
        </w:rPr>
        <w:t>Ponudnik, ki odda ponudbo, pod kazensko in materialno odgovornostjo jamči, da so vsi podatki in dokumenti, podani v ponudbi, resnični, in da</w:t>
      </w:r>
      <w:r w:rsidR="00C913BE">
        <w:rPr>
          <w:rFonts w:cs="Arial"/>
          <w:szCs w:val="20"/>
        </w:rPr>
        <w:t xml:space="preserve"> </w:t>
      </w:r>
      <w:r w:rsidRPr="009B5BF1">
        <w:rPr>
          <w:rFonts w:cs="Arial"/>
          <w:szCs w:val="20"/>
        </w:rPr>
        <w:t>priložen</w:t>
      </w:r>
      <w:r w:rsidR="00945810">
        <w:rPr>
          <w:rFonts w:cs="Arial"/>
          <w:szCs w:val="20"/>
        </w:rPr>
        <w:t>e datoteke</w:t>
      </w:r>
      <w:r w:rsidRPr="009B5BF1">
        <w:rPr>
          <w:rFonts w:cs="Arial"/>
          <w:szCs w:val="20"/>
        </w:rPr>
        <w:t xml:space="preserve"> listin ustrezajo originalu. V nasprotnem primeru ponudnik naročniku odgovarja za vso škodo, ki mu je nastala.</w:t>
      </w:r>
      <w:r w:rsidR="00DC3073" w:rsidRPr="009B5BF1">
        <w:rPr>
          <w:rFonts w:cs="Arial"/>
          <w:szCs w:val="20"/>
        </w:rPr>
        <w:t xml:space="preserve"> Naročnik si pridržuje pravico do vpogleda v originalne dokumente.</w:t>
      </w:r>
    </w:p>
    <w:p w14:paraId="2F515042" w14:textId="77777777" w:rsidR="000819E4" w:rsidRPr="009B5BF1" w:rsidRDefault="000819E4" w:rsidP="001A0497">
      <w:pPr>
        <w:spacing w:line="260" w:lineRule="exact"/>
        <w:rPr>
          <w:rFonts w:cs="Arial"/>
          <w:szCs w:val="20"/>
        </w:rPr>
      </w:pPr>
    </w:p>
    <w:p w14:paraId="5D80CD97" w14:textId="77777777" w:rsidR="004E506A" w:rsidRPr="009B5BF1" w:rsidRDefault="000819E4" w:rsidP="001A0497">
      <w:pPr>
        <w:spacing w:line="260" w:lineRule="exact"/>
        <w:rPr>
          <w:rFonts w:cs="Arial"/>
          <w:szCs w:val="20"/>
        </w:rPr>
      </w:pPr>
      <w:r w:rsidRPr="009B5BF1">
        <w:rPr>
          <w:rFonts w:cs="Arial"/>
          <w:szCs w:val="20"/>
        </w:rPr>
        <w:t xml:space="preserve">Obrazci izjav, ki jih mora predložiti ponudnik, so del dokumentacije predmetnega naročila. Izjave so lahko predložene na teh obrazcih ali na ponudnikovih, ki pa vsebinsko bistveno ne smejo odstopati od priloženih obrazcev. Šteje se, da je s podpisom </w:t>
      </w:r>
      <w:r w:rsidR="00AD19AA" w:rsidRPr="009B5BF1">
        <w:rPr>
          <w:rFonts w:cs="Arial"/>
          <w:szCs w:val="20"/>
        </w:rPr>
        <w:t>ponudbene dokumentacije</w:t>
      </w:r>
      <w:r w:rsidRPr="009B5BF1">
        <w:rPr>
          <w:rFonts w:cs="Arial"/>
          <w:szCs w:val="20"/>
        </w:rPr>
        <w:t xml:space="preserve"> podpisana vsa </w:t>
      </w:r>
      <w:r w:rsidR="00AD19AA" w:rsidRPr="009B5BF1">
        <w:rPr>
          <w:rFonts w:cs="Arial"/>
          <w:szCs w:val="20"/>
        </w:rPr>
        <w:t>ponudbe</w:t>
      </w:r>
      <w:r w:rsidRPr="009B5BF1">
        <w:rPr>
          <w:rFonts w:cs="Arial"/>
          <w:szCs w:val="20"/>
        </w:rPr>
        <w:t>na dokumentacija, ki jo je ponudnik predložil v sistem e-</w:t>
      </w:r>
      <w:proofErr w:type="spellStart"/>
      <w:r w:rsidRPr="009B5BF1">
        <w:rPr>
          <w:rFonts w:cs="Arial"/>
          <w:szCs w:val="20"/>
        </w:rPr>
        <w:t>JN</w:t>
      </w:r>
      <w:proofErr w:type="spellEnd"/>
      <w:r w:rsidRPr="009B5BF1">
        <w:rPr>
          <w:rFonts w:cs="Arial"/>
          <w:szCs w:val="20"/>
        </w:rPr>
        <w:t xml:space="preserve">. Za potrebe preverjanj v uradni evidenci morajo biti pooblastila podpisana lastnoročno ali elektronsko. Naročnik si pridržuje pravico do preveritve verodostojnosti izjav oziroma potrdil pri podpisniku le-teh. </w:t>
      </w:r>
    </w:p>
    <w:p w14:paraId="315BFCFD" w14:textId="3B0E8615" w:rsidR="001648ED" w:rsidRPr="009B5BF1" w:rsidRDefault="00941DE9" w:rsidP="00541157">
      <w:pPr>
        <w:pStyle w:val="Naslov2"/>
      </w:pPr>
      <w:bookmarkStart w:id="50" w:name="_Toc102724601"/>
      <w:r w:rsidRPr="009B5BF1">
        <w:lastRenderedPageBreak/>
        <w:t>SESTAVLJANJE PONUDBE</w:t>
      </w:r>
      <w:bookmarkEnd w:id="50"/>
    </w:p>
    <w:p w14:paraId="3D0598B7" w14:textId="77777777" w:rsidR="003C7FE1" w:rsidRPr="009B5BF1" w:rsidRDefault="003C7FE1" w:rsidP="00541157">
      <w:pPr>
        <w:pStyle w:val="Naslov3"/>
      </w:pPr>
      <w:bookmarkStart w:id="51" w:name="_Toc955752"/>
      <w:bookmarkStart w:id="52" w:name="_Toc102724602"/>
      <w:bookmarkEnd w:id="51"/>
      <w:r w:rsidRPr="009B5BF1">
        <w:t>Obrazec »</w:t>
      </w:r>
      <w:proofErr w:type="spellStart"/>
      <w:r w:rsidRPr="009B5BF1">
        <w:t>ESPD</w:t>
      </w:r>
      <w:proofErr w:type="spellEnd"/>
      <w:r w:rsidRPr="009B5BF1">
        <w:t>«</w:t>
      </w:r>
      <w:r w:rsidRPr="009B5BF1">
        <w:rPr>
          <w:rFonts w:eastAsia="Calibri"/>
        </w:rPr>
        <w:t xml:space="preserve"> </w:t>
      </w:r>
      <w:r w:rsidRPr="009B5BF1">
        <w:t>za vse gospodarske subjekte</w:t>
      </w:r>
      <w:bookmarkEnd w:id="52"/>
    </w:p>
    <w:p w14:paraId="1AC06FDC" w14:textId="77777777" w:rsidR="003C7FE1" w:rsidRPr="009B5BF1" w:rsidRDefault="003C7FE1" w:rsidP="001A0497">
      <w:pPr>
        <w:spacing w:line="260" w:lineRule="exact"/>
        <w:rPr>
          <w:rFonts w:cs="Arial"/>
          <w:szCs w:val="20"/>
        </w:rPr>
      </w:pPr>
      <w:r w:rsidRPr="009B5BF1">
        <w:rPr>
          <w:rFonts w:cs="Arial"/>
          <w:szCs w:val="20"/>
        </w:rPr>
        <w:t xml:space="preserve">Obrazec </w:t>
      </w:r>
      <w:proofErr w:type="spellStart"/>
      <w:r w:rsidRPr="009B5BF1">
        <w:rPr>
          <w:rFonts w:cs="Arial"/>
          <w:szCs w:val="20"/>
        </w:rPr>
        <w:t>ESPD</w:t>
      </w:r>
      <w:proofErr w:type="spellEnd"/>
      <w:r w:rsidRPr="009B5BF1">
        <w:rPr>
          <w:rFonts w:cs="Arial"/>
          <w:szCs w:val="20"/>
        </w:rPr>
        <w:t xml:space="preserve"> predstavlja uradno izjavo gospodarskega subjekta, da zanj ne obstajajo razlogi za izključitev in da izpolnjuje pogoje za sodelovanje, hkrati pa zagotavlja ustrezne informacije, ki jih zahteva naročnik. Obrazec </w:t>
      </w:r>
      <w:proofErr w:type="spellStart"/>
      <w:r w:rsidRPr="009B5BF1">
        <w:rPr>
          <w:rFonts w:cs="Arial"/>
          <w:szCs w:val="20"/>
        </w:rPr>
        <w:t>ESPD</w:t>
      </w:r>
      <w:proofErr w:type="spellEnd"/>
      <w:r w:rsidRPr="009B5BF1">
        <w:rPr>
          <w:rFonts w:cs="Arial"/>
          <w:szCs w:val="20"/>
        </w:rPr>
        <w:t xml:space="preserve"> vključuje tudi uradno izjavo o tem, da bo gospodarski subjekt na zahtevo in brez odlašanja sposoben predložiti dokazila, ki dokazujejo neobstoj razlogov za izključitev oziroma izpolnjevanje pogojev za sodelovanje. S predložitvijo obrazca </w:t>
      </w:r>
      <w:proofErr w:type="spellStart"/>
      <w:r w:rsidRPr="009B5BF1">
        <w:rPr>
          <w:rFonts w:cs="Arial"/>
          <w:szCs w:val="20"/>
        </w:rPr>
        <w:t>ESPD</w:t>
      </w:r>
      <w:proofErr w:type="spellEnd"/>
      <w:r w:rsidRPr="009B5BF1">
        <w:rPr>
          <w:rFonts w:cs="Arial"/>
          <w:szCs w:val="20"/>
        </w:rPr>
        <w:t xml:space="preserve"> ponudnik tudi potrdi, da izpolnjuje vse druge zahteve naročila.</w:t>
      </w:r>
    </w:p>
    <w:p w14:paraId="63901A6B" w14:textId="77777777" w:rsidR="003C7FE1" w:rsidRPr="009B5BF1" w:rsidRDefault="003C7FE1" w:rsidP="001A0497">
      <w:pPr>
        <w:spacing w:line="260" w:lineRule="exact"/>
        <w:rPr>
          <w:rFonts w:cs="Arial"/>
          <w:szCs w:val="20"/>
          <w:lang w:eastAsia="sl-SI"/>
        </w:rPr>
      </w:pPr>
    </w:p>
    <w:p w14:paraId="2A52705C" w14:textId="77777777" w:rsidR="003C7FE1" w:rsidRPr="009B5BF1" w:rsidRDefault="003C7FE1" w:rsidP="001A0497">
      <w:pPr>
        <w:spacing w:line="260" w:lineRule="exact"/>
        <w:rPr>
          <w:rFonts w:cs="Arial"/>
          <w:szCs w:val="20"/>
          <w:lang w:eastAsia="sl-SI"/>
        </w:rPr>
      </w:pPr>
      <w:r w:rsidRPr="009B5BF1">
        <w:rPr>
          <w:rFonts w:cs="Arial"/>
          <w:szCs w:val="20"/>
          <w:lang w:eastAsia="sl-SI"/>
        </w:rPr>
        <w:t xml:space="preserve">S predložitvijo obrazca </w:t>
      </w:r>
      <w:proofErr w:type="spellStart"/>
      <w:r w:rsidRPr="009B5BF1">
        <w:rPr>
          <w:rFonts w:cs="Arial"/>
          <w:szCs w:val="20"/>
          <w:lang w:eastAsia="sl-SI"/>
        </w:rPr>
        <w:t>ESPD</w:t>
      </w:r>
      <w:proofErr w:type="spellEnd"/>
      <w:r w:rsidRPr="009B5BF1">
        <w:rPr>
          <w:rFonts w:cs="Arial"/>
          <w:szCs w:val="20"/>
          <w:lang w:eastAsia="sl-SI"/>
        </w:rPr>
        <w:t xml:space="preserve">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in 158/20; v nadaljnjem besedilu: </w:t>
      </w:r>
      <w:proofErr w:type="spellStart"/>
      <w:r w:rsidRPr="009B5BF1">
        <w:rPr>
          <w:rFonts w:cs="Arial"/>
          <w:szCs w:val="20"/>
          <w:lang w:eastAsia="sl-SI"/>
        </w:rPr>
        <w:t>ZIntPK</w:t>
      </w:r>
      <w:proofErr w:type="spellEnd"/>
      <w:r w:rsidRPr="009B5BF1">
        <w:rPr>
          <w:rFonts w:cs="Arial"/>
          <w:szCs w:val="20"/>
          <w:lang w:eastAsia="sl-SI"/>
        </w:rPr>
        <w:t>).</w:t>
      </w:r>
    </w:p>
    <w:p w14:paraId="37AD4C12" w14:textId="77777777" w:rsidR="003C7FE1" w:rsidRPr="009B5BF1" w:rsidRDefault="003C7FE1" w:rsidP="001A0497">
      <w:pPr>
        <w:spacing w:line="260" w:lineRule="exact"/>
        <w:rPr>
          <w:rFonts w:cs="Arial"/>
          <w:szCs w:val="20"/>
          <w:lang w:eastAsia="sl-SI"/>
        </w:rPr>
      </w:pPr>
    </w:p>
    <w:p w14:paraId="0E4C0F6E" w14:textId="77777777" w:rsidR="003C7FE1" w:rsidRPr="009B5BF1" w:rsidRDefault="003C7FE1" w:rsidP="001A0497">
      <w:pPr>
        <w:spacing w:line="260" w:lineRule="exact"/>
        <w:rPr>
          <w:rFonts w:cs="Arial"/>
          <w:szCs w:val="20"/>
          <w:lang w:eastAsia="sl-SI"/>
        </w:rPr>
      </w:pPr>
      <w:r w:rsidRPr="009B5BF1">
        <w:rPr>
          <w:rFonts w:cs="Arial"/>
          <w:szCs w:val="20"/>
          <w:lang w:eastAsia="sl-SI"/>
        </w:rPr>
        <w:t xml:space="preserve">Navedbe v </w:t>
      </w:r>
      <w:proofErr w:type="spellStart"/>
      <w:r w:rsidRPr="009B5BF1">
        <w:rPr>
          <w:rFonts w:cs="Arial"/>
          <w:szCs w:val="20"/>
          <w:lang w:eastAsia="sl-SI"/>
        </w:rPr>
        <w:t>ESPD</w:t>
      </w:r>
      <w:proofErr w:type="spellEnd"/>
      <w:r w:rsidRPr="009B5BF1">
        <w:rPr>
          <w:rFonts w:cs="Arial"/>
          <w:szCs w:val="20"/>
          <w:lang w:eastAsia="sl-SI"/>
        </w:rPr>
        <w:t xml:space="preserve"> in/ali dokazila, ki ji predloži gospodarski subjekt, morajo biti veljavni.</w:t>
      </w:r>
    </w:p>
    <w:p w14:paraId="16F8ADFA" w14:textId="77777777" w:rsidR="003C7FE1" w:rsidRPr="009B5BF1" w:rsidRDefault="003C7FE1" w:rsidP="001A0497">
      <w:pPr>
        <w:spacing w:line="260" w:lineRule="exact"/>
        <w:rPr>
          <w:rFonts w:cs="Arial"/>
          <w:szCs w:val="20"/>
          <w:lang w:eastAsia="sl-SI"/>
        </w:rPr>
      </w:pPr>
    </w:p>
    <w:p w14:paraId="78572899" w14:textId="1A13DA17" w:rsidR="00C9765C" w:rsidRDefault="003C7FE1" w:rsidP="001A0497">
      <w:pPr>
        <w:spacing w:line="260" w:lineRule="exact"/>
        <w:rPr>
          <w:rFonts w:cs="Arial"/>
          <w:szCs w:val="20"/>
        </w:rPr>
      </w:pPr>
      <w:r w:rsidRPr="009B5BF1">
        <w:rPr>
          <w:rFonts w:cs="Arial"/>
          <w:szCs w:val="20"/>
        </w:rPr>
        <w:t xml:space="preserve">Gospodarski subjekt naročnikov obrazec </w:t>
      </w:r>
      <w:proofErr w:type="spellStart"/>
      <w:r w:rsidRPr="009B5BF1">
        <w:rPr>
          <w:rFonts w:cs="Arial"/>
          <w:szCs w:val="20"/>
        </w:rPr>
        <w:t>ESPD</w:t>
      </w:r>
      <w:proofErr w:type="spellEnd"/>
      <w:r w:rsidRPr="009B5BF1">
        <w:rPr>
          <w:rFonts w:cs="Arial"/>
          <w:szCs w:val="20"/>
        </w:rPr>
        <w:t xml:space="preserve"> (datoteka XML) uvozi na spletni strani portala javnih naročil/</w:t>
      </w:r>
      <w:proofErr w:type="spellStart"/>
      <w:r w:rsidRPr="009B5BF1">
        <w:rPr>
          <w:rFonts w:cs="Arial"/>
          <w:szCs w:val="20"/>
        </w:rPr>
        <w:t>ESPD</w:t>
      </w:r>
      <w:proofErr w:type="spellEnd"/>
      <w:r w:rsidRPr="009B5BF1">
        <w:rPr>
          <w:rFonts w:cs="Arial"/>
          <w:szCs w:val="20"/>
        </w:rPr>
        <w:t xml:space="preserve">: </w:t>
      </w:r>
      <w:hyperlink r:id="rId17" w:history="1">
        <w:r w:rsidR="00C9765C" w:rsidRPr="004B1452">
          <w:rPr>
            <w:rStyle w:val="Hiperpovezava"/>
            <w:rFonts w:cs="Arial"/>
            <w:szCs w:val="20"/>
          </w:rPr>
          <w:t>http://</w:t>
        </w:r>
        <w:proofErr w:type="spellStart"/>
        <w:r w:rsidR="00C9765C" w:rsidRPr="004B1452">
          <w:rPr>
            <w:rStyle w:val="Hiperpovezava"/>
            <w:rFonts w:cs="Arial"/>
            <w:szCs w:val="20"/>
          </w:rPr>
          <w:t>www</w:t>
        </w:r>
        <w:proofErr w:type="spellEnd"/>
        <w:r w:rsidR="00C9765C" w:rsidRPr="004B1452">
          <w:rPr>
            <w:rStyle w:val="Hiperpovezava"/>
            <w:rFonts w:cs="Arial"/>
            <w:szCs w:val="20"/>
          </w:rPr>
          <w:t>.</w:t>
        </w:r>
        <w:proofErr w:type="spellStart"/>
        <w:r w:rsidR="00C9765C" w:rsidRPr="004B1452">
          <w:rPr>
            <w:rStyle w:val="Hiperpovezava"/>
            <w:rFonts w:cs="Arial"/>
            <w:szCs w:val="20"/>
          </w:rPr>
          <w:t>enarocanje</w:t>
        </w:r>
        <w:proofErr w:type="spellEnd"/>
        <w:r w:rsidR="00C9765C" w:rsidRPr="004B1452">
          <w:rPr>
            <w:rStyle w:val="Hiperpovezava"/>
            <w:rFonts w:cs="Arial"/>
            <w:szCs w:val="20"/>
          </w:rPr>
          <w:t>.si/_</w:t>
        </w:r>
        <w:proofErr w:type="spellStart"/>
        <w:r w:rsidR="00C9765C" w:rsidRPr="004B1452">
          <w:rPr>
            <w:rStyle w:val="Hiperpovezava"/>
            <w:rFonts w:cs="Arial"/>
            <w:szCs w:val="20"/>
          </w:rPr>
          <w:t>ESPD</w:t>
        </w:r>
        <w:proofErr w:type="spellEnd"/>
        <w:r w:rsidR="00C9765C" w:rsidRPr="004B1452">
          <w:rPr>
            <w:rStyle w:val="Hiperpovezava"/>
            <w:rFonts w:cs="Arial"/>
            <w:szCs w:val="20"/>
          </w:rPr>
          <w:t>/</w:t>
        </w:r>
      </w:hyperlink>
    </w:p>
    <w:p w14:paraId="5D372071" w14:textId="06A25822" w:rsidR="003C7FE1" w:rsidRPr="009B5BF1" w:rsidRDefault="003C7FE1" w:rsidP="001A0497">
      <w:pPr>
        <w:spacing w:line="260" w:lineRule="exact"/>
        <w:rPr>
          <w:rFonts w:cs="Arial"/>
          <w:szCs w:val="20"/>
        </w:rPr>
      </w:pPr>
      <w:r w:rsidRPr="009B5BF1">
        <w:rPr>
          <w:rFonts w:cs="Arial"/>
          <w:szCs w:val="20"/>
        </w:rPr>
        <w:t>in v njega neposredno vnese zahtevane podatke.</w:t>
      </w:r>
    </w:p>
    <w:p w14:paraId="26E479FA" w14:textId="77777777" w:rsidR="003C7FE1" w:rsidRPr="009B5BF1" w:rsidRDefault="003C7FE1" w:rsidP="001A0497">
      <w:pPr>
        <w:spacing w:line="260" w:lineRule="exact"/>
        <w:rPr>
          <w:rFonts w:cs="Arial"/>
          <w:color w:val="FF0000"/>
          <w:szCs w:val="20"/>
        </w:rPr>
      </w:pPr>
    </w:p>
    <w:p w14:paraId="26282704" w14:textId="77777777" w:rsidR="003C7FE1" w:rsidRPr="009B5BF1" w:rsidRDefault="003C7FE1" w:rsidP="001A0497">
      <w:pPr>
        <w:spacing w:line="260" w:lineRule="exact"/>
        <w:rPr>
          <w:rFonts w:cs="Arial"/>
          <w:szCs w:val="20"/>
        </w:rPr>
      </w:pPr>
      <w:r w:rsidRPr="009B5BF1">
        <w:rPr>
          <w:rFonts w:cs="Arial"/>
          <w:szCs w:val="20"/>
        </w:rPr>
        <w:t xml:space="preserve">Izpolnjen in podpisan </w:t>
      </w:r>
      <w:proofErr w:type="spellStart"/>
      <w:r w:rsidRPr="009B5BF1">
        <w:rPr>
          <w:rFonts w:cs="Arial"/>
          <w:szCs w:val="20"/>
        </w:rPr>
        <w:t>ESPD</w:t>
      </w:r>
      <w:proofErr w:type="spellEnd"/>
      <w:r w:rsidRPr="009B5BF1">
        <w:rPr>
          <w:rFonts w:cs="Arial"/>
          <w:szCs w:val="20"/>
        </w:rPr>
        <w:t xml:space="preserve"> mora biti v ponudbi priložen za vse gospodarske subjekte, ki v kakršni koli vlogi sodelujejo v ponudbi (ponudnik, sodelujoči ponudniki v primeru skupne ponudbe, gospodarski subjekti, na katerih kapacitete se sklicuje ponudnik in podizvajalci).  </w:t>
      </w:r>
    </w:p>
    <w:p w14:paraId="6D6D8AF5" w14:textId="77777777" w:rsidR="003C7FE1" w:rsidRPr="009B5BF1" w:rsidRDefault="003C7FE1" w:rsidP="001A0497">
      <w:pPr>
        <w:spacing w:line="260" w:lineRule="exact"/>
        <w:rPr>
          <w:rFonts w:cs="Arial"/>
          <w:szCs w:val="20"/>
        </w:rPr>
      </w:pPr>
    </w:p>
    <w:p w14:paraId="1E78D649" w14:textId="77777777" w:rsidR="003C7FE1" w:rsidRPr="009B5BF1" w:rsidRDefault="003C7FE1" w:rsidP="001A0497">
      <w:pPr>
        <w:spacing w:line="260" w:lineRule="exact"/>
        <w:rPr>
          <w:rFonts w:cs="Arial"/>
          <w:szCs w:val="20"/>
        </w:rPr>
      </w:pPr>
      <w:bookmarkStart w:id="53" w:name="_Toc466382905"/>
      <w:bookmarkStart w:id="54" w:name="_Toc466382906"/>
      <w:bookmarkStart w:id="55" w:name="_Hlk511905322"/>
      <w:bookmarkEnd w:id="53"/>
      <w:bookmarkEnd w:id="54"/>
      <w:r w:rsidRPr="009B5BF1">
        <w:rPr>
          <w:rFonts w:cs="Arial"/>
          <w:szCs w:val="20"/>
        </w:rPr>
        <w:t>Ponudnik, ki v sistemu e-</w:t>
      </w:r>
      <w:proofErr w:type="spellStart"/>
      <w:r w:rsidRPr="009B5BF1">
        <w:rPr>
          <w:rFonts w:cs="Arial"/>
          <w:szCs w:val="20"/>
        </w:rPr>
        <w:t>JN</w:t>
      </w:r>
      <w:proofErr w:type="spellEnd"/>
      <w:r w:rsidRPr="009B5BF1">
        <w:rPr>
          <w:rFonts w:cs="Arial"/>
          <w:szCs w:val="20"/>
        </w:rPr>
        <w:t xml:space="preserve"> oddaja ponudbo, naloži svoj </w:t>
      </w:r>
      <w:proofErr w:type="spellStart"/>
      <w:r w:rsidRPr="009B5BF1">
        <w:rPr>
          <w:rFonts w:cs="Arial"/>
          <w:szCs w:val="20"/>
        </w:rPr>
        <w:t>ESPD</w:t>
      </w:r>
      <w:proofErr w:type="spellEnd"/>
      <w:r w:rsidRPr="009B5BF1">
        <w:rPr>
          <w:rFonts w:cs="Arial"/>
          <w:szCs w:val="20"/>
        </w:rPr>
        <w:t xml:space="preserve"> v razdelek »Dokumenti«, del »</w:t>
      </w:r>
      <w:proofErr w:type="spellStart"/>
      <w:r w:rsidRPr="009B5BF1">
        <w:rPr>
          <w:rFonts w:cs="Arial"/>
          <w:szCs w:val="20"/>
        </w:rPr>
        <w:t>ESPD</w:t>
      </w:r>
      <w:proofErr w:type="spellEnd"/>
      <w:r w:rsidRPr="009B5BF1">
        <w:rPr>
          <w:rFonts w:cs="Arial"/>
          <w:szCs w:val="20"/>
        </w:rPr>
        <w:t xml:space="preserve"> – ponudnik«, </w:t>
      </w:r>
      <w:proofErr w:type="spellStart"/>
      <w:r w:rsidRPr="009B5BF1">
        <w:rPr>
          <w:rFonts w:cs="Arial"/>
          <w:szCs w:val="20"/>
        </w:rPr>
        <w:t>ESPD</w:t>
      </w:r>
      <w:proofErr w:type="spellEnd"/>
      <w:r w:rsidRPr="009B5BF1">
        <w:rPr>
          <w:rFonts w:cs="Arial"/>
          <w:szCs w:val="20"/>
        </w:rPr>
        <w:t xml:space="preserve"> ostalih sodelujočih pa naloži v razdelek »Sodelujoči«, del »</w:t>
      </w:r>
      <w:proofErr w:type="spellStart"/>
      <w:r w:rsidRPr="009B5BF1">
        <w:rPr>
          <w:rFonts w:cs="Arial"/>
          <w:szCs w:val="20"/>
        </w:rPr>
        <w:t>ESPD</w:t>
      </w:r>
      <w:proofErr w:type="spellEnd"/>
      <w:r w:rsidRPr="009B5BF1">
        <w:rPr>
          <w:rFonts w:cs="Arial"/>
          <w:szCs w:val="20"/>
        </w:rPr>
        <w:t xml:space="preserve"> – ostali sodelujoči«. Ponudnik, ki v sistemu e-</w:t>
      </w:r>
      <w:proofErr w:type="spellStart"/>
      <w:r w:rsidRPr="009B5BF1">
        <w:rPr>
          <w:rFonts w:cs="Arial"/>
          <w:szCs w:val="20"/>
        </w:rPr>
        <w:t>JN</w:t>
      </w:r>
      <w:proofErr w:type="spellEnd"/>
      <w:r w:rsidRPr="009B5BF1">
        <w:rPr>
          <w:rFonts w:cs="Arial"/>
          <w:szCs w:val="20"/>
        </w:rPr>
        <w:t xml:space="preserve"> oddaja ponudbo, naloži elektronsko podpisan </w:t>
      </w:r>
      <w:proofErr w:type="spellStart"/>
      <w:r w:rsidRPr="009B5BF1">
        <w:rPr>
          <w:rFonts w:cs="Arial"/>
          <w:szCs w:val="20"/>
        </w:rPr>
        <w:t>ESPD</w:t>
      </w:r>
      <w:proofErr w:type="spellEnd"/>
      <w:r w:rsidRPr="009B5BF1">
        <w:rPr>
          <w:rFonts w:cs="Arial"/>
          <w:szCs w:val="20"/>
        </w:rPr>
        <w:t xml:space="preserve"> v </w:t>
      </w:r>
      <w:proofErr w:type="spellStart"/>
      <w:r w:rsidRPr="009B5BF1">
        <w:rPr>
          <w:rFonts w:cs="Arial"/>
          <w:szCs w:val="20"/>
        </w:rPr>
        <w:t>xml</w:t>
      </w:r>
      <w:proofErr w:type="spellEnd"/>
      <w:r w:rsidRPr="009B5BF1">
        <w:rPr>
          <w:rFonts w:cs="Arial"/>
          <w:szCs w:val="20"/>
        </w:rPr>
        <w:t xml:space="preserve">. obliki ali nepodpisan </w:t>
      </w:r>
      <w:proofErr w:type="spellStart"/>
      <w:r w:rsidRPr="009B5BF1">
        <w:rPr>
          <w:rFonts w:cs="Arial"/>
          <w:szCs w:val="20"/>
        </w:rPr>
        <w:t>ESPD</w:t>
      </w:r>
      <w:proofErr w:type="spellEnd"/>
      <w:r w:rsidRPr="009B5BF1">
        <w:rPr>
          <w:rFonts w:cs="Arial"/>
          <w:szCs w:val="20"/>
        </w:rPr>
        <w:t xml:space="preserve"> v </w:t>
      </w:r>
      <w:proofErr w:type="spellStart"/>
      <w:r w:rsidRPr="009B5BF1">
        <w:rPr>
          <w:rFonts w:cs="Arial"/>
          <w:szCs w:val="20"/>
        </w:rPr>
        <w:t>xml</w:t>
      </w:r>
      <w:proofErr w:type="spellEnd"/>
      <w:r w:rsidRPr="009B5BF1">
        <w:rPr>
          <w:rFonts w:cs="Arial"/>
          <w:szCs w:val="20"/>
        </w:rPr>
        <w:t xml:space="preserve">. obliki, </w:t>
      </w:r>
      <w:bookmarkStart w:id="56" w:name="_Hlk531606225"/>
      <w:r w:rsidRPr="009B5BF1">
        <w:rPr>
          <w:rFonts w:cs="Arial"/>
          <w:szCs w:val="20"/>
        </w:rPr>
        <w:t>pri čemer se v slednjem primeru v skladu Splošnimi pogoji uporabe sistema e-</w:t>
      </w:r>
      <w:proofErr w:type="spellStart"/>
      <w:r w:rsidRPr="009B5BF1">
        <w:rPr>
          <w:rFonts w:cs="Arial"/>
          <w:szCs w:val="20"/>
        </w:rPr>
        <w:t>JN</w:t>
      </w:r>
      <w:proofErr w:type="spellEnd"/>
      <w:r w:rsidRPr="009B5BF1">
        <w:rPr>
          <w:rFonts w:cs="Arial"/>
          <w:szCs w:val="20"/>
        </w:rPr>
        <w:t xml:space="preserve"> šteje, da je oddan pravno zavezujoč dokument, ki ima enako veljavnost kot podpisan</w:t>
      </w:r>
      <w:bookmarkEnd w:id="56"/>
      <w:r w:rsidRPr="009B5BF1">
        <w:rPr>
          <w:rFonts w:cs="Arial"/>
          <w:szCs w:val="20"/>
        </w:rPr>
        <w:t xml:space="preserve">. </w:t>
      </w:r>
    </w:p>
    <w:bookmarkEnd w:id="55"/>
    <w:p w14:paraId="1CC17CF9" w14:textId="77777777" w:rsidR="003C7FE1" w:rsidRPr="009B5BF1" w:rsidRDefault="003C7FE1" w:rsidP="001A0497">
      <w:pPr>
        <w:spacing w:line="260" w:lineRule="exact"/>
        <w:rPr>
          <w:rFonts w:cs="Arial"/>
          <w:szCs w:val="20"/>
        </w:rPr>
      </w:pPr>
    </w:p>
    <w:p w14:paraId="45E416C0" w14:textId="77777777" w:rsidR="003C7FE1" w:rsidRPr="009B5BF1" w:rsidRDefault="003C7FE1" w:rsidP="001A0497">
      <w:pPr>
        <w:spacing w:line="260" w:lineRule="exact"/>
        <w:rPr>
          <w:rFonts w:cs="Arial"/>
          <w:szCs w:val="20"/>
        </w:rPr>
      </w:pPr>
      <w:r w:rsidRPr="009B5BF1">
        <w:rPr>
          <w:rFonts w:cs="Arial"/>
          <w:szCs w:val="20"/>
        </w:rPr>
        <w:t>Za ostale sodelujoče ponudnik v razdelek »Sodelujoči«, del »</w:t>
      </w:r>
      <w:proofErr w:type="spellStart"/>
      <w:r w:rsidRPr="009B5BF1">
        <w:rPr>
          <w:rFonts w:cs="Arial"/>
          <w:szCs w:val="20"/>
        </w:rPr>
        <w:t>ESPD</w:t>
      </w:r>
      <w:proofErr w:type="spellEnd"/>
      <w:r w:rsidRPr="009B5BF1">
        <w:rPr>
          <w:rFonts w:cs="Arial"/>
          <w:szCs w:val="20"/>
        </w:rPr>
        <w:t xml:space="preserve"> – ostali sodelujoči« priloži podpisane </w:t>
      </w:r>
      <w:proofErr w:type="spellStart"/>
      <w:r w:rsidRPr="009B5BF1">
        <w:rPr>
          <w:rFonts w:cs="Arial"/>
          <w:szCs w:val="20"/>
        </w:rPr>
        <w:t>ESPD</w:t>
      </w:r>
      <w:proofErr w:type="spellEnd"/>
      <w:r w:rsidRPr="009B5BF1">
        <w:rPr>
          <w:rFonts w:cs="Arial"/>
          <w:szCs w:val="20"/>
        </w:rPr>
        <w:t xml:space="preserve"> v </w:t>
      </w:r>
      <w:proofErr w:type="spellStart"/>
      <w:r w:rsidRPr="009B5BF1">
        <w:rPr>
          <w:rFonts w:cs="Arial"/>
          <w:szCs w:val="20"/>
        </w:rPr>
        <w:t>pdf</w:t>
      </w:r>
      <w:proofErr w:type="spellEnd"/>
      <w:r w:rsidRPr="009B5BF1">
        <w:rPr>
          <w:rFonts w:cs="Arial"/>
          <w:szCs w:val="20"/>
        </w:rPr>
        <w:t xml:space="preserve">. obliki, ali v elektronski obliki podpisan </w:t>
      </w:r>
      <w:proofErr w:type="spellStart"/>
      <w:r w:rsidRPr="009B5BF1">
        <w:rPr>
          <w:rFonts w:cs="Arial"/>
          <w:szCs w:val="20"/>
        </w:rPr>
        <w:t>xml</w:t>
      </w:r>
      <w:proofErr w:type="spellEnd"/>
      <w:r w:rsidRPr="009B5BF1">
        <w:rPr>
          <w:rFonts w:cs="Arial"/>
          <w:szCs w:val="20"/>
        </w:rPr>
        <w:t>.</w:t>
      </w:r>
    </w:p>
    <w:p w14:paraId="2FDA9813" w14:textId="390BC2D9" w:rsidR="009E41E0" w:rsidRPr="009B5BF1" w:rsidRDefault="004A135B" w:rsidP="00541157">
      <w:pPr>
        <w:pStyle w:val="Naslov3"/>
      </w:pPr>
      <w:bookmarkStart w:id="57" w:name="_Toc102724603"/>
      <w:r w:rsidRPr="009B5BF1">
        <w:t>Obrazec</w:t>
      </w:r>
      <w:r w:rsidR="00C913BE">
        <w:t xml:space="preserve"> 1</w:t>
      </w:r>
      <w:r w:rsidRPr="009B5BF1">
        <w:t xml:space="preserve"> »</w:t>
      </w:r>
      <w:proofErr w:type="spellStart"/>
      <w:r w:rsidR="00C913BE">
        <w:t>NEO</w:t>
      </w:r>
      <w:proofErr w:type="spellEnd"/>
      <w:r w:rsidR="00C913BE">
        <w:t>_</w:t>
      </w:r>
      <w:r w:rsidRPr="009B5BF1">
        <w:t>Predračun«</w:t>
      </w:r>
      <w:r w:rsidR="00B55E06">
        <w:t xml:space="preserve"> in Obrazec </w:t>
      </w:r>
      <w:proofErr w:type="spellStart"/>
      <w:r w:rsidR="00B55E06">
        <w:t>1a</w:t>
      </w:r>
      <w:proofErr w:type="spellEnd"/>
      <w:r w:rsidR="00B55E06">
        <w:t xml:space="preserve"> </w:t>
      </w:r>
      <w:r w:rsidR="00B55E06" w:rsidRPr="009F1B46">
        <w:t>»</w:t>
      </w:r>
      <w:proofErr w:type="spellStart"/>
      <w:r w:rsidR="00B55E06" w:rsidRPr="009F1B46">
        <w:t>NEO</w:t>
      </w:r>
      <w:proofErr w:type="spellEnd"/>
      <w:r w:rsidR="00B55E06" w:rsidRPr="009F1B46">
        <w:t>_P</w:t>
      </w:r>
      <w:r w:rsidR="00B55E06">
        <w:t>ovzetek_p</w:t>
      </w:r>
      <w:r w:rsidR="00B55E06" w:rsidRPr="009F1B46">
        <w:t>redračun</w:t>
      </w:r>
      <w:r w:rsidR="00B55E06">
        <w:t>a</w:t>
      </w:r>
      <w:r w:rsidR="00B55E06" w:rsidRPr="009F1B46">
        <w:t>«</w:t>
      </w:r>
      <w:bookmarkEnd w:id="57"/>
    </w:p>
    <w:p w14:paraId="73052B52" w14:textId="2DA3549D" w:rsidR="00385C5B" w:rsidRPr="009B5BF1" w:rsidRDefault="00385C5B" w:rsidP="001A0497">
      <w:pPr>
        <w:spacing w:line="260" w:lineRule="exact"/>
        <w:rPr>
          <w:rFonts w:cs="Arial"/>
          <w:szCs w:val="20"/>
        </w:rPr>
      </w:pPr>
      <w:bookmarkStart w:id="58" w:name="_Hlk66259636"/>
      <w:r w:rsidRPr="009B5BF1">
        <w:rPr>
          <w:rFonts w:cs="Arial"/>
          <w:szCs w:val="20"/>
        </w:rPr>
        <w:t xml:space="preserve">Ponudnik mora v </w:t>
      </w:r>
      <w:r w:rsidR="00C913BE">
        <w:rPr>
          <w:rFonts w:cs="Arial"/>
          <w:szCs w:val="20"/>
        </w:rPr>
        <w:t>p</w:t>
      </w:r>
      <w:r w:rsidRPr="009B5BF1">
        <w:rPr>
          <w:rFonts w:cs="Arial"/>
          <w:szCs w:val="20"/>
        </w:rPr>
        <w:t>redračunu ponujati vse postavke, ob upoštevanju specifikacij, ki so del dokumentacije naročila.</w:t>
      </w:r>
    </w:p>
    <w:p w14:paraId="285BDC08" w14:textId="77777777" w:rsidR="00385C5B" w:rsidRPr="009B5BF1" w:rsidRDefault="00385C5B" w:rsidP="001A0497">
      <w:pPr>
        <w:spacing w:line="260" w:lineRule="exact"/>
        <w:rPr>
          <w:rFonts w:cs="Arial"/>
          <w:szCs w:val="20"/>
        </w:rPr>
      </w:pPr>
    </w:p>
    <w:p w14:paraId="6714E077" w14:textId="59102B5C" w:rsidR="00385C5B" w:rsidRPr="009B5BF1" w:rsidRDefault="00385C5B" w:rsidP="001A0497">
      <w:pPr>
        <w:spacing w:line="260" w:lineRule="exact"/>
        <w:rPr>
          <w:rFonts w:cs="Arial"/>
          <w:szCs w:val="20"/>
        </w:rPr>
      </w:pPr>
      <w:r w:rsidRPr="009B5BF1">
        <w:rPr>
          <w:rFonts w:cs="Arial"/>
          <w:szCs w:val="20"/>
        </w:rPr>
        <w:t>Ponudnik vpiše</w:t>
      </w:r>
      <w:r w:rsidR="00E115BE" w:rsidRPr="009B5BF1">
        <w:rPr>
          <w:rFonts w:cs="Arial"/>
          <w:szCs w:val="20"/>
        </w:rPr>
        <w:t xml:space="preserve"> vse cene na dve, decimalki</w:t>
      </w:r>
      <w:r w:rsidRPr="009B5BF1">
        <w:rPr>
          <w:rFonts w:cs="Arial"/>
          <w:szCs w:val="20"/>
        </w:rPr>
        <w:t>. Če ponudnik cene za posamezno postavko ne vpiše ali vpiše znak “0”, “/” ali “—“ oziroma smiselno enak znak, se šteje, da je nevpisana cena nič EUR.</w:t>
      </w:r>
    </w:p>
    <w:p w14:paraId="26F432F6" w14:textId="77777777" w:rsidR="00385C5B" w:rsidRPr="009B5BF1" w:rsidRDefault="00385C5B" w:rsidP="001A0497">
      <w:pPr>
        <w:spacing w:line="260" w:lineRule="exact"/>
        <w:rPr>
          <w:rFonts w:cs="Arial"/>
          <w:szCs w:val="20"/>
        </w:rPr>
      </w:pPr>
    </w:p>
    <w:p w14:paraId="0153D945" w14:textId="77777777" w:rsidR="00385C5B" w:rsidRPr="009B5BF1" w:rsidRDefault="00385C5B" w:rsidP="001A0497">
      <w:pPr>
        <w:spacing w:line="260" w:lineRule="exact"/>
        <w:rPr>
          <w:rFonts w:cs="Arial"/>
          <w:szCs w:val="20"/>
        </w:rPr>
      </w:pPr>
      <w:r w:rsidRPr="009B5BF1">
        <w:rPr>
          <w:rFonts w:cs="Arial"/>
          <w:szCs w:val="20"/>
        </w:rPr>
        <w:t>Ponudbena cena mora zajemati vse davke, popuste, stroške, ki vplivajo na oblikovanje ponudbene cene.</w:t>
      </w:r>
    </w:p>
    <w:p w14:paraId="08C2CDA3" w14:textId="77777777" w:rsidR="00385C5B" w:rsidRPr="009B5BF1" w:rsidRDefault="00385C5B" w:rsidP="001A0497">
      <w:pPr>
        <w:spacing w:line="260" w:lineRule="exact"/>
        <w:rPr>
          <w:rFonts w:cs="Arial"/>
          <w:szCs w:val="20"/>
        </w:rPr>
      </w:pPr>
    </w:p>
    <w:p w14:paraId="3457A814" w14:textId="77777777" w:rsidR="00385C5B" w:rsidRPr="009B5BF1" w:rsidRDefault="00385C5B" w:rsidP="001A0497">
      <w:pPr>
        <w:spacing w:line="260" w:lineRule="exact"/>
        <w:rPr>
          <w:rFonts w:cs="Arial"/>
          <w:szCs w:val="20"/>
        </w:rPr>
      </w:pPr>
      <w:r w:rsidRPr="009B5BF1">
        <w:rPr>
          <w:rFonts w:cs="Arial"/>
          <w:szCs w:val="20"/>
        </w:rPr>
        <w:t>Ponudnik ne sme spreminjati vsebine predračuna.</w:t>
      </w:r>
    </w:p>
    <w:p w14:paraId="21D7DFA5" w14:textId="77777777" w:rsidR="00385C5B" w:rsidRPr="009B5BF1" w:rsidRDefault="00385C5B" w:rsidP="001A0497">
      <w:pPr>
        <w:spacing w:line="260" w:lineRule="exact"/>
        <w:rPr>
          <w:rFonts w:cs="Arial"/>
          <w:szCs w:val="20"/>
        </w:rPr>
      </w:pPr>
    </w:p>
    <w:p w14:paraId="71AB8D00" w14:textId="74423231" w:rsidR="00385C5B" w:rsidRPr="009B5BF1" w:rsidRDefault="00385C5B" w:rsidP="001A0497">
      <w:pPr>
        <w:spacing w:line="260" w:lineRule="exact"/>
        <w:rPr>
          <w:rFonts w:cs="Arial"/>
          <w:szCs w:val="20"/>
        </w:rPr>
      </w:pPr>
      <w:r w:rsidRPr="009B5BF1">
        <w:rPr>
          <w:rFonts w:cs="Arial"/>
          <w:szCs w:val="20"/>
        </w:rPr>
        <w:t>V primeru, da bo naročnik pri pregledu in ocenjevanju ponudb odkril očitne računske napake, bo ravnal v skladu s sedmim odstavkom 89. člena ZJN-3.</w:t>
      </w:r>
    </w:p>
    <w:p w14:paraId="5D4D2934" w14:textId="77777777" w:rsidR="00385C5B" w:rsidRPr="009B5BF1" w:rsidRDefault="00385C5B" w:rsidP="001A0497">
      <w:pPr>
        <w:spacing w:line="260" w:lineRule="exact"/>
        <w:rPr>
          <w:rFonts w:cs="Arial"/>
          <w:szCs w:val="20"/>
        </w:rPr>
      </w:pPr>
    </w:p>
    <w:bookmarkEnd w:id="58"/>
    <w:p w14:paraId="74329D35" w14:textId="6B1B20CC" w:rsidR="00385C5B" w:rsidRPr="009B5BF1" w:rsidRDefault="00385C5B" w:rsidP="001A0497">
      <w:pPr>
        <w:shd w:val="clear" w:color="auto" w:fill="FFFFFF"/>
        <w:spacing w:line="260" w:lineRule="exact"/>
        <w:rPr>
          <w:rFonts w:cs="Arial"/>
          <w:bCs/>
          <w:szCs w:val="20"/>
        </w:rPr>
      </w:pPr>
      <w:r w:rsidRPr="00205A61">
        <w:rPr>
          <w:rFonts w:cs="Arial"/>
          <w:bCs/>
          <w:szCs w:val="20"/>
        </w:rPr>
        <w:t>Ponudnik v sistem e-</w:t>
      </w:r>
      <w:proofErr w:type="spellStart"/>
      <w:r w:rsidRPr="00205A61">
        <w:rPr>
          <w:rFonts w:cs="Arial"/>
          <w:bCs/>
          <w:szCs w:val="20"/>
        </w:rPr>
        <w:t>JN</w:t>
      </w:r>
      <w:proofErr w:type="spellEnd"/>
      <w:r w:rsidRPr="00205A61">
        <w:rPr>
          <w:rFonts w:cs="Arial"/>
          <w:bCs/>
          <w:szCs w:val="20"/>
        </w:rPr>
        <w:t xml:space="preserve"> v razdelek »Skupna ponudbena vrednost« v zato namenjen prostor vpiše skupni ponudbeni znesek brez davka v EUR in znesek davka v EUR. Znesek skupaj z davkom v EUR se izračuna samodejno. V del »Predračun« pa naloži datoteko </w:t>
      </w:r>
      <w:r w:rsidR="00A15BDA" w:rsidRPr="00205A61">
        <w:t xml:space="preserve">Obrazec </w:t>
      </w:r>
      <w:proofErr w:type="spellStart"/>
      <w:r w:rsidR="00A15BDA" w:rsidRPr="00205A61">
        <w:t>1a</w:t>
      </w:r>
      <w:proofErr w:type="spellEnd"/>
      <w:r w:rsidR="00A15BDA" w:rsidRPr="00205A61">
        <w:t xml:space="preserve"> </w:t>
      </w:r>
      <w:r w:rsidR="00A15BDA" w:rsidRPr="00205A61">
        <w:lastRenderedPageBreak/>
        <w:t>»</w:t>
      </w:r>
      <w:proofErr w:type="spellStart"/>
      <w:r w:rsidR="00A15BDA" w:rsidRPr="00205A61">
        <w:t>NEO</w:t>
      </w:r>
      <w:proofErr w:type="spellEnd"/>
      <w:r w:rsidR="00A15BDA" w:rsidRPr="00205A61">
        <w:t xml:space="preserve">_Povzetek_predračuna« </w:t>
      </w:r>
      <w:r w:rsidRPr="00205A61">
        <w:rPr>
          <w:rFonts w:cs="Arial"/>
          <w:bCs/>
          <w:szCs w:val="20"/>
        </w:rPr>
        <w:t xml:space="preserve">v obliki </w:t>
      </w:r>
      <w:proofErr w:type="spellStart"/>
      <w:r w:rsidRPr="00205A61">
        <w:rPr>
          <w:rFonts w:cs="Arial"/>
          <w:bCs/>
          <w:szCs w:val="20"/>
        </w:rPr>
        <w:t>word</w:t>
      </w:r>
      <w:proofErr w:type="spellEnd"/>
      <w:r w:rsidRPr="00205A61">
        <w:rPr>
          <w:rFonts w:cs="Arial"/>
          <w:bCs/>
          <w:szCs w:val="20"/>
        </w:rPr>
        <w:t xml:space="preserve">, </w:t>
      </w:r>
      <w:proofErr w:type="spellStart"/>
      <w:r w:rsidRPr="00205A61">
        <w:rPr>
          <w:rFonts w:cs="Arial"/>
          <w:bCs/>
          <w:szCs w:val="20"/>
        </w:rPr>
        <w:t>excel</w:t>
      </w:r>
      <w:proofErr w:type="spellEnd"/>
      <w:r w:rsidRPr="00205A61">
        <w:rPr>
          <w:rFonts w:cs="Arial"/>
          <w:bCs/>
          <w:szCs w:val="20"/>
        </w:rPr>
        <w:t xml:space="preserve"> ali </w:t>
      </w:r>
      <w:proofErr w:type="spellStart"/>
      <w:r w:rsidRPr="00205A61">
        <w:rPr>
          <w:rFonts w:cs="Arial"/>
          <w:bCs/>
          <w:szCs w:val="20"/>
        </w:rPr>
        <w:t>pdf</w:t>
      </w:r>
      <w:proofErr w:type="spellEnd"/>
      <w:r w:rsidRPr="00205A61">
        <w:rPr>
          <w:rFonts w:cs="Arial"/>
          <w:bCs/>
          <w:szCs w:val="20"/>
        </w:rPr>
        <w:t>. »Skupna ponudbena vrednost«, ki bo vpisana v istoimenski razdelek in dokument, ki bo naložen kot predračun v del »Predračun«, bosta razvidna in dostopna na javnem odpiranju ponudb.</w:t>
      </w:r>
      <w:r w:rsidR="00A15BDA" w:rsidRPr="00205A61">
        <w:rPr>
          <w:rFonts w:cs="Arial"/>
          <w:bCs/>
          <w:szCs w:val="20"/>
        </w:rPr>
        <w:t xml:space="preserve"> </w:t>
      </w:r>
      <w:r w:rsidR="00A15BDA" w:rsidRPr="00205A61">
        <w:t>Obrazec 1 »</w:t>
      </w:r>
      <w:proofErr w:type="spellStart"/>
      <w:r w:rsidR="00A15BDA" w:rsidRPr="00205A61">
        <w:t>NEO</w:t>
      </w:r>
      <w:proofErr w:type="spellEnd"/>
      <w:r w:rsidR="00A15BDA" w:rsidRPr="00205A61">
        <w:t xml:space="preserve">_Predračun« mora </w:t>
      </w:r>
      <w:r w:rsidR="00A15BDA" w:rsidRPr="00205A61">
        <w:rPr>
          <w:rFonts w:cs="Arial"/>
          <w:szCs w:val="20"/>
        </w:rPr>
        <w:t>naložiti v informacijski sistem e-</w:t>
      </w:r>
      <w:proofErr w:type="spellStart"/>
      <w:r w:rsidR="00A15BDA" w:rsidRPr="00205A61">
        <w:rPr>
          <w:rFonts w:cs="Arial"/>
          <w:szCs w:val="20"/>
        </w:rPr>
        <w:t>JN</w:t>
      </w:r>
      <w:proofErr w:type="spellEnd"/>
      <w:r w:rsidR="00A15BDA" w:rsidRPr="00205A61">
        <w:rPr>
          <w:rFonts w:cs="Arial"/>
          <w:szCs w:val="20"/>
        </w:rPr>
        <w:t xml:space="preserve"> v razdelek »Drugi dokumenti«.</w:t>
      </w:r>
    </w:p>
    <w:p w14:paraId="7B1D6EF4" w14:textId="333677C9" w:rsidR="00E670C8" w:rsidRPr="009B5BF1" w:rsidRDefault="00E670C8" w:rsidP="001A0497">
      <w:pPr>
        <w:shd w:val="clear" w:color="auto" w:fill="FFFFFF"/>
        <w:spacing w:line="260" w:lineRule="exact"/>
        <w:rPr>
          <w:rFonts w:cs="Arial"/>
          <w:bCs/>
          <w:szCs w:val="20"/>
        </w:rPr>
      </w:pPr>
    </w:p>
    <w:p w14:paraId="2A715492" w14:textId="77777777" w:rsidR="00DF1ADF" w:rsidRPr="009B5BF1" w:rsidRDefault="00DF1ADF" w:rsidP="00DF1ADF">
      <w:pPr>
        <w:shd w:val="clear" w:color="auto" w:fill="FFFFFF"/>
        <w:rPr>
          <w:rFonts w:cs="Arial"/>
        </w:rPr>
      </w:pPr>
      <w:r w:rsidRPr="009B5BF1">
        <w:rPr>
          <w:rFonts w:cs="Arial"/>
          <w:bCs/>
        </w:rPr>
        <w:t>V primeru razhajanj med podatki navedenimi v razdelku »Skupna ponudbena vrednost« in dokumentu, ki je predložen v delu »Predračun«, kot veljavni štejejo podatki v dokumentu, ki je predložen v delu »Predračun«.</w:t>
      </w:r>
    </w:p>
    <w:p w14:paraId="58C62EB1" w14:textId="77777777" w:rsidR="00DF1ADF" w:rsidRPr="009B5BF1" w:rsidRDefault="00DF1ADF" w:rsidP="00DF1ADF">
      <w:pPr>
        <w:shd w:val="clear" w:color="auto" w:fill="FFFFFF"/>
        <w:rPr>
          <w:rFonts w:cs="Arial"/>
          <w:bCs/>
        </w:rPr>
      </w:pPr>
    </w:p>
    <w:p w14:paraId="45FA2B58" w14:textId="77777777" w:rsidR="00DF1ADF" w:rsidRPr="009B5BF1" w:rsidRDefault="00DF1ADF" w:rsidP="00DF1ADF">
      <w:pPr>
        <w:shd w:val="clear" w:color="auto" w:fill="FFFFFF"/>
        <w:rPr>
          <w:rFonts w:cs="Arial"/>
        </w:rPr>
      </w:pPr>
      <w:r w:rsidRPr="009B5BF1">
        <w:rPr>
          <w:rFonts w:cs="Arial"/>
          <w:bCs/>
        </w:rPr>
        <w:t>V primeru, da bo ponudnik poleg cen, vpisanih v razdelek »Skupna ponudbena vrednost« ali v obrazcu »Predračun« v drugi ponudbeni dokumentaciji predložil dokumente z vpisanimi ponudbenimi vrednostmi, naročnik teh vpisov ne bo upošteval in se bo štelo, da ponudnik ponuja vrednosti, kot bodo vpisane v delu »Predračun«.</w:t>
      </w:r>
    </w:p>
    <w:p w14:paraId="667CC60A" w14:textId="77777777" w:rsidR="006932B7" w:rsidRPr="009B5BF1" w:rsidRDefault="006932B7" w:rsidP="00541157">
      <w:pPr>
        <w:pStyle w:val="Naslov3"/>
      </w:pPr>
      <w:bookmarkStart w:id="59" w:name="_Toc102724604"/>
      <w:r w:rsidRPr="009B5BF1">
        <w:t xml:space="preserve">Drugi dokumenti </w:t>
      </w:r>
      <w:r w:rsidR="00AD19AA" w:rsidRPr="009B5BF1">
        <w:t>ponudbene dokumentacije</w:t>
      </w:r>
      <w:bookmarkEnd w:id="59"/>
    </w:p>
    <w:p w14:paraId="281DB7BB" w14:textId="6A5A567F" w:rsidR="00945810" w:rsidRDefault="00945810" w:rsidP="001A0497">
      <w:pPr>
        <w:spacing w:line="260" w:lineRule="exact"/>
        <w:rPr>
          <w:rFonts w:cs="Arial"/>
          <w:szCs w:val="20"/>
        </w:rPr>
      </w:pPr>
      <w:r>
        <w:rPr>
          <w:rFonts w:cs="Arial"/>
          <w:szCs w:val="20"/>
        </w:rPr>
        <w:t>Ponudnik mora druge obrazce oz. druge dokumente ponudbe izpolniti na način, kot je določeno v obrazcih.</w:t>
      </w:r>
    </w:p>
    <w:p w14:paraId="1A93D615" w14:textId="77777777" w:rsidR="00945810" w:rsidRDefault="00945810" w:rsidP="001A0497">
      <w:pPr>
        <w:spacing w:line="260" w:lineRule="exact"/>
        <w:rPr>
          <w:rFonts w:cs="Arial"/>
          <w:szCs w:val="20"/>
        </w:rPr>
      </w:pPr>
    </w:p>
    <w:p w14:paraId="5BC662AB" w14:textId="77777777" w:rsidR="006932B7" w:rsidRPr="009B5BF1" w:rsidRDefault="006932B7" w:rsidP="001A0497">
      <w:pPr>
        <w:spacing w:line="260" w:lineRule="exact"/>
        <w:rPr>
          <w:rFonts w:cs="Arial"/>
          <w:szCs w:val="20"/>
        </w:rPr>
      </w:pPr>
      <w:r w:rsidRPr="009B5BF1">
        <w:rPr>
          <w:rFonts w:cs="Arial"/>
          <w:szCs w:val="20"/>
        </w:rPr>
        <w:t xml:space="preserve">Ponudnik mora ostale dokumente </w:t>
      </w:r>
      <w:r w:rsidR="00AD19AA" w:rsidRPr="009B5BF1">
        <w:rPr>
          <w:rFonts w:cs="Arial"/>
          <w:szCs w:val="20"/>
        </w:rPr>
        <w:t>ponudbene dokumentacije</w:t>
      </w:r>
      <w:r w:rsidRPr="009B5BF1">
        <w:rPr>
          <w:rFonts w:cs="Arial"/>
          <w:szCs w:val="20"/>
        </w:rPr>
        <w:t xml:space="preserve"> naložiti v informacijski sistem e-</w:t>
      </w:r>
      <w:proofErr w:type="spellStart"/>
      <w:r w:rsidRPr="009B5BF1">
        <w:rPr>
          <w:rFonts w:cs="Arial"/>
          <w:szCs w:val="20"/>
        </w:rPr>
        <w:t>JN</w:t>
      </w:r>
      <w:proofErr w:type="spellEnd"/>
      <w:r w:rsidRPr="009B5BF1">
        <w:rPr>
          <w:rFonts w:cs="Arial"/>
          <w:szCs w:val="20"/>
        </w:rPr>
        <w:t xml:space="preserve"> v razdelek »Drugi dokumenti«.</w:t>
      </w:r>
    </w:p>
    <w:p w14:paraId="64C42FAF" w14:textId="77777777" w:rsidR="006932B7" w:rsidRPr="009B5BF1" w:rsidRDefault="006932B7" w:rsidP="001A0497">
      <w:pPr>
        <w:spacing w:line="260" w:lineRule="exact"/>
        <w:rPr>
          <w:rFonts w:cs="Arial"/>
          <w:szCs w:val="20"/>
        </w:rPr>
      </w:pPr>
    </w:p>
    <w:p w14:paraId="7ADF5149" w14:textId="7461F1AD" w:rsidR="00DE73EF" w:rsidRPr="009B5BF1" w:rsidRDefault="006932B7" w:rsidP="001A0497">
      <w:pPr>
        <w:spacing w:line="260" w:lineRule="exact"/>
        <w:rPr>
          <w:rFonts w:cs="Arial"/>
          <w:szCs w:val="20"/>
        </w:rPr>
      </w:pPr>
      <w:r w:rsidRPr="009B5BF1">
        <w:rPr>
          <w:rFonts w:cs="Arial"/>
          <w:szCs w:val="20"/>
        </w:rPr>
        <w:t xml:space="preserve">Dokumenti, ki se naložijo v razdelek »Drugi dokumenti« so (če se zahteva podpis) lahko podpisani fizično in </w:t>
      </w:r>
      <w:proofErr w:type="spellStart"/>
      <w:r w:rsidRPr="009B5BF1">
        <w:rPr>
          <w:rFonts w:cs="Arial"/>
          <w:szCs w:val="20"/>
        </w:rPr>
        <w:t>skenirani</w:t>
      </w:r>
      <w:proofErr w:type="spellEnd"/>
      <w:r w:rsidRPr="009B5BF1">
        <w:rPr>
          <w:rFonts w:cs="Arial"/>
          <w:szCs w:val="20"/>
        </w:rPr>
        <w:t xml:space="preserve"> kot *.</w:t>
      </w:r>
      <w:proofErr w:type="spellStart"/>
      <w:r w:rsidRPr="009B5BF1">
        <w:rPr>
          <w:rFonts w:cs="Arial"/>
          <w:szCs w:val="20"/>
        </w:rPr>
        <w:t>pdf</w:t>
      </w:r>
      <w:proofErr w:type="spellEnd"/>
      <w:r w:rsidRPr="009B5BF1">
        <w:rPr>
          <w:rFonts w:cs="Arial"/>
          <w:szCs w:val="20"/>
        </w:rPr>
        <w:t xml:space="preserve"> dokument ali drug format, ki omogoča shranjevanje </w:t>
      </w:r>
      <w:proofErr w:type="spellStart"/>
      <w:r w:rsidRPr="009B5BF1">
        <w:rPr>
          <w:rFonts w:cs="Arial"/>
          <w:szCs w:val="20"/>
        </w:rPr>
        <w:t>skeniranega</w:t>
      </w:r>
      <w:proofErr w:type="spellEnd"/>
      <w:r w:rsidRPr="009B5BF1">
        <w:rPr>
          <w:rFonts w:cs="Arial"/>
          <w:szCs w:val="20"/>
        </w:rPr>
        <w:t xml:space="preserve"> dokumenta (npr. *.</w:t>
      </w:r>
      <w:proofErr w:type="spellStart"/>
      <w:r w:rsidRPr="009B5BF1">
        <w:rPr>
          <w:rFonts w:cs="Arial"/>
          <w:szCs w:val="20"/>
        </w:rPr>
        <w:t>tif</w:t>
      </w:r>
      <w:proofErr w:type="spellEnd"/>
      <w:r w:rsidRPr="009B5BF1">
        <w:rPr>
          <w:rFonts w:cs="Arial"/>
          <w:szCs w:val="20"/>
        </w:rPr>
        <w:t>, *.</w:t>
      </w:r>
      <w:proofErr w:type="spellStart"/>
      <w:r w:rsidRPr="009B5BF1">
        <w:rPr>
          <w:rFonts w:cs="Arial"/>
          <w:szCs w:val="20"/>
        </w:rPr>
        <w:t>jpg</w:t>
      </w:r>
      <w:proofErr w:type="spellEnd"/>
      <w:r w:rsidRPr="009B5BF1">
        <w:rPr>
          <w:rFonts w:cs="Arial"/>
          <w:szCs w:val="20"/>
        </w:rPr>
        <w:t>), lahko pa so podpisani elektronsko in naloženi kot *.</w:t>
      </w:r>
      <w:proofErr w:type="spellStart"/>
      <w:r w:rsidRPr="009B5BF1">
        <w:rPr>
          <w:rFonts w:cs="Arial"/>
          <w:szCs w:val="20"/>
        </w:rPr>
        <w:t>pdf</w:t>
      </w:r>
      <w:proofErr w:type="spellEnd"/>
      <w:r w:rsidRPr="009B5BF1">
        <w:rPr>
          <w:rFonts w:cs="Arial"/>
          <w:szCs w:val="20"/>
        </w:rPr>
        <w:t xml:space="preserve"> dokument.</w:t>
      </w:r>
    </w:p>
    <w:p w14:paraId="78C8DD29" w14:textId="7EA716DA" w:rsidR="00DE73EF" w:rsidRDefault="00DE73EF" w:rsidP="00541157">
      <w:pPr>
        <w:pStyle w:val="Naslov4"/>
      </w:pPr>
      <w:bookmarkStart w:id="60" w:name="_Toc525041045"/>
      <w:bookmarkStart w:id="61" w:name="_Toc1640404"/>
      <w:bookmarkStart w:id="62" w:name="_Toc13834270"/>
      <w:bookmarkStart w:id="63" w:name="_Toc102724605"/>
      <w:r w:rsidRPr="009B5BF1">
        <w:t>Obrazec</w:t>
      </w:r>
      <w:r w:rsidR="009A65BB">
        <w:t xml:space="preserve"> 2</w:t>
      </w:r>
      <w:r w:rsidRPr="009B5BF1">
        <w:t xml:space="preserve"> </w:t>
      </w:r>
      <w:r w:rsidR="009A65BB" w:rsidRPr="009F1B46">
        <w:t>»</w:t>
      </w:r>
      <w:proofErr w:type="spellStart"/>
      <w:r w:rsidR="009A65BB">
        <w:t>NEO</w:t>
      </w:r>
      <w:proofErr w:type="spellEnd"/>
      <w:r w:rsidR="009A65BB">
        <w:t>_Podatki o p</w:t>
      </w:r>
      <w:r w:rsidR="009A65BB" w:rsidRPr="009F1B46">
        <w:t>rijav</w:t>
      </w:r>
      <w:r w:rsidR="009A65BB">
        <w:t>ljenem</w:t>
      </w:r>
      <w:r w:rsidR="009A65BB" w:rsidRPr="009F1B46">
        <w:t xml:space="preserve"> kadr</w:t>
      </w:r>
      <w:r w:rsidR="009A65BB">
        <w:t>u</w:t>
      </w:r>
      <w:r w:rsidR="009A65BB" w:rsidRPr="009F1B46">
        <w:t>«</w:t>
      </w:r>
      <w:bookmarkEnd w:id="60"/>
      <w:bookmarkEnd w:id="61"/>
      <w:bookmarkEnd w:id="62"/>
      <w:bookmarkEnd w:id="63"/>
    </w:p>
    <w:p w14:paraId="576BDBAE" w14:textId="77777777" w:rsidR="009A65BB" w:rsidRPr="009A65BB" w:rsidRDefault="009A65BB" w:rsidP="000A75CF"/>
    <w:p w14:paraId="45009229" w14:textId="4A172136" w:rsidR="00DE73EF" w:rsidRPr="009B5BF1" w:rsidRDefault="00DE73EF" w:rsidP="001A0497">
      <w:pPr>
        <w:spacing w:line="260" w:lineRule="exact"/>
        <w:rPr>
          <w:rFonts w:eastAsia="Calibri" w:cs="Arial"/>
          <w:szCs w:val="20"/>
        </w:rPr>
      </w:pPr>
      <w:r w:rsidRPr="009B5BF1">
        <w:rPr>
          <w:rFonts w:eastAsia="Calibri" w:cs="Arial"/>
          <w:szCs w:val="20"/>
        </w:rPr>
        <w:t xml:space="preserve">Gospodarski subjekt v obrazec vpiše in izpolni zahtevane podatke na način, kot je to določeno v obrazcu ter priloži </w:t>
      </w:r>
      <w:r w:rsidRPr="009B5BF1">
        <w:rPr>
          <w:rFonts w:cs="Arial"/>
          <w:szCs w:val="20"/>
        </w:rPr>
        <w:t>kopije veljavnih certifikatov.</w:t>
      </w:r>
    </w:p>
    <w:p w14:paraId="4DD3D639" w14:textId="054B01B9" w:rsidR="00145141" w:rsidRPr="009B5BF1" w:rsidRDefault="00145141" w:rsidP="001A0497">
      <w:pPr>
        <w:spacing w:line="260" w:lineRule="exact"/>
        <w:rPr>
          <w:rFonts w:eastAsia="Calibri" w:cs="Arial"/>
          <w:szCs w:val="20"/>
        </w:rPr>
      </w:pPr>
    </w:p>
    <w:p w14:paraId="140FFBA2" w14:textId="191258CF" w:rsidR="007C59A8" w:rsidRPr="009B5BF1" w:rsidRDefault="007C59A8" w:rsidP="001A0497">
      <w:pPr>
        <w:spacing w:line="260" w:lineRule="exact"/>
        <w:rPr>
          <w:rFonts w:eastAsia="Calibri" w:cs="Arial"/>
          <w:szCs w:val="20"/>
        </w:rPr>
      </w:pPr>
    </w:p>
    <w:p w14:paraId="0A02F39A" w14:textId="6EF30E86" w:rsidR="000C5B76" w:rsidRPr="009B5BF1" w:rsidRDefault="007C59A8" w:rsidP="000C5B76">
      <w:pPr>
        <w:keepNext/>
        <w:keepLines/>
        <w:numPr>
          <w:ilvl w:val="3"/>
          <w:numId w:val="12"/>
        </w:numPr>
        <w:tabs>
          <w:tab w:val="left" w:pos="851"/>
        </w:tabs>
        <w:spacing w:line="260" w:lineRule="exact"/>
        <w:ind w:left="709" w:hanging="709"/>
        <w:outlineLvl w:val="3"/>
        <w:rPr>
          <w:rFonts w:cs="Arial"/>
          <w:b/>
          <w:iCs/>
          <w:szCs w:val="20"/>
        </w:rPr>
      </w:pPr>
      <w:bookmarkStart w:id="64" w:name="_Toc336851751"/>
      <w:bookmarkStart w:id="65" w:name="_Toc336851799"/>
      <w:bookmarkStart w:id="66" w:name="_Toc525041046"/>
      <w:bookmarkStart w:id="67" w:name="_Toc1640405"/>
      <w:bookmarkStart w:id="68" w:name="_Toc102724606"/>
      <w:r w:rsidRPr="009B5BF1">
        <w:rPr>
          <w:rFonts w:cs="Arial"/>
          <w:b/>
          <w:i/>
          <w:iCs/>
          <w:szCs w:val="20"/>
        </w:rPr>
        <w:t>Obrazec</w:t>
      </w:r>
      <w:r w:rsidR="00EB171C">
        <w:rPr>
          <w:rFonts w:cs="Arial"/>
          <w:b/>
          <w:i/>
          <w:iCs/>
          <w:szCs w:val="20"/>
        </w:rPr>
        <w:t xml:space="preserve"> </w:t>
      </w:r>
      <w:r w:rsidR="00F54F73">
        <w:rPr>
          <w:rFonts w:cs="Arial"/>
          <w:b/>
          <w:i/>
          <w:iCs/>
          <w:szCs w:val="20"/>
        </w:rPr>
        <w:t>10</w:t>
      </w:r>
      <w:r w:rsidRPr="009B5BF1">
        <w:rPr>
          <w:rFonts w:cs="Arial"/>
          <w:b/>
          <w:i/>
          <w:iCs/>
          <w:szCs w:val="20"/>
        </w:rPr>
        <w:t xml:space="preserve"> »</w:t>
      </w:r>
      <w:proofErr w:type="spellStart"/>
      <w:r w:rsidR="00EB171C">
        <w:rPr>
          <w:rFonts w:cs="Arial"/>
          <w:b/>
          <w:i/>
          <w:iCs/>
          <w:szCs w:val="20"/>
        </w:rPr>
        <w:t>NEO</w:t>
      </w:r>
      <w:proofErr w:type="spellEnd"/>
      <w:r w:rsidR="00EB171C">
        <w:rPr>
          <w:rFonts w:cs="Arial"/>
          <w:b/>
          <w:i/>
          <w:iCs/>
          <w:szCs w:val="20"/>
        </w:rPr>
        <w:t>_</w:t>
      </w:r>
      <w:r w:rsidRPr="009B5BF1">
        <w:rPr>
          <w:rFonts w:cs="Arial"/>
          <w:b/>
          <w:i/>
          <w:iCs/>
          <w:szCs w:val="20"/>
        </w:rPr>
        <w:t>Soglasje podizvajalca</w:t>
      </w:r>
      <w:bookmarkEnd w:id="64"/>
      <w:bookmarkEnd w:id="65"/>
      <w:r w:rsidRPr="009B5BF1">
        <w:rPr>
          <w:rFonts w:cs="Arial"/>
          <w:b/>
          <w:iCs/>
          <w:szCs w:val="20"/>
        </w:rPr>
        <w:t>«</w:t>
      </w:r>
      <w:bookmarkEnd w:id="66"/>
      <w:bookmarkEnd w:id="67"/>
      <w:r w:rsidR="0081317D">
        <w:rPr>
          <w:rFonts w:cs="Arial"/>
          <w:b/>
          <w:iCs/>
          <w:szCs w:val="20"/>
        </w:rPr>
        <w:t xml:space="preserve"> za neposredna plačila</w:t>
      </w:r>
      <w:bookmarkEnd w:id="68"/>
    </w:p>
    <w:p w14:paraId="03E7A85E" w14:textId="77777777" w:rsidR="000C5B76" w:rsidRPr="009B5BF1" w:rsidRDefault="000C5B76" w:rsidP="000C5B76">
      <w:pPr>
        <w:keepNext/>
        <w:keepLines/>
        <w:tabs>
          <w:tab w:val="left" w:pos="851"/>
        </w:tabs>
        <w:spacing w:line="260" w:lineRule="exact"/>
        <w:outlineLvl w:val="3"/>
        <w:rPr>
          <w:rFonts w:cs="Arial"/>
          <w:b/>
          <w:iCs/>
          <w:szCs w:val="20"/>
        </w:rPr>
      </w:pPr>
    </w:p>
    <w:p w14:paraId="49C4BDCC" w14:textId="1DBD2CAF" w:rsidR="00BD6F53" w:rsidRPr="009B5BF1" w:rsidRDefault="00BD6F53" w:rsidP="001A0497">
      <w:pPr>
        <w:spacing w:line="260" w:lineRule="exact"/>
        <w:rPr>
          <w:rFonts w:cs="Arial"/>
          <w:szCs w:val="20"/>
        </w:rPr>
      </w:pPr>
      <w:r w:rsidRPr="009B5BF1">
        <w:rPr>
          <w:rFonts w:cs="Arial"/>
          <w:szCs w:val="20"/>
        </w:rPr>
        <w:t>Neposredna plačila podizvajalcu so obvezna v primeru, ko podizvajalec zahteva neposredno plačilo in je v ponudbi priložena zahteva podizvajalca za neposredno plačilo. V tem primeru se izpolni obrazec  ter ga podpiše odgovorna oseba podizvajalca.</w:t>
      </w:r>
    </w:p>
    <w:p w14:paraId="6DF67E11" w14:textId="77777777" w:rsidR="004B3DE8" w:rsidRPr="009B5BF1" w:rsidRDefault="004B3DE8" w:rsidP="001A0497">
      <w:pPr>
        <w:spacing w:line="260" w:lineRule="exact"/>
        <w:rPr>
          <w:rFonts w:cs="Arial"/>
          <w:szCs w:val="20"/>
        </w:rPr>
      </w:pPr>
    </w:p>
    <w:p w14:paraId="6AB114CB" w14:textId="68BE4E59" w:rsidR="004B3DE8" w:rsidRPr="009B5BF1" w:rsidRDefault="004B3DE8" w:rsidP="004B3DE8">
      <w:pPr>
        <w:spacing w:line="260" w:lineRule="exact"/>
        <w:rPr>
          <w:rFonts w:cs="Arial"/>
          <w:szCs w:val="20"/>
        </w:rPr>
      </w:pPr>
      <w:bookmarkStart w:id="69" w:name="_Toc99530004"/>
      <w:bookmarkStart w:id="70" w:name="_Toc101521635"/>
      <w:bookmarkEnd w:id="69"/>
      <w:bookmarkEnd w:id="70"/>
    </w:p>
    <w:p w14:paraId="21F36E8E" w14:textId="77777777" w:rsidR="004B3DE8" w:rsidRPr="009B5BF1" w:rsidRDefault="004B3DE8" w:rsidP="000A75CF"/>
    <w:p w14:paraId="679C092F" w14:textId="3E206863" w:rsidR="00AA4D59" w:rsidRPr="009B5BF1" w:rsidRDefault="00941DE9" w:rsidP="00541157">
      <w:pPr>
        <w:pStyle w:val="Naslov2"/>
      </w:pPr>
      <w:bookmarkStart w:id="71" w:name="_Toc102724607"/>
      <w:r w:rsidRPr="009B5BF1">
        <w:t>DRUGA DOLOČILA ZA PRIPRAVO PONUDB</w:t>
      </w:r>
      <w:bookmarkEnd w:id="71"/>
    </w:p>
    <w:p w14:paraId="68193AEB" w14:textId="77777777" w:rsidR="00AA4D59" w:rsidRPr="009B5BF1" w:rsidRDefault="00AA4D59" w:rsidP="00541157">
      <w:pPr>
        <w:pStyle w:val="Naslov3"/>
      </w:pPr>
      <w:bookmarkStart w:id="72" w:name="_Toc102724608"/>
      <w:r w:rsidRPr="009B5BF1">
        <w:t>Skupna ponudba</w:t>
      </w:r>
      <w:bookmarkEnd w:id="72"/>
    </w:p>
    <w:p w14:paraId="2AF64A53" w14:textId="77777777" w:rsidR="00632BF3" w:rsidRPr="009B5BF1" w:rsidRDefault="00CE2D1D" w:rsidP="001A0497">
      <w:pPr>
        <w:spacing w:line="260" w:lineRule="exact"/>
        <w:rPr>
          <w:rFonts w:cs="Arial"/>
          <w:szCs w:val="20"/>
        </w:rPr>
      </w:pPr>
      <w:r w:rsidRPr="009B5BF1">
        <w:rPr>
          <w:rFonts w:cs="Arial"/>
          <w:szCs w:val="20"/>
        </w:rPr>
        <w:t>V primeru, da skupina ponudnikov predloži skupno ponudbo, mora vsak ponudnik izpolnjevati</w:t>
      </w:r>
      <w:r w:rsidR="004C3632" w:rsidRPr="009B5BF1">
        <w:rPr>
          <w:rFonts w:cs="Arial"/>
          <w:szCs w:val="20"/>
        </w:rPr>
        <w:t xml:space="preserve"> vse pogoje, določene v točki </w:t>
      </w:r>
      <w:r w:rsidR="00D7650A" w:rsidRPr="009B5BF1">
        <w:rPr>
          <w:rFonts w:cs="Arial"/>
          <w:szCs w:val="20"/>
        </w:rPr>
        <w:t>9</w:t>
      </w:r>
      <w:r w:rsidR="006721F1" w:rsidRPr="009B5BF1">
        <w:rPr>
          <w:rFonts w:cs="Arial"/>
          <w:szCs w:val="20"/>
        </w:rPr>
        <w:t>.1.1</w:t>
      </w:r>
      <w:r w:rsidRPr="009B5BF1">
        <w:rPr>
          <w:rFonts w:cs="Arial"/>
          <w:szCs w:val="20"/>
        </w:rPr>
        <w:t xml:space="preserve"> </w:t>
      </w:r>
      <w:r w:rsidR="00F056C6" w:rsidRPr="009B5BF1">
        <w:rPr>
          <w:rFonts w:cs="Arial"/>
          <w:szCs w:val="20"/>
        </w:rPr>
        <w:t>teh navodil.</w:t>
      </w:r>
    </w:p>
    <w:p w14:paraId="458E1CC8" w14:textId="77777777" w:rsidR="00632BF3" w:rsidRPr="009B5BF1" w:rsidRDefault="00632BF3" w:rsidP="001A0497">
      <w:pPr>
        <w:spacing w:line="260" w:lineRule="exact"/>
        <w:rPr>
          <w:rFonts w:cs="Arial"/>
          <w:szCs w:val="20"/>
        </w:rPr>
      </w:pPr>
    </w:p>
    <w:p w14:paraId="77F2FB32" w14:textId="5F78E094" w:rsidR="00BB584A" w:rsidRPr="009B5BF1" w:rsidRDefault="00167654" w:rsidP="001A0497">
      <w:pPr>
        <w:spacing w:line="260" w:lineRule="exact"/>
        <w:rPr>
          <w:rFonts w:cs="Arial"/>
          <w:szCs w:val="20"/>
        </w:rPr>
      </w:pPr>
      <w:r w:rsidRPr="009B5BF1">
        <w:rPr>
          <w:rFonts w:cs="Arial"/>
          <w:szCs w:val="20"/>
        </w:rPr>
        <w:t xml:space="preserve">Vsi ponudniki v skupni ponudbi morajo izpolniti </w:t>
      </w:r>
      <w:proofErr w:type="spellStart"/>
      <w:r w:rsidRPr="009B5BF1">
        <w:rPr>
          <w:rFonts w:cs="Arial"/>
          <w:szCs w:val="20"/>
        </w:rPr>
        <w:t>ESPD</w:t>
      </w:r>
      <w:proofErr w:type="spellEnd"/>
      <w:r w:rsidRPr="009B5BF1">
        <w:rPr>
          <w:rFonts w:cs="Arial"/>
          <w:szCs w:val="20"/>
        </w:rPr>
        <w:t xml:space="preserve"> posamično in v njem navesti vse zahtevane podatke. Ponudniki v informacijskem sistemu e-</w:t>
      </w:r>
      <w:proofErr w:type="spellStart"/>
      <w:r w:rsidRPr="009B5BF1">
        <w:rPr>
          <w:rFonts w:cs="Arial"/>
          <w:szCs w:val="20"/>
        </w:rPr>
        <w:t>JN</w:t>
      </w:r>
      <w:proofErr w:type="spellEnd"/>
      <w:r w:rsidRPr="009B5BF1">
        <w:rPr>
          <w:rFonts w:cs="Arial"/>
          <w:szCs w:val="20"/>
        </w:rPr>
        <w:t xml:space="preserve"> označijo, da gre za skupno ponudbo ter navedejo vse sodelujoče gospodarske subjekte. </w:t>
      </w:r>
      <w:r w:rsidR="0081317D">
        <w:rPr>
          <w:rFonts w:cs="Arial"/>
          <w:szCs w:val="20"/>
        </w:rPr>
        <w:t>V primeru neskladja med vpisom ponudnikov v skupni ponudbi v informacijskem sistemu e-</w:t>
      </w:r>
      <w:proofErr w:type="spellStart"/>
      <w:r w:rsidR="0081317D">
        <w:rPr>
          <w:rFonts w:cs="Arial"/>
          <w:szCs w:val="20"/>
        </w:rPr>
        <w:t>JN</w:t>
      </w:r>
      <w:proofErr w:type="spellEnd"/>
      <w:r w:rsidR="0081317D">
        <w:rPr>
          <w:rFonts w:cs="Arial"/>
          <w:szCs w:val="20"/>
        </w:rPr>
        <w:t xml:space="preserve"> in vpisom ponudnikov v skupni ponudbi v ponudbeni dokumentaciji, se bo štelo, da velja vpis v ponudbeni dokumentaciji.</w:t>
      </w:r>
    </w:p>
    <w:p w14:paraId="3F9BA580" w14:textId="77777777" w:rsidR="00632BF3" w:rsidRPr="009B5BF1" w:rsidRDefault="00632BF3" w:rsidP="001A0497">
      <w:pPr>
        <w:spacing w:line="260" w:lineRule="exact"/>
        <w:rPr>
          <w:rFonts w:cs="Arial"/>
          <w:szCs w:val="20"/>
        </w:rPr>
      </w:pPr>
    </w:p>
    <w:p w14:paraId="5128EE8C" w14:textId="25A69959" w:rsidR="00CE2D1D" w:rsidRPr="009B5BF1" w:rsidRDefault="004C3632" w:rsidP="001A0497">
      <w:pPr>
        <w:spacing w:line="260" w:lineRule="exact"/>
        <w:rPr>
          <w:rFonts w:cs="Arial"/>
          <w:szCs w:val="20"/>
        </w:rPr>
      </w:pPr>
      <w:r w:rsidRPr="009B5BF1">
        <w:rPr>
          <w:rFonts w:cs="Arial"/>
          <w:szCs w:val="20"/>
        </w:rPr>
        <w:lastRenderedPageBreak/>
        <w:t xml:space="preserve">Pogoje, določene v točkah </w:t>
      </w:r>
      <w:r w:rsidR="00D7650A" w:rsidRPr="009B5BF1">
        <w:rPr>
          <w:rFonts w:cs="Arial"/>
          <w:szCs w:val="20"/>
        </w:rPr>
        <w:t>9</w:t>
      </w:r>
      <w:r w:rsidR="00F124B7" w:rsidRPr="009B5BF1">
        <w:rPr>
          <w:rFonts w:cs="Arial"/>
          <w:szCs w:val="20"/>
        </w:rPr>
        <w:t>.</w:t>
      </w:r>
      <w:r w:rsidR="00F74A4D" w:rsidRPr="009B5BF1">
        <w:rPr>
          <w:rFonts w:cs="Arial"/>
          <w:szCs w:val="20"/>
        </w:rPr>
        <w:t>1.</w:t>
      </w:r>
      <w:r w:rsidR="00F124B7" w:rsidRPr="009B5BF1">
        <w:rPr>
          <w:rFonts w:cs="Arial"/>
          <w:szCs w:val="20"/>
        </w:rPr>
        <w:t>2</w:t>
      </w:r>
      <w:r w:rsidRPr="009B5BF1">
        <w:rPr>
          <w:rFonts w:cs="Arial"/>
          <w:szCs w:val="20"/>
        </w:rPr>
        <w:t xml:space="preserve"> in </w:t>
      </w:r>
      <w:r w:rsidR="00D7650A" w:rsidRPr="009B5BF1">
        <w:rPr>
          <w:rFonts w:cs="Arial"/>
          <w:szCs w:val="20"/>
        </w:rPr>
        <w:t>9</w:t>
      </w:r>
      <w:r w:rsidR="00F124B7" w:rsidRPr="009B5BF1">
        <w:rPr>
          <w:rFonts w:cs="Arial"/>
          <w:szCs w:val="20"/>
        </w:rPr>
        <w:t>.</w:t>
      </w:r>
      <w:r w:rsidR="00083B14" w:rsidRPr="009B5BF1">
        <w:rPr>
          <w:rFonts w:cs="Arial"/>
          <w:szCs w:val="20"/>
        </w:rPr>
        <w:t>1.</w:t>
      </w:r>
      <w:r w:rsidR="00DA3097" w:rsidRPr="009B5BF1">
        <w:rPr>
          <w:rFonts w:cs="Arial"/>
          <w:szCs w:val="20"/>
        </w:rPr>
        <w:t>3</w:t>
      </w:r>
      <w:r w:rsidR="00CE2D1D" w:rsidRPr="009B5BF1">
        <w:rPr>
          <w:rFonts w:cs="Arial"/>
          <w:szCs w:val="20"/>
        </w:rPr>
        <w:t xml:space="preserve"> ponudniki lahko izpolnjujejo kumulativno. Dokumente, ki se nanašajo na dokazovanje teh pogojev, poda katerikoli ponudnik v skupni ponudbi.</w:t>
      </w:r>
    </w:p>
    <w:p w14:paraId="2A5462E7" w14:textId="77777777" w:rsidR="004B45D0" w:rsidRPr="009B5BF1" w:rsidRDefault="004B45D0" w:rsidP="001A0497">
      <w:pPr>
        <w:spacing w:line="260" w:lineRule="exact"/>
        <w:rPr>
          <w:rFonts w:cs="Arial"/>
          <w:szCs w:val="20"/>
        </w:rPr>
      </w:pPr>
    </w:p>
    <w:p w14:paraId="0262FCEE" w14:textId="0FA21C17" w:rsidR="004B45D0" w:rsidRPr="009B5BF1" w:rsidRDefault="004B45D0" w:rsidP="001A0497">
      <w:pPr>
        <w:spacing w:line="260" w:lineRule="exact"/>
        <w:rPr>
          <w:rFonts w:cs="Arial"/>
          <w:szCs w:val="20"/>
        </w:rPr>
      </w:pPr>
      <w:r w:rsidRPr="009B5BF1">
        <w:rPr>
          <w:rFonts w:cs="Arial"/>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D7650A" w:rsidRPr="009B5BF1">
        <w:rPr>
          <w:rFonts w:cs="Arial"/>
          <w:szCs w:val="20"/>
        </w:rPr>
        <w:t>9</w:t>
      </w:r>
      <w:r w:rsidRPr="009B5BF1">
        <w:rPr>
          <w:rFonts w:cs="Arial"/>
          <w:szCs w:val="20"/>
        </w:rPr>
        <w:t xml:space="preserve">.1.1 teh navodil. V kolikor bo katerikoli izmed skupnih ponudnikov v položaju iz točke </w:t>
      </w:r>
      <w:r w:rsidR="00D7650A" w:rsidRPr="009B5BF1">
        <w:rPr>
          <w:rFonts w:cs="Arial"/>
          <w:szCs w:val="20"/>
        </w:rPr>
        <w:t>9</w:t>
      </w:r>
      <w:r w:rsidRPr="009B5BF1">
        <w:rPr>
          <w:rFonts w:cs="Arial"/>
          <w:szCs w:val="20"/>
        </w:rPr>
        <w:t xml:space="preserve">.1.1 teh navodil bo naročnik ravnal v skladu z devetim, desetim in enajstim odstavkom 75. člena ZJN-3.  </w:t>
      </w:r>
    </w:p>
    <w:p w14:paraId="2A8DF51A" w14:textId="77777777" w:rsidR="00F056C6" w:rsidRPr="009B5BF1" w:rsidRDefault="00F056C6" w:rsidP="001A0497">
      <w:pPr>
        <w:spacing w:line="260" w:lineRule="exact"/>
        <w:rPr>
          <w:rFonts w:cs="Arial"/>
          <w:szCs w:val="20"/>
        </w:rPr>
      </w:pPr>
    </w:p>
    <w:p w14:paraId="2300BA98" w14:textId="10ECBBD0" w:rsidR="006D3550" w:rsidRPr="00205A61" w:rsidRDefault="006D3550" w:rsidP="001A0497">
      <w:pPr>
        <w:spacing w:line="260" w:lineRule="exact"/>
        <w:rPr>
          <w:rFonts w:cs="Arial"/>
          <w:szCs w:val="20"/>
        </w:rPr>
      </w:pPr>
      <w:r w:rsidRPr="00205A61">
        <w:rPr>
          <w:rFonts w:cs="Arial"/>
          <w:szCs w:val="20"/>
        </w:rPr>
        <w:t>Obrazec</w:t>
      </w:r>
      <w:r w:rsidR="00C913BE" w:rsidRPr="00205A61">
        <w:rPr>
          <w:rFonts w:cs="Arial"/>
          <w:szCs w:val="20"/>
        </w:rPr>
        <w:t xml:space="preserve"> </w:t>
      </w:r>
      <w:proofErr w:type="spellStart"/>
      <w:r w:rsidR="00C913BE" w:rsidRPr="00205A61">
        <w:rPr>
          <w:rFonts w:cs="Arial"/>
          <w:szCs w:val="20"/>
        </w:rPr>
        <w:t>1</w:t>
      </w:r>
      <w:r w:rsidR="00A15BDA" w:rsidRPr="00205A61">
        <w:rPr>
          <w:rFonts w:cs="Arial"/>
          <w:szCs w:val="20"/>
        </w:rPr>
        <w:t>a</w:t>
      </w:r>
      <w:proofErr w:type="spellEnd"/>
      <w:r w:rsidR="00622D7F" w:rsidRPr="00205A61">
        <w:rPr>
          <w:rFonts w:cs="Arial"/>
          <w:szCs w:val="20"/>
        </w:rPr>
        <w:t xml:space="preserve"> »</w:t>
      </w:r>
      <w:proofErr w:type="spellStart"/>
      <w:r w:rsidR="00C913BE" w:rsidRPr="00205A61">
        <w:rPr>
          <w:rFonts w:cs="Arial"/>
          <w:szCs w:val="20"/>
        </w:rPr>
        <w:t>NEO</w:t>
      </w:r>
      <w:proofErr w:type="spellEnd"/>
      <w:r w:rsidR="00C913BE" w:rsidRPr="00205A61">
        <w:rPr>
          <w:rFonts w:cs="Arial"/>
          <w:szCs w:val="20"/>
        </w:rPr>
        <w:t>_</w:t>
      </w:r>
      <w:r w:rsidR="00622D7F" w:rsidRPr="00205A61">
        <w:rPr>
          <w:rFonts w:cs="Arial"/>
          <w:szCs w:val="20"/>
        </w:rPr>
        <w:t>P</w:t>
      </w:r>
      <w:r w:rsidR="00A15BDA" w:rsidRPr="00205A61">
        <w:rPr>
          <w:rFonts w:cs="Arial"/>
          <w:szCs w:val="20"/>
        </w:rPr>
        <w:t>ovzetek_p</w:t>
      </w:r>
      <w:r w:rsidR="00622D7F" w:rsidRPr="00205A61">
        <w:rPr>
          <w:rFonts w:cs="Arial"/>
          <w:szCs w:val="20"/>
        </w:rPr>
        <w:t>redračun</w:t>
      </w:r>
      <w:r w:rsidR="00A15BDA" w:rsidRPr="00205A61">
        <w:rPr>
          <w:rFonts w:cs="Arial"/>
          <w:szCs w:val="20"/>
        </w:rPr>
        <w:t>a</w:t>
      </w:r>
      <w:r w:rsidR="00622D7F" w:rsidRPr="00205A61">
        <w:rPr>
          <w:rFonts w:cs="Arial"/>
          <w:szCs w:val="20"/>
        </w:rPr>
        <w:t xml:space="preserve">« </w:t>
      </w:r>
      <w:r w:rsidR="00804166">
        <w:rPr>
          <w:rFonts w:cs="Arial"/>
          <w:szCs w:val="20"/>
        </w:rPr>
        <w:t xml:space="preserve">in </w:t>
      </w:r>
      <w:r w:rsidR="00804166" w:rsidRPr="00804166">
        <w:rPr>
          <w:rFonts w:cs="Arial"/>
          <w:szCs w:val="20"/>
        </w:rPr>
        <w:t>Obrazec 1 »</w:t>
      </w:r>
      <w:proofErr w:type="spellStart"/>
      <w:r w:rsidR="00804166" w:rsidRPr="00804166">
        <w:rPr>
          <w:rFonts w:cs="Arial"/>
          <w:szCs w:val="20"/>
        </w:rPr>
        <w:t>NEO</w:t>
      </w:r>
      <w:proofErr w:type="spellEnd"/>
      <w:r w:rsidR="00804166" w:rsidRPr="00804166">
        <w:rPr>
          <w:rFonts w:cs="Arial"/>
          <w:szCs w:val="20"/>
        </w:rPr>
        <w:t>_Predračun«</w:t>
      </w:r>
      <w:r w:rsidR="00804166">
        <w:rPr>
          <w:rFonts w:cs="Arial"/>
          <w:szCs w:val="20"/>
        </w:rPr>
        <w:t xml:space="preserve"> </w:t>
      </w:r>
      <w:r w:rsidR="00CE2D1D" w:rsidRPr="00205A61">
        <w:rPr>
          <w:rFonts w:cs="Arial"/>
          <w:szCs w:val="20"/>
        </w:rPr>
        <w:t xml:space="preserve">podajo vsi ponudniki, ki nastopajo v skupni ponudbi, skupaj (en obrazec, podpisan s strani vsaj enega izmed ponudnikov, </w:t>
      </w:r>
      <w:r w:rsidRPr="00205A61">
        <w:rPr>
          <w:rFonts w:cs="Arial"/>
          <w:szCs w:val="20"/>
        </w:rPr>
        <w:t>ki nastopajo v skupni ponudbi).</w:t>
      </w:r>
    </w:p>
    <w:p w14:paraId="6E032305" w14:textId="77777777" w:rsidR="007709AA" w:rsidRPr="00205A61" w:rsidRDefault="007709AA" w:rsidP="001A0497">
      <w:pPr>
        <w:spacing w:line="260" w:lineRule="exact"/>
        <w:rPr>
          <w:rFonts w:cs="Arial"/>
          <w:szCs w:val="20"/>
        </w:rPr>
      </w:pPr>
    </w:p>
    <w:p w14:paraId="096373CD" w14:textId="77777777" w:rsidR="007709AA" w:rsidRPr="009B5BF1" w:rsidRDefault="007709AA" w:rsidP="001A0497">
      <w:pPr>
        <w:spacing w:line="260" w:lineRule="exact"/>
        <w:rPr>
          <w:rFonts w:cs="Arial"/>
          <w:szCs w:val="20"/>
        </w:rPr>
      </w:pPr>
      <w:r w:rsidRPr="00205A61">
        <w:rPr>
          <w:rFonts w:cs="Arial"/>
          <w:szCs w:val="20"/>
        </w:rPr>
        <w:t>V primeru, da bo takšna skupina ponudnikov izbrana za izvedbo predmetnega naročila, bo naročnik lahko zahteval akt o skupni izvedbi naročila (na primer pogodbo o sodelovanju), v katerem bodo natančno opredeljene naloge</w:t>
      </w:r>
      <w:r w:rsidRPr="009B5BF1">
        <w:rPr>
          <w:rFonts w:cs="Arial"/>
          <w:szCs w:val="20"/>
        </w:rPr>
        <w:t xml:space="preserve"> in odgovornost posameznih ponudnikov za izvedbo naročila. Ne glede na to pa ponudniki odgovarjajo naročniku solidarno.</w:t>
      </w:r>
    </w:p>
    <w:p w14:paraId="475E320D" w14:textId="77777777" w:rsidR="006D3550" w:rsidRPr="009B5BF1" w:rsidRDefault="006D3550" w:rsidP="001A0497">
      <w:pPr>
        <w:spacing w:line="260" w:lineRule="exact"/>
        <w:rPr>
          <w:rFonts w:cs="Arial"/>
          <w:szCs w:val="20"/>
        </w:rPr>
      </w:pPr>
    </w:p>
    <w:p w14:paraId="0167FDFC" w14:textId="44591927" w:rsidR="008C6F43" w:rsidRPr="009B5BF1" w:rsidRDefault="00CE2D1D" w:rsidP="001A0497">
      <w:pPr>
        <w:spacing w:line="260" w:lineRule="exact"/>
        <w:rPr>
          <w:rFonts w:cs="Arial"/>
          <w:szCs w:val="20"/>
        </w:rPr>
      </w:pPr>
      <w:r w:rsidRPr="009B5BF1">
        <w:rPr>
          <w:rFonts w:cs="Arial"/>
          <w:szCs w:val="20"/>
        </w:rPr>
        <w:t>Finančna zavarovanja lahko ponudniki predložijo na način, da jih predloži samo eden izmed skupnih ponudnikov ali vsak ponudnik posebej. V kolikor so predložena s strani vsakega izmed ponudnikov, mora seštevek vseh zneskov zavarovanj biti najm</w:t>
      </w:r>
      <w:r w:rsidR="006D3550" w:rsidRPr="009B5BF1">
        <w:rPr>
          <w:rFonts w:cs="Arial"/>
          <w:szCs w:val="20"/>
        </w:rPr>
        <w:t>anj v višini zahtevanega zneska, hkrati pa morajo biti izpolnjene vse zahteve v zvezi z zavarovanji</w:t>
      </w:r>
      <w:r w:rsidR="007B4AC2" w:rsidRPr="009B5BF1">
        <w:rPr>
          <w:rFonts w:cs="Arial"/>
          <w:szCs w:val="20"/>
        </w:rPr>
        <w:t>, določene v teh navodilih.</w:t>
      </w:r>
    </w:p>
    <w:p w14:paraId="0D874FEB" w14:textId="77777777" w:rsidR="00AA4D59" w:rsidRPr="009B5BF1" w:rsidRDefault="00AA4D59" w:rsidP="00541157">
      <w:pPr>
        <w:pStyle w:val="Naslov3"/>
      </w:pPr>
      <w:bookmarkStart w:id="73" w:name="_Toc451348325"/>
      <w:bookmarkStart w:id="74" w:name="_Toc451348326"/>
      <w:bookmarkStart w:id="75" w:name="_Toc102724609"/>
      <w:bookmarkEnd w:id="73"/>
      <w:bookmarkEnd w:id="74"/>
      <w:r w:rsidRPr="009B5BF1">
        <w:t>Ponudba s podizvajalci</w:t>
      </w:r>
      <w:bookmarkEnd w:id="75"/>
    </w:p>
    <w:p w14:paraId="0C5A7C99" w14:textId="526C7731" w:rsidR="00632BF3" w:rsidRPr="009B5BF1" w:rsidRDefault="00632BF3" w:rsidP="001A0497">
      <w:pPr>
        <w:spacing w:line="260" w:lineRule="exact"/>
        <w:rPr>
          <w:rFonts w:cs="Arial"/>
          <w:szCs w:val="20"/>
        </w:rPr>
      </w:pPr>
      <w:r w:rsidRPr="009B5BF1">
        <w:rPr>
          <w:rFonts w:cs="Arial"/>
          <w:szCs w:val="20"/>
        </w:rPr>
        <w:t xml:space="preserve">V primeru, da bo ponudnik pri izvedbi naročila sodeloval s podizvajalci, mora v </w:t>
      </w:r>
      <w:proofErr w:type="spellStart"/>
      <w:r w:rsidRPr="009B5BF1">
        <w:rPr>
          <w:rFonts w:cs="Arial"/>
          <w:szCs w:val="20"/>
        </w:rPr>
        <w:t>ESPD</w:t>
      </w:r>
      <w:proofErr w:type="spellEnd"/>
      <w:r w:rsidRPr="009B5BF1">
        <w:rPr>
          <w:rFonts w:cs="Arial"/>
          <w:szCs w:val="20"/>
        </w:rPr>
        <w:t xml:space="preserve"> navesti vse podizvajalce ter vsak del javnega naročila, ki ga namerava oddati v </w:t>
      </w:r>
      <w:proofErr w:type="spellStart"/>
      <w:r w:rsidRPr="009B5BF1">
        <w:rPr>
          <w:rFonts w:cs="Arial"/>
          <w:szCs w:val="20"/>
        </w:rPr>
        <w:t>podizvajanje</w:t>
      </w:r>
      <w:proofErr w:type="spellEnd"/>
      <w:r w:rsidR="00283A97" w:rsidRPr="009B5BF1">
        <w:rPr>
          <w:rFonts w:cs="Arial"/>
          <w:szCs w:val="20"/>
        </w:rPr>
        <w:t>.</w:t>
      </w:r>
      <w:r w:rsidR="00283A97" w:rsidRPr="009B5BF1">
        <w:rPr>
          <w:rFonts w:cs="Arial"/>
          <w:szCs w:val="20"/>
          <w:lang w:eastAsia="sl-SI"/>
        </w:rPr>
        <w:t xml:space="preserve"> </w:t>
      </w:r>
      <w:r w:rsidR="00283A97" w:rsidRPr="009B5BF1">
        <w:rPr>
          <w:rFonts w:cs="Arial"/>
          <w:szCs w:val="20"/>
        </w:rPr>
        <w:t xml:space="preserve">Če ponudnik nastopa v ponudbi z več kot enim podizvajalcem, mora napisati delež </w:t>
      </w:r>
      <w:proofErr w:type="spellStart"/>
      <w:r w:rsidR="00283A97" w:rsidRPr="009B5BF1">
        <w:rPr>
          <w:rFonts w:cs="Arial"/>
          <w:szCs w:val="20"/>
        </w:rPr>
        <w:t>podizvajanja</w:t>
      </w:r>
      <w:proofErr w:type="spellEnd"/>
      <w:r w:rsidR="00283A97" w:rsidRPr="009B5BF1">
        <w:rPr>
          <w:rFonts w:cs="Arial"/>
          <w:szCs w:val="20"/>
        </w:rPr>
        <w:t xml:space="preserve"> za vsakega prijavljenega podizvajalca posebej.</w:t>
      </w:r>
      <w:r w:rsidRPr="009B5BF1">
        <w:rPr>
          <w:rFonts w:cs="Arial"/>
          <w:szCs w:val="20"/>
        </w:rPr>
        <w:t xml:space="preserve"> </w:t>
      </w:r>
      <w:r w:rsidR="0081317D">
        <w:rPr>
          <w:rFonts w:cs="Arial"/>
          <w:szCs w:val="20"/>
        </w:rPr>
        <w:t>Ponudnik v sistemu e-</w:t>
      </w:r>
      <w:proofErr w:type="spellStart"/>
      <w:r w:rsidR="0081317D">
        <w:rPr>
          <w:rFonts w:cs="Arial"/>
          <w:szCs w:val="20"/>
        </w:rPr>
        <w:t>JN</w:t>
      </w:r>
      <w:proofErr w:type="spellEnd"/>
      <w:r w:rsidR="0081317D">
        <w:rPr>
          <w:rFonts w:cs="Arial"/>
          <w:szCs w:val="20"/>
        </w:rPr>
        <w:t xml:space="preserve"> označi, da gre za ponudbo s podizvajalci in navede vse sodelujoče gospodarske subjekte.</w:t>
      </w:r>
    </w:p>
    <w:p w14:paraId="455FBB7B" w14:textId="77777777" w:rsidR="00632BF3" w:rsidRPr="009B5BF1" w:rsidRDefault="00632BF3" w:rsidP="001A0497">
      <w:pPr>
        <w:spacing w:line="260" w:lineRule="exact"/>
        <w:rPr>
          <w:rFonts w:cs="Arial"/>
          <w:szCs w:val="20"/>
        </w:rPr>
      </w:pPr>
    </w:p>
    <w:p w14:paraId="04A828CE" w14:textId="77777777" w:rsidR="00160DBF" w:rsidRPr="00804166" w:rsidRDefault="00160DBF" w:rsidP="001A0497">
      <w:pPr>
        <w:spacing w:line="260" w:lineRule="exact"/>
        <w:rPr>
          <w:rFonts w:cs="Arial"/>
          <w:szCs w:val="20"/>
        </w:rPr>
      </w:pPr>
      <w:r w:rsidRPr="00804166">
        <w:rPr>
          <w:rFonts w:cs="Arial"/>
          <w:szCs w:val="20"/>
        </w:rPr>
        <w:t xml:space="preserve">V kolikor bo posamezni podizvajalec izvajal več kot 30 % del predmetnega javnega naročila, mora ta podizvajalec v celoti izpolnjevati tehnične pogoje iz točke </w:t>
      </w:r>
      <w:r w:rsidR="00E43381" w:rsidRPr="00804166">
        <w:rPr>
          <w:rFonts w:cs="Arial"/>
          <w:szCs w:val="20"/>
        </w:rPr>
        <w:t>9</w:t>
      </w:r>
      <w:r w:rsidRPr="00804166">
        <w:rPr>
          <w:rFonts w:cs="Arial"/>
          <w:szCs w:val="20"/>
        </w:rPr>
        <w:t>.1.2.1. teh navodil.</w:t>
      </w:r>
    </w:p>
    <w:p w14:paraId="42320ACD" w14:textId="112E32C6" w:rsidR="00160DBF" w:rsidRPr="00205A61" w:rsidRDefault="00160DBF" w:rsidP="001A0497">
      <w:pPr>
        <w:spacing w:line="260" w:lineRule="exact"/>
        <w:rPr>
          <w:rFonts w:cs="Arial"/>
          <w:szCs w:val="20"/>
        </w:rPr>
      </w:pPr>
    </w:p>
    <w:p w14:paraId="28405E2C" w14:textId="77777777" w:rsidR="00762385" w:rsidRPr="009B5BF1" w:rsidRDefault="00762385" w:rsidP="001A0497">
      <w:pPr>
        <w:spacing w:line="260" w:lineRule="exact"/>
        <w:rPr>
          <w:rFonts w:cs="Arial"/>
          <w:szCs w:val="20"/>
        </w:rPr>
      </w:pPr>
      <w:r w:rsidRPr="00205A61">
        <w:rPr>
          <w:rFonts w:cs="Arial"/>
          <w:szCs w:val="20"/>
        </w:rPr>
        <w:t xml:space="preserve">Ponudnik mora v ponudbi predložiti izpolnjene obrazce </w:t>
      </w:r>
      <w:proofErr w:type="spellStart"/>
      <w:r w:rsidRPr="00205A61">
        <w:rPr>
          <w:rFonts w:cs="Arial"/>
          <w:szCs w:val="20"/>
        </w:rPr>
        <w:t>ESPD</w:t>
      </w:r>
      <w:proofErr w:type="spellEnd"/>
      <w:r w:rsidRPr="00205A61">
        <w:rPr>
          <w:rFonts w:cs="Arial"/>
          <w:szCs w:val="20"/>
        </w:rPr>
        <w:t xml:space="preserve"> za vsakega podizvajalca, s katerim bo sodeloval pri naročilu.</w:t>
      </w:r>
      <w:r w:rsidRPr="009B5BF1">
        <w:rPr>
          <w:rFonts w:cs="Arial"/>
          <w:szCs w:val="20"/>
        </w:rPr>
        <w:t xml:space="preserve"> </w:t>
      </w:r>
    </w:p>
    <w:p w14:paraId="345E7F24" w14:textId="77777777" w:rsidR="00762385" w:rsidRPr="009B5BF1" w:rsidRDefault="00762385" w:rsidP="001A0497">
      <w:pPr>
        <w:spacing w:line="260" w:lineRule="exact"/>
        <w:rPr>
          <w:rFonts w:cs="Arial"/>
          <w:szCs w:val="20"/>
        </w:rPr>
      </w:pPr>
    </w:p>
    <w:p w14:paraId="5C2F440F" w14:textId="18974B9D" w:rsidR="00762385" w:rsidRPr="009B5BF1" w:rsidRDefault="00762385" w:rsidP="001A0497">
      <w:pPr>
        <w:spacing w:line="260" w:lineRule="exact"/>
        <w:rPr>
          <w:rFonts w:cs="Arial"/>
          <w:szCs w:val="20"/>
        </w:rPr>
      </w:pPr>
      <w:r w:rsidRPr="009B5BF1">
        <w:rPr>
          <w:rFonts w:cs="Arial"/>
          <w:szCs w:val="20"/>
        </w:rPr>
        <w:t>V kolikor bodo pri podizvajalcu obstajali razlogi za izključitev iz točke 9.1.1 teh navodil, bo naročnik podizvajalca zavrnil.</w:t>
      </w:r>
    </w:p>
    <w:p w14:paraId="2F77E31C" w14:textId="77777777" w:rsidR="00762385" w:rsidRPr="009B5BF1" w:rsidRDefault="00762385" w:rsidP="001A0497">
      <w:pPr>
        <w:spacing w:line="260" w:lineRule="exact"/>
        <w:rPr>
          <w:rFonts w:cs="Arial"/>
          <w:szCs w:val="20"/>
        </w:rPr>
      </w:pPr>
    </w:p>
    <w:p w14:paraId="14D53B82" w14:textId="0B6D531F" w:rsidR="00160DBF" w:rsidRPr="009B5BF1" w:rsidRDefault="00632BF3" w:rsidP="001A0497">
      <w:pPr>
        <w:spacing w:line="260" w:lineRule="exact"/>
        <w:rPr>
          <w:rFonts w:cs="Arial"/>
          <w:szCs w:val="20"/>
        </w:rPr>
      </w:pPr>
      <w:r w:rsidRPr="009B5BF1">
        <w:rPr>
          <w:rFonts w:cs="Arial"/>
          <w:szCs w:val="20"/>
        </w:rPr>
        <w:t>Ponudnik mora za posameznega podizvajalca priložiti enaka dokazila za izpolnjevanje pogojev, določenih v prejšnjem stavku, kot jih mora priložiti zase</w:t>
      </w:r>
      <w:r w:rsidR="002E59BE" w:rsidRPr="009B5BF1">
        <w:rPr>
          <w:rFonts w:cs="Arial"/>
          <w:szCs w:val="20"/>
        </w:rPr>
        <w:t>.</w:t>
      </w:r>
      <w:r w:rsidRPr="009B5BF1">
        <w:rPr>
          <w:rFonts w:cs="Arial"/>
          <w:szCs w:val="20"/>
        </w:rPr>
        <w:t xml:space="preserve"> </w:t>
      </w:r>
    </w:p>
    <w:p w14:paraId="5358A651" w14:textId="77777777" w:rsidR="00160DBF" w:rsidRPr="009B5BF1" w:rsidRDefault="00160DBF" w:rsidP="001A0497">
      <w:pPr>
        <w:spacing w:line="260" w:lineRule="exact"/>
        <w:rPr>
          <w:rFonts w:cs="Arial"/>
          <w:szCs w:val="20"/>
        </w:rPr>
      </w:pPr>
    </w:p>
    <w:p w14:paraId="0AF16532" w14:textId="77777777" w:rsidR="006B7662" w:rsidRPr="009B5BF1" w:rsidRDefault="006B7662" w:rsidP="001A0497">
      <w:pPr>
        <w:spacing w:line="260" w:lineRule="exact"/>
        <w:rPr>
          <w:rFonts w:cs="Arial"/>
          <w:szCs w:val="20"/>
        </w:rPr>
      </w:pPr>
      <w:r w:rsidRPr="009B5BF1">
        <w:rPr>
          <w:rFonts w:cs="Arial"/>
          <w:szCs w:val="20"/>
        </w:rPr>
        <w:t xml:space="preserve">V kolikor ponudnik za izpolnjevanje pogojev uporablja zmogljivosti podizvajalca, je poleg določenega v tej točki potrebno upoštevati še naslednjo točko teh navodil.  </w:t>
      </w:r>
    </w:p>
    <w:p w14:paraId="69C3D4A0" w14:textId="77777777" w:rsidR="006B7662" w:rsidRPr="009B5BF1" w:rsidRDefault="006B7662" w:rsidP="001A0497">
      <w:pPr>
        <w:spacing w:line="260" w:lineRule="exact"/>
        <w:rPr>
          <w:rFonts w:cs="Arial"/>
          <w:szCs w:val="20"/>
        </w:rPr>
      </w:pPr>
    </w:p>
    <w:p w14:paraId="18C0F770" w14:textId="37B7AF20" w:rsidR="00632BF3" w:rsidRPr="009B5BF1" w:rsidRDefault="00632BF3" w:rsidP="001A0497">
      <w:pPr>
        <w:spacing w:line="260" w:lineRule="exact"/>
        <w:rPr>
          <w:rFonts w:cs="Arial"/>
          <w:szCs w:val="20"/>
        </w:rPr>
      </w:pPr>
      <w:r w:rsidRPr="009B5BF1">
        <w:rPr>
          <w:rFonts w:cs="Arial"/>
          <w:szCs w:val="20"/>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3DE13A16" w14:textId="77777777" w:rsidR="00632BF3" w:rsidRPr="009B5BF1" w:rsidRDefault="00632BF3" w:rsidP="001A0497">
      <w:pPr>
        <w:spacing w:line="260" w:lineRule="exact"/>
        <w:rPr>
          <w:rFonts w:cs="Arial"/>
          <w:szCs w:val="20"/>
        </w:rPr>
      </w:pPr>
    </w:p>
    <w:p w14:paraId="047E32E4" w14:textId="77777777" w:rsidR="000A0F5E" w:rsidRPr="009B5BF1" w:rsidRDefault="00632BF3" w:rsidP="001A0497">
      <w:pPr>
        <w:spacing w:line="260" w:lineRule="exact"/>
        <w:rPr>
          <w:rFonts w:cs="Arial"/>
          <w:szCs w:val="20"/>
        </w:rPr>
      </w:pPr>
      <w:r w:rsidRPr="009B5BF1">
        <w:rPr>
          <w:rFonts w:cs="Arial"/>
          <w:szCs w:val="20"/>
        </w:rPr>
        <w:t>Izbrani ponudnik v razmerju do naročnika v celoti odgovarja za izvedbo naročila.</w:t>
      </w:r>
    </w:p>
    <w:p w14:paraId="78730095" w14:textId="77777777" w:rsidR="00CB3783" w:rsidRPr="009B5BF1" w:rsidRDefault="00CB3783" w:rsidP="00541157">
      <w:pPr>
        <w:pStyle w:val="Naslov3"/>
      </w:pPr>
      <w:bookmarkStart w:id="76" w:name="_Toc102724610"/>
      <w:r w:rsidRPr="009B5BF1">
        <w:lastRenderedPageBreak/>
        <w:t>Uporaba zmogljivosti drugih subjektov</w:t>
      </w:r>
      <w:bookmarkEnd w:id="76"/>
      <w:r w:rsidRPr="009B5BF1">
        <w:t xml:space="preserve"> </w:t>
      </w:r>
    </w:p>
    <w:p w14:paraId="5FABD1E2" w14:textId="77777777" w:rsidR="00ED0FB8" w:rsidRPr="009B5BF1" w:rsidRDefault="00ED0FB8" w:rsidP="00ED0FB8">
      <w:pPr>
        <w:spacing w:line="240" w:lineRule="auto"/>
        <w:rPr>
          <w:rFonts w:cs="Arial"/>
          <w:szCs w:val="20"/>
        </w:rPr>
      </w:pPr>
      <w:r w:rsidRPr="009B5BF1">
        <w:rPr>
          <w:rFonts w:cs="Arial"/>
          <w:szCs w:val="20"/>
        </w:rPr>
        <w:t>Ponudnik lahko glede pogojev v zvezi s kadrovsko sposobnostjo za predmetno naročilo uporabi zmogljivosti drugih subjektov, ne glede na pravno razmerje med njim in temi subjekti, vendar le v primeru, če bodo le-ti izvajali storitve, za katere se zahtevajo te zmogljivosti.  V ponudbi mora ponudnik označiti, da gre za uporabo zmogljivosti drugih subjektov ter navesti vse sodelujoče gospodarske subjekte.</w:t>
      </w:r>
    </w:p>
    <w:p w14:paraId="5D9FB473" w14:textId="77777777" w:rsidR="00ED0FB8" w:rsidRPr="009B5BF1" w:rsidRDefault="00ED0FB8" w:rsidP="00ED0FB8">
      <w:pPr>
        <w:spacing w:line="240" w:lineRule="auto"/>
        <w:rPr>
          <w:rFonts w:cs="Arial"/>
          <w:szCs w:val="20"/>
        </w:rPr>
      </w:pPr>
    </w:p>
    <w:p w14:paraId="52DA8874" w14:textId="2FFA351D" w:rsidR="00ED0FB8" w:rsidRPr="009B5BF1" w:rsidRDefault="00ED0FB8" w:rsidP="00ED0FB8">
      <w:pPr>
        <w:spacing w:line="240" w:lineRule="auto"/>
        <w:rPr>
          <w:rFonts w:cs="Arial"/>
          <w:szCs w:val="20"/>
        </w:rPr>
      </w:pPr>
      <w:r w:rsidRPr="009B5BF1">
        <w:rPr>
          <w:rFonts w:cs="Arial"/>
          <w:szCs w:val="20"/>
        </w:rPr>
        <w:t xml:space="preserve">Obseg izvajanja gospodarski subjekt označi v obrazcu </w:t>
      </w:r>
      <w:proofErr w:type="spellStart"/>
      <w:r w:rsidRPr="009B5BF1">
        <w:rPr>
          <w:rFonts w:cs="Arial"/>
          <w:szCs w:val="20"/>
        </w:rPr>
        <w:t>ESPD</w:t>
      </w:r>
      <w:proofErr w:type="spellEnd"/>
      <w:r w:rsidRPr="009B5BF1">
        <w:rPr>
          <w:rFonts w:cs="Arial"/>
          <w:szCs w:val="20"/>
        </w:rPr>
        <w:t xml:space="preserve"> oz. mora izhajati iz ponudbe.</w:t>
      </w:r>
    </w:p>
    <w:p w14:paraId="2CD45E8C" w14:textId="77777777" w:rsidR="00AA26E9" w:rsidRPr="009B5BF1" w:rsidRDefault="00AA26E9" w:rsidP="00ED0FB8">
      <w:pPr>
        <w:spacing w:line="240" w:lineRule="auto"/>
        <w:rPr>
          <w:rFonts w:cs="Arial"/>
          <w:szCs w:val="20"/>
        </w:rPr>
      </w:pPr>
    </w:p>
    <w:p w14:paraId="3A67A0D3" w14:textId="166FA4E3" w:rsidR="00AA26E9" w:rsidRPr="009B5BF1" w:rsidRDefault="00AA26E9" w:rsidP="00AA26E9">
      <w:pPr>
        <w:spacing w:line="240" w:lineRule="auto"/>
        <w:rPr>
          <w:rFonts w:cs="Arial"/>
          <w:szCs w:val="20"/>
        </w:rPr>
      </w:pPr>
      <w:r w:rsidRPr="009B5BF1">
        <w:rPr>
          <w:rFonts w:cs="Arial"/>
          <w:szCs w:val="20"/>
        </w:rPr>
        <w:t xml:space="preserve">Gospodarski subjekt, katerega zmogljivost se uporabi, lahko namesto ponudnika izpolnjuje tehnične pogoje iz točke 9.1.2 teh navodil le, če bo v ponudbi nastopal kot izvajalec teh storitev v 80 % (osemdesetih odstotkih) ali več, iz </w:t>
      </w:r>
      <w:proofErr w:type="spellStart"/>
      <w:r w:rsidRPr="009B5BF1">
        <w:rPr>
          <w:rFonts w:cs="Arial"/>
          <w:szCs w:val="20"/>
        </w:rPr>
        <w:t>ESPD</w:t>
      </w:r>
      <w:proofErr w:type="spellEnd"/>
      <w:r w:rsidRPr="009B5BF1">
        <w:rPr>
          <w:rFonts w:cs="Arial"/>
          <w:szCs w:val="20"/>
        </w:rPr>
        <w:t xml:space="preserve"> oziroma ponudbene dokumentacije pa mora biti razvidno, da bo slednji nastopal kot izvajalec predmetnih storitev.</w:t>
      </w:r>
    </w:p>
    <w:p w14:paraId="34918BC1" w14:textId="77777777" w:rsidR="00AA26E9" w:rsidRPr="009B5BF1" w:rsidRDefault="00AA26E9" w:rsidP="00AA26E9">
      <w:pPr>
        <w:spacing w:line="240" w:lineRule="auto"/>
        <w:rPr>
          <w:rFonts w:cs="Arial"/>
          <w:szCs w:val="20"/>
        </w:rPr>
      </w:pPr>
    </w:p>
    <w:p w14:paraId="4EAB416E" w14:textId="181FDAE7" w:rsidR="00AA26E9" w:rsidRPr="009B5BF1" w:rsidRDefault="00AA26E9" w:rsidP="00AA26E9">
      <w:pPr>
        <w:spacing w:line="240" w:lineRule="auto"/>
        <w:rPr>
          <w:rFonts w:cs="Arial"/>
          <w:szCs w:val="20"/>
        </w:rPr>
      </w:pPr>
      <w:r w:rsidRPr="009B5BF1">
        <w:rPr>
          <w:rFonts w:cs="Arial"/>
          <w:szCs w:val="20"/>
        </w:rPr>
        <w:t>Gospodarski subjekt, katerega zmogljivost se uporabi, lahko namesto ponudnika izpolnjuje pogoj</w:t>
      </w:r>
      <w:r w:rsidR="002414DE" w:rsidRPr="009B5BF1">
        <w:rPr>
          <w:rFonts w:cs="Arial"/>
          <w:szCs w:val="20"/>
        </w:rPr>
        <w:t>e</w:t>
      </w:r>
      <w:r w:rsidRPr="009B5BF1">
        <w:rPr>
          <w:rFonts w:cs="Arial"/>
          <w:szCs w:val="20"/>
        </w:rPr>
        <w:t xml:space="preserve"> </w:t>
      </w:r>
      <w:r w:rsidR="00F13ABE" w:rsidRPr="009B5BF1">
        <w:rPr>
          <w:rFonts w:cs="Arial"/>
          <w:szCs w:val="20"/>
        </w:rPr>
        <w:t>iz</w:t>
      </w:r>
      <w:r w:rsidRPr="009B5BF1">
        <w:rPr>
          <w:rFonts w:cs="Arial"/>
          <w:szCs w:val="20"/>
        </w:rPr>
        <w:t xml:space="preserve"> </w:t>
      </w:r>
      <w:r w:rsidR="002414DE" w:rsidRPr="009B5BF1">
        <w:rPr>
          <w:rFonts w:cs="Arial"/>
          <w:szCs w:val="20"/>
        </w:rPr>
        <w:t>točke 9.1.3</w:t>
      </w:r>
      <w:r w:rsidRPr="009B5BF1">
        <w:rPr>
          <w:rFonts w:cs="Arial"/>
          <w:szCs w:val="20"/>
        </w:rPr>
        <w:t xml:space="preserve"> (</w:t>
      </w:r>
      <w:r w:rsidR="002414DE" w:rsidRPr="009B5BF1">
        <w:rPr>
          <w:rFonts w:cs="Arial"/>
          <w:szCs w:val="20"/>
        </w:rPr>
        <w:t>Kadrovski</w:t>
      </w:r>
      <w:r w:rsidRPr="009B5BF1">
        <w:rPr>
          <w:rFonts w:cs="Arial"/>
          <w:szCs w:val="20"/>
        </w:rPr>
        <w:t xml:space="preserve"> pogoji) </w:t>
      </w:r>
      <w:r w:rsidR="00F13ABE" w:rsidRPr="009B5BF1">
        <w:rPr>
          <w:rFonts w:cs="Arial"/>
          <w:szCs w:val="20"/>
        </w:rPr>
        <w:t>teh navodil</w:t>
      </w:r>
      <w:r w:rsidR="002414DE" w:rsidRPr="009B5BF1">
        <w:rPr>
          <w:rFonts w:cs="Arial"/>
          <w:szCs w:val="20"/>
        </w:rPr>
        <w:t>.</w:t>
      </w:r>
    </w:p>
    <w:p w14:paraId="24B19A77" w14:textId="77777777" w:rsidR="00ED0FB8" w:rsidRPr="009B5BF1" w:rsidRDefault="00ED0FB8" w:rsidP="00ED0FB8">
      <w:pPr>
        <w:spacing w:line="240" w:lineRule="auto"/>
        <w:rPr>
          <w:rFonts w:cs="Arial"/>
          <w:szCs w:val="20"/>
        </w:rPr>
      </w:pPr>
    </w:p>
    <w:p w14:paraId="4C7F9648" w14:textId="66819357" w:rsidR="00ED0FB8" w:rsidRPr="009B5BF1" w:rsidRDefault="00ED0FB8" w:rsidP="00ED0FB8">
      <w:pPr>
        <w:spacing w:line="240" w:lineRule="auto"/>
        <w:rPr>
          <w:rFonts w:cs="Arial"/>
        </w:rPr>
      </w:pPr>
      <w:r w:rsidRPr="009B5BF1">
        <w:rPr>
          <w:rFonts w:cs="Arial"/>
          <w:szCs w:val="20"/>
        </w:rPr>
        <w:t xml:space="preserve">Ponudnik, ki bo uporabil zmogljivosti drugih subjektov, mora v ponudbi dokazati, da bo imel na voljo sredstva, na primer s predložitvijo zagotovil teh subjektov v ta namen – pisni dogovor med ponudnikom in subjektom, </w:t>
      </w:r>
      <w:r w:rsidR="00B14BAA">
        <w:rPr>
          <w:rFonts w:cs="Arial"/>
          <w:szCs w:val="20"/>
        </w:rPr>
        <w:t xml:space="preserve">na katerega zmogljivosti se ponudnik sklicuje (če gre za kadre mora biti poimensko razvidno sodelovanje prijavljenih kadrov) </w:t>
      </w:r>
      <w:r w:rsidRPr="009B5BF1">
        <w:rPr>
          <w:rFonts w:cs="Arial"/>
          <w:szCs w:val="20"/>
        </w:rPr>
        <w:t xml:space="preserve">avtorska pogodba, </w:t>
      </w:r>
      <w:proofErr w:type="spellStart"/>
      <w:r w:rsidRPr="009B5BF1">
        <w:rPr>
          <w:rFonts w:cs="Arial"/>
          <w:szCs w:val="20"/>
        </w:rPr>
        <w:t>podjemna</w:t>
      </w:r>
      <w:proofErr w:type="spellEnd"/>
      <w:r w:rsidRPr="009B5BF1">
        <w:rPr>
          <w:rFonts w:cs="Arial"/>
          <w:szCs w:val="20"/>
        </w:rPr>
        <w:t xml:space="preserve"> pogodba.</w:t>
      </w:r>
    </w:p>
    <w:p w14:paraId="55B513D5" w14:textId="77777777" w:rsidR="00ED0FB8" w:rsidRPr="009B5BF1" w:rsidRDefault="00ED0FB8" w:rsidP="00ED0FB8">
      <w:pPr>
        <w:spacing w:line="240" w:lineRule="auto"/>
        <w:rPr>
          <w:rFonts w:cs="Arial"/>
          <w:szCs w:val="20"/>
        </w:rPr>
      </w:pPr>
    </w:p>
    <w:p w14:paraId="1EC6BDC1" w14:textId="28E11021" w:rsidR="00ED0FB8" w:rsidRPr="009B5BF1" w:rsidRDefault="00ED0FB8" w:rsidP="00ED0FB8">
      <w:pPr>
        <w:spacing w:line="240" w:lineRule="auto"/>
        <w:rPr>
          <w:rFonts w:cs="Arial"/>
          <w:szCs w:val="20"/>
        </w:rPr>
      </w:pPr>
      <w:r w:rsidRPr="009B5BF1">
        <w:rPr>
          <w:rFonts w:cs="Arial"/>
          <w:szCs w:val="20"/>
        </w:rPr>
        <w:t xml:space="preserve">Naročnik bo v tem primeru ravnal v skladu z drugim odstavkom 81. člena ZJN-3. V primeru, da se bo ponudnik v tem delu skliceval na uporabo zmogljivosti drugih subjektov, mora </w:t>
      </w:r>
      <w:r w:rsidRPr="009B5BF1">
        <w:rPr>
          <w:rFonts w:cs="Arial"/>
          <w:iCs/>
          <w:szCs w:val="20"/>
        </w:rPr>
        <w:t xml:space="preserve">to navesti v ponudbeni dokumentaciji. Ponudnik mora v ponudbi za te subjekte predložiti tudi njihove izpolnjene obrazce </w:t>
      </w:r>
      <w:proofErr w:type="spellStart"/>
      <w:r w:rsidRPr="009B5BF1">
        <w:rPr>
          <w:rFonts w:cs="Arial"/>
          <w:iCs/>
          <w:szCs w:val="20"/>
        </w:rPr>
        <w:t>ESPD</w:t>
      </w:r>
      <w:proofErr w:type="spellEnd"/>
      <w:r w:rsidRPr="009B5BF1">
        <w:rPr>
          <w:rFonts w:cs="Arial"/>
          <w:iCs/>
          <w:szCs w:val="20"/>
        </w:rPr>
        <w:t>. Če bodo pri teh subjektih obstajali razlogi za izključitev iz točke 9.1.1 teh</w:t>
      </w:r>
      <w:r w:rsidRPr="009B5BF1">
        <w:rPr>
          <w:rFonts w:cs="Arial"/>
          <w:szCs w:val="20"/>
        </w:rPr>
        <w:t xml:space="preserve"> navodil, jih bo naročnik zavrnil.</w:t>
      </w:r>
    </w:p>
    <w:p w14:paraId="6B0C6949" w14:textId="77777777" w:rsidR="00F056C6" w:rsidRPr="009B5BF1" w:rsidRDefault="00F056C6" w:rsidP="00541157">
      <w:pPr>
        <w:pStyle w:val="Naslov3"/>
      </w:pPr>
      <w:bookmarkStart w:id="77" w:name="_Toc102724611"/>
      <w:r w:rsidRPr="009B5BF1">
        <w:t>Variantne ponudbe</w:t>
      </w:r>
      <w:bookmarkEnd w:id="77"/>
    </w:p>
    <w:p w14:paraId="56300D2E" w14:textId="77777777" w:rsidR="00F056C6" w:rsidRPr="009B5BF1" w:rsidRDefault="00F056C6" w:rsidP="001A0497">
      <w:pPr>
        <w:spacing w:line="260" w:lineRule="exact"/>
        <w:rPr>
          <w:rFonts w:cs="Arial"/>
          <w:szCs w:val="20"/>
        </w:rPr>
      </w:pPr>
      <w:r w:rsidRPr="009B5BF1">
        <w:rPr>
          <w:rFonts w:cs="Arial"/>
          <w:szCs w:val="20"/>
        </w:rPr>
        <w:t>Variantne ponudbe niso dopuščene.</w:t>
      </w:r>
    </w:p>
    <w:p w14:paraId="0C767AB3" w14:textId="77777777" w:rsidR="00AA4D59" w:rsidRPr="009B5BF1" w:rsidRDefault="00AA4D59" w:rsidP="00541157">
      <w:pPr>
        <w:pStyle w:val="Naslov3"/>
      </w:pPr>
      <w:bookmarkStart w:id="78" w:name="_Toc102724612"/>
      <w:r w:rsidRPr="009B5BF1">
        <w:t>Jezik ponudbe</w:t>
      </w:r>
      <w:bookmarkEnd w:id="78"/>
    </w:p>
    <w:p w14:paraId="384DE877" w14:textId="77777777" w:rsidR="00632BF3" w:rsidRPr="009B5BF1" w:rsidRDefault="00632BF3" w:rsidP="001A0497">
      <w:pPr>
        <w:spacing w:line="260" w:lineRule="exact"/>
        <w:rPr>
          <w:rFonts w:cs="Arial"/>
          <w:szCs w:val="20"/>
        </w:rPr>
      </w:pPr>
      <w:r w:rsidRPr="009B5BF1">
        <w:rPr>
          <w:rFonts w:cs="Arial"/>
          <w:szCs w:val="20"/>
        </w:rPr>
        <w:t>Postopek javnega naročanja poteka v slovenskem jeziku. Vsi dokumenti v zvezi s ponudbo morajo biti v slovenskem jeziku.</w:t>
      </w:r>
    </w:p>
    <w:p w14:paraId="1FDBE2FE" w14:textId="77777777" w:rsidR="00632BF3" w:rsidRPr="009B5BF1" w:rsidRDefault="00632BF3" w:rsidP="001A0497">
      <w:pPr>
        <w:spacing w:line="260" w:lineRule="exact"/>
        <w:rPr>
          <w:rFonts w:cs="Arial"/>
          <w:szCs w:val="20"/>
        </w:rPr>
      </w:pPr>
    </w:p>
    <w:p w14:paraId="519FE1DF" w14:textId="77777777" w:rsidR="00632BF3" w:rsidRPr="009B5BF1" w:rsidRDefault="00632BF3" w:rsidP="001A0497">
      <w:pPr>
        <w:spacing w:line="260" w:lineRule="exact"/>
        <w:rPr>
          <w:rFonts w:cs="Arial"/>
          <w:szCs w:val="20"/>
        </w:rPr>
      </w:pPr>
      <w:r w:rsidRPr="009B5BF1">
        <w:rPr>
          <w:rFonts w:cs="Arial"/>
          <w:szCs w:val="20"/>
        </w:rPr>
        <w:t xml:space="preserve">Izjema so certifikati, ki jih ponudnik predloži v ponudbi in so lahko v angleškem jeziku. Prav tako so lahko dokazila uradnih institucij (potrdila), ki jih predloži ponudnik s sedežem v tuji državi, </w:t>
      </w:r>
      <w:r w:rsidR="0093354D" w:rsidRPr="009B5BF1">
        <w:rPr>
          <w:rFonts w:cs="Arial"/>
          <w:szCs w:val="20"/>
        </w:rPr>
        <w:t>predložena v angleškem jeziku.</w:t>
      </w:r>
    </w:p>
    <w:p w14:paraId="7DA8F94E" w14:textId="77777777" w:rsidR="00632BF3" w:rsidRPr="009B5BF1" w:rsidRDefault="00632BF3" w:rsidP="001A0497">
      <w:pPr>
        <w:spacing w:line="260" w:lineRule="exact"/>
        <w:rPr>
          <w:rFonts w:cs="Arial"/>
          <w:szCs w:val="20"/>
        </w:rPr>
      </w:pPr>
    </w:p>
    <w:p w14:paraId="5671289C" w14:textId="77777777" w:rsidR="00632BF3" w:rsidRPr="009B5BF1" w:rsidRDefault="00632BF3" w:rsidP="001A0497">
      <w:pPr>
        <w:spacing w:line="260" w:lineRule="exact"/>
        <w:rPr>
          <w:rFonts w:cs="Arial"/>
          <w:szCs w:val="20"/>
        </w:rPr>
      </w:pPr>
      <w:r w:rsidRPr="009B5BF1">
        <w:rPr>
          <w:rFonts w:cs="Arial"/>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4E2FCB80" w14:textId="77777777" w:rsidR="00AA4D59" w:rsidRPr="009B5BF1" w:rsidRDefault="00AA4D59" w:rsidP="00541157">
      <w:pPr>
        <w:pStyle w:val="Naslov3"/>
      </w:pPr>
      <w:bookmarkStart w:id="79" w:name="_Toc102724613"/>
      <w:r w:rsidRPr="009B5BF1">
        <w:t>Veljavnost ponudbe</w:t>
      </w:r>
      <w:bookmarkEnd w:id="79"/>
    </w:p>
    <w:p w14:paraId="1A9EDDBF" w14:textId="0862C563" w:rsidR="00CE2D1D" w:rsidRPr="009B5BF1" w:rsidRDefault="00744084" w:rsidP="001A0497">
      <w:pPr>
        <w:spacing w:line="260" w:lineRule="exact"/>
        <w:rPr>
          <w:rFonts w:cs="Arial"/>
          <w:szCs w:val="20"/>
        </w:rPr>
      </w:pPr>
      <w:r w:rsidRPr="009B5BF1">
        <w:rPr>
          <w:rFonts w:cs="Arial"/>
          <w:szCs w:val="20"/>
        </w:rPr>
        <w:t xml:space="preserve">Ponudba mora veljati </w:t>
      </w:r>
      <w:r w:rsidR="00A15BDA">
        <w:rPr>
          <w:rFonts w:cs="Arial"/>
          <w:szCs w:val="20"/>
        </w:rPr>
        <w:t xml:space="preserve">najmanj </w:t>
      </w:r>
      <w:r w:rsidR="00205A61">
        <w:rPr>
          <w:rFonts w:cs="Arial"/>
          <w:szCs w:val="20"/>
        </w:rPr>
        <w:t>12</w:t>
      </w:r>
      <w:r w:rsidR="00A15BDA">
        <w:rPr>
          <w:rFonts w:cs="Arial"/>
          <w:szCs w:val="20"/>
        </w:rPr>
        <w:t>0 dni od roka za oddajo ponudb.</w:t>
      </w:r>
    </w:p>
    <w:p w14:paraId="5BAD9F9C" w14:textId="77777777" w:rsidR="00CE2D1D" w:rsidRPr="009B5BF1" w:rsidRDefault="00CE2D1D" w:rsidP="001A0497">
      <w:pPr>
        <w:spacing w:line="260" w:lineRule="exact"/>
        <w:rPr>
          <w:rFonts w:cs="Arial"/>
          <w:szCs w:val="20"/>
        </w:rPr>
      </w:pPr>
    </w:p>
    <w:p w14:paraId="2ED0F87E" w14:textId="57604CFD" w:rsidR="00632BF3" w:rsidRPr="009B5BF1" w:rsidRDefault="00632BF3" w:rsidP="001A0497">
      <w:pPr>
        <w:spacing w:line="260" w:lineRule="exact"/>
        <w:rPr>
          <w:rFonts w:cs="Arial"/>
          <w:szCs w:val="20"/>
        </w:rPr>
      </w:pPr>
      <w:r w:rsidRPr="009B5BF1">
        <w:rPr>
          <w:rFonts w:cs="Arial"/>
          <w:szCs w:val="20"/>
        </w:rPr>
        <w:t>V izjemnih okoliščinah bo naročnik lahko zahteval, da ponudniki podaljšajo čas veljavnosti ponu</w:t>
      </w:r>
      <w:r w:rsidR="002B7543" w:rsidRPr="009B5BF1">
        <w:rPr>
          <w:rFonts w:cs="Arial"/>
          <w:szCs w:val="20"/>
        </w:rPr>
        <w:t>db za določeno dodatno obdobje.</w:t>
      </w:r>
      <w:r w:rsidR="00B14BAA">
        <w:rPr>
          <w:rFonts w:cs="Arial"/>
          <w:szCs w:val="20"/>
        </w:rPr>
        <w:t xml:space="preserve"> Naročnik ne bo dovolil, da pon</w:t>
      </w:r>
      <w:r w:rsidR="00C86EB3">
        <w:rPr>
          <w:rFonts w:cs="Arial"/>
          <w:szCs w:val="20"/>
        </w:rPr>
        <w:t>u</w:t>
      </w:r>
      <w:r w:rsidR="00B14BAA">
        <w:rPr>
          <w:rFonts w:cs="Arial"/>
          <w:szCs w:val="20"/>
        </w:rPr>
        <w:t xml:space="preserve">dniki hkrati s podaljšanjem veljavnosti ponudbe, le-to kakorkoli drugače spreminjajo, razen v skladu s petim, šestim in sedmim odstavkom 89. člena </w:t>
      </w:r>
      <w:r w:rsidR="000A75CF">
        <w:rPr>
          <w:rFonts w:cs="Arial"/>
          <w:szCs w:val="20"/>
        </w:rPr>
        <w:t>ZJN-3.</w:t>
      </w:r>
    </w:p>
    <w:p w14:paraId="21D9C4EE" w14:textId="77777777" w:rsidR="00AA4D59" w:rsidRPr="009B5BF1" w:rsidRDefault="00AA4D59" w:rsidP="00541157">
      <w:pPr>
        <w:pStyle w:val="Naslov3"/>
      </w:pPr>
      <w:bookmarkStart w:id="80" w:name="_Toc102724614"/>
      <w:r w:rsidRPr="009B5BF1">
        <w:t>Stroški ponudbe</w:t>
      </w:r>
      <w:bookmarkEnd w:id="80"/>
    </w:p>
    <w:p w14:paraId="3A64990E" w14:textId="2D887CE9" w:rsidR="00AA4D59" w:rsidRPr="009B5BF1" w:rsidRDefault="00AA4D59" w:rsidP="001A0497">
      <w:pPr>
        <w:spacing w:line="260" w:lineRule="exact"/>
        <w:rPr>
          <w:rFonts w:cs="Arial"/>
          <w:szCs w:val="20"/>
        </w:rPr>
      </w:pPr>
      <w:r w:rsidRPr="009B5BF1">
        <w:rPr>
          <w:rFonts w:cs="Arial"/>
          <w:szCs w:val="20"/>
        </w:rPr>
        <w:t>Vse stroške povezane s pripravo in predložitvijo ponudbe nosi ponudnik.</w:t>
      </w:r>
    </w:p>
    <w:p w14:paraId="682CD1FB" w14:textId="77777777" w:rsidR="001B3851" w:rsidRPr="009B5BF1" w:rsidRDefault="001B3851" w:rsidP="001A0497">
      <w:pPr>
        <w:spacing w:line="260" w:lineRule="exact"/>
        <w:rPr>
          <w:rFonts w:cs="Arial"/>
          <w:szCs w:val="20"/>
        </w:rPr>
      </w:pPr>
    </w:p>
    <w:p w14:paraId="62CBD403" w14:textId="77777777" w:rsidR="00951CD2" w:rsidRPr="009B5BF1" w:rsidRDefault="00951CD2" w:rsidP="001A0497">
      <w:pPr>
        <w:spacing w:line="260" w:lineRule="exact"/>
        <w:rPr>
          <w:rFonts w:cs="Arial"/>
          <w:szCs w:val="20"/>
        </w:rPr>
      </w:pPr>
    </w:p>
    <w:p w14:paraId="40508993" w14:textId="621C7CE4" w:rsidR="002B7543" w:rsidRPr="009B5BF1" w:rsidRDefault="002B7543" w:rsidP="00541157">
      <w:pPr>
        <w:pStyle w:val="Naslov1"/>
      </w:pPr>
      <w:bookmarkStart w:id="81" w:name="_Toc102724615"/>
      <w:r w:rsidRPr="009B5BF1">
        <w:t>OBVESTILO O ODLOČITVI O ODDAJI NAROČILA</w:t>
      </w:r>
      <w:bookmarkEnd w:id="81"/>
    </w:p>
    <w:p w14:paraId="79F01981" w14:textId="77777777" w:rsidR="00951CD2" w:rsidRPr="009B5BF1" w:rsidRDefault="00951CD2" w:rsidP="00951CD2">
      <w:pPr>
        <w:rPr>
          <w:rFonts w:cs="Arial"/>
        </w:rPr>
      </w:pPr>
    </w:p>
    <w:p w14:paraId="6CBA9DEC" w14:textId="239C3B2A" w:rsidR="002B7543" w:rsidRPr="009B5BF1" w:rsidRDefault="002B7543" w:rsidP="001A0497">
      <w:pPr>
        <w:spacing w:line="260" w:lineRule="exact"/>
        <w:rPr>
          <w:rFonts w:cs="Arial"/>
          <w:szCs w:val="20"/>
        </w:rPr>
      </w:pPr>
      <w:r w:rsidRPr="009B5BF1">
        <w:rPr>
          <w:rFonts w:cs="Arial"/>
          <w:szCs w:val="20"/>
        </w:rPr>
        <w:t>Naročnik bo ponudnike obvestil o odločitvi o oddaji naročila na način, predpisan v ZJN-3.</w:t>
      </w:r>
    </w:p>
    <w:p w14:paraId="26DD3B50" w14:textId="77777777" w:rsidR="001B3851" w:rsidRPr="009B5BF1" w:rsidRDefault="001B3851" w:rsidP="001A0497">
      <w:pPr>
        <w:spacing w:line="260" w:lineRule="exact"/>
        <w:rPr>
          <w:rFonts w:cs="Arial"/>
          <w:szCs w:val="20"/>
        </w:rPr>
      </w:pPr>
    </w:p>
    <w:p w14:paraId="6DBC409E" w14:textId="77777777" w:rsidR="00951CD2" w:rsidRPr="009B5BF1" w:rsidRDefault="00951CD2" w:rsidP="001A0497">
      <w:pPr>
        <w:spacing w:line="260" w:lineRule="exact"/>
        <w:rPr>
          <w:rFonts w:cs="Arial"/>
          <w:szCs w:val="20"/>
        </w:rPr>
      </w:pPr>
    </w:p>
    <w:p w14:paraId="4E49588D" w14:textId="0B011EDF" w:rsidR="00AA4D59" w:rsidRPr="009B5BF1" w:rsidRDefault="00AA4D59" w:rsidP="00541157">
      <w:pPr>
        <w:pStyle w:val="Naslov1"/>
      </w:pPr>
      <w:bookmarkStart w:id="82" w:name="_Toc102724616"/>
      <w:r w:rsidRPr="009B5BF1">
        <w:t>ODSTOP OD IZVEDBE JAVNEGA NAROČILA</w:t>
      </w:r>
      <w:bookmarkEnd w:id="82"/>
    </w:p>
    <w:p w14:paraId="4509FCD8" w14:textId="77777777" w:rsidR="00951CD2" w:rsidRPr="009B5BF1" w:rsidRDefault="00951CD2" w:rsidP="00951CD2">
      <w:pPr>
        <w:rPr>
          <w:rFonts w:cs="Arial"/>
        </w:rPr>
      </w:pPr>
    </w:p>
    <w:p w14:paraId="6ED6EFC3" w14:textId="3B967CDF" w:rsidR="00013727" w:rsidRPr="009B5BF1" w:rsidRDefault="00013727" w:rsidP="001A0497">
      <w:pPr>
        <w:spacing w:line="260" w:lineRule="exact"/>
        <w:rPr>
          <w:rFonts w:cs="Arial"/>
          <w:color w:val="000000"/>
          <w:szCs w:val="20"/>
          <w:lang w:eastAsia="sl-SI"/>
        </w:rPr>
      </w:pPr>
      <w:r w:rsidRPr="009B5BF1">
        <w:rPr>
          <w:rFonts w:cs="Arial"/>
          <w:color w:val="000000"/>
          <w:szCs w:val="20"/>
          <w:lang w:eastAsia="sl-SI"/>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6B9042D" w14:textId="77777777" w:rsidR="00013727" w:rsidRPr="009B5BF1" w:rsidRDefault="00013727" w:rsidP="001A0497">
      <w:pPr>
        <w:spacing w:line="260" w:lineRule="exact"/>
        <w:rPr>
          <w:rFonts w:cs="Arial"/>
          <w:color w:val="000000"/>
          <w:szCs w:val="20"/>
          <w:lang w:eastAsia="sl-SI"/>
        </w:rPr>
      </w:pPr>
    </w:p>
    <w:p w14:paraId="42E20166" w14:textId="103941EF" w:rsidR="00013727" w:rsidRPr="009B5BF1" w:rsidRDefault="00013727" w:rsidP="001A0497">
      <w:pPr>
        <w:spacing w:line="260" w:lineRule="exact"/>
        <w:rPr>
          <w:rFonts w:cs="Arial"/>
          <w:color w:val="000000"/>
          <w:szCs w:val="20"/>
          <w:lang w:eastAsia="sl-SI"/>
        </w:rPr>
      </w:pPr>
      <w:r w:rsidRPr="009B5BF1">
        <w:rPr>
          <w:rFonts w:cs="Arial"/>
          <w:color w:val="000000"/>
          <w:szCs w:val="20"/>
          <w:lang w:eastAsia="sl-SI"/>
        </w:rPr>
        <w:t>Naročnik ne odgovarja za škodo, ki je ali bi iz gornjih razlogov utegnila nastati izbranemu ponudniku.</w:t>
      </w:r>
    </w:p>
    <w:p w14:paraId="7FA32771" w14:textId="77777777" w:rsidR="001B3851" w:rsidRPr="009B5BF1" w:rsidRDefault="001B3851" w:rsidP="001A0497">
      <w:pPr>
        <w:spacing w:line="260" w:lineRule="exact"/>
        <w:rPr>
          <w:rFonts w:cs="Arial"/>
          <w:color w:val="000000"/>
          <w:szCs w:val="20"/>
          <w:lang w:eastAsia="sl-SI"/>
        </w:rPr>
      </w:pPr>
    </w:p>
    <w:p w14:paraId="78D1E68B" w14:textId="77777777" w:rsidR="00951CD2" w:rsidRPr="009B5BF1" w:rsidRDefault="00951CD2" w:rsidP="001A0497">
      <w:pPr>
        <w:spacing w:line="260" w:lineRule="exact"/>
        <w:rPr>
          <w:rFonts w:cs="Arial"/>
          <w:color w:val="000000"/>
          <w:szCs w:val="20"/>
          <w:lang w:eastAsia="sl-SI"/>
        </w:rPr>
      </w:pPr>
    </w:p>
    <w:p w14:paraId="735C71BB" w14:textId="0DF0D3AA" w:rsidR="00312432" w:rsidRPr="009B5BF1" w:rsidRDefault="009C1B6B" w:rsidP="00541157">
      <w:pPr>
        <w:pStyle w:val="Naslov1"/>
      </w:pPr>
      <w:bookmarkStart w:id="83" w:name="_Toc102724617"/>
      <w:r w:rsidRPr="009B5BF1">
        <w:t>POGODBA</w:t>
      </w:r>
      <w:bookmarkEnd w:id="83"/>
    </w:p>
    <w:p w14:paraId="066855A0" w14:textId="77777777" w:rsidR="000C5B76" w:rsidRPr="009B5BF1" w:rsidRDefault="000C5B76" w:rsidP="000C5B76">
      <w:pPr>
        <w:rPr>
          <w:rFonts w:cs="Arial"/>
          <w:szCs w:val="20"/>
        </w:rPr>
      </w:pPr>
    </w:p>
    <w:p w14:paraId="3C83FE4E" w14:textId="728463F8" w:rsidR="00105CEC" w:rsidRPr="009B5BF1" w:rsidRDefault="00EB7176" w:rsidP="000C5B76">
      <w:pPr>
        <w:spacing w:line="260" w:lineRule="exact"/>
        <w:rPr>
          <w:rFonts w:cs="Arial"/>
          <w:szCs w:val="20"/>
        </w:rPr>
      </w:pPr>
      <w:r w:rsidRPr="009B5BF1">
        <w:rPr>
          <w:rFonts w:cs="Arial"/>
          <w:szCs w:val="20"/>
        </w:rPr>
        <w:t>P</w:t>
      </w:r>
      <w:r w:rsidR="00E57AD3" w:rsidRPr="009B5BF1">
        <w:rPr>
          <w:rFonts w:cs="Arial"/>
          <w:szCs w:val="20"/>
        </w:rPr>
        <w:t xml:space="preserve">ogodbo z </w:t>
      </w:r>
      <w:r w:rsidR="00B14BAA">
        <w:rPr>
          <w:rFonts w:cs="Arial"/>
          <w:szCs w:val="20"/>
        </w:rPr>
        <w:t>izbranim ponudnikom</w:t>
      </w:r>
      <w:r w:rsidR="00B14BAA" w:rsidRPr="009B5BF1">
        <w:rPr>
          <w:rFonts w:cs="Arial"/>
          <w:szCs w:val="20"/>
        </w:rPr>
        <w:t xml:space="preserve"> </w:t>
      </w:r>
      <w:r w:rsidR="00E57AD3" w:rsidRPr="009B5BF1">
        <w:rPr>
          <w:rFonts w:cs="Arial"/>
          <w:szCs w:val="20"/>
        </w:rPr>
        <w:t xml:space="preserve">bo podpisal naročnik, </w:t>
      </w:r>
      <w:r w:rsidR="00105CEC" w:rsidRPr="009B5BF1">
        <w:rPr>
          <w:rFonts w:cs="Arial"/>
          <w:szCs w:val="20"/>
        </w:rPr>
        <w:t xml:space="preserve">razen če bodo obstajale okoliščine, ki jih določata 35. in 36. člen Zakona o integriteti in preprečevanju korupcije (Uradni list RS, št. 69/11 – uradno prečiščeno besedilo; </w:t>
      </w:r>
      <w:proofErr w:type="spellStart"/>
      <w:r w:rsidR="00105CEC" w:rsidRPr="009B5BF1">
        <w:rPr>
          <w:rFonts w:cs="Arial"/>
          <w:szCs w:val="20"/>
        </w:rPr>
        <w:t>ZIntPK</w:t>
      </w:r>
      <w:proofErr w:type="spellEnd"/>
      <w:r w:rsidR="00105CEC" w:rsidRPr="009B5BF1">
        <w:rPr>
          <w:rFonts w:cs="Arial"/>
          <w:szCs w:val="20"/>
        </w:rPr>
        <w:t>), ki naročniku prepovedujejo poslovanje z izbranim gospodarskim subjektom. Enako velja za podizvajalca</w:t>
      </w:r>
      <w:r w:rsidR="00E57AD3" w:rsidRPr="009B5BF1">
        <w:rPr>
          <w:rFonts w:cs="Arial"/>
          <w:szCs w:val="20"/>
        </w:rPr>
        <w:t>,</w:t>
      </w:r>
      <w:r w:rsidR="00105CEC" w:rsidRPr="009B5BF1">
        <w:rPr>
          <w:rFonts w:cs="Arial"/>
          <w:szCs w:val="20"/>
        </w:rPr>
        <w:t xml:space="preserve"> če bo ta izvedel del predmeta pogodbe v vrednosti več kot 10.000,00 EUR brez DDV.</w:t>
      </w:r>
    </w:p>
    <w:p w14:paraId="2EBFDB6A" w14:textId="77777777" w:rsidR="00105CEC" w:rsidRPr="009B5BF1" w:rsidRDefault="00105CEC" w:rsidP="001A0497">
      <w:pPr>
        <w:spacing w:line="260" w:lineRule="exact"/>
        <w:rPr>
          <w:rFonts w:cs="Arial"/>
          <w:szCs w:val="20"/>
        </w:rPr>
      </w:pPr>
    </w:p>
    <w:p w14:paraId="2EF3103A" w14:textId="77777777" w:rsidR="00E57AD3" w:rsidRPr="009B5BF1" w:rsidRDefault="00E57AD3" w:rsidP="001A0497">
      <w:pPr>
        <w:spacing w:line="260" w:lineRule="exact"/>
        <w:rPr>
          <w:rFonts w:cs="Arial"/>
          <w:szCs w:val="20"/>
        </w:rPr>
      </w:pPr>
      <w:r w:rsidRPr="009B5BF1">
        <w:rPr>
          <w:rFonts w:cs="Arial"/>
          <w:szCs w:val="20"/>
        </w:rPr>
        <w:t xml:space="preserve">V skladu s šestim odstavkom 14. člena </w:t>
      </w:r>
      <w:proofErr w:type="spellStart"/>
      <w:r w:rsidRPr="009B5BF1">
        <w:rPr>
          <w:rFonts w:cs="Arial"/>
          <w:szCs w:val="20"/>
        </w:rPr>
        <w:t>ZIntPK</w:t>
      </w:r>
      <w:proofErr w:type="spellEnd"/>
      <w:r w:rsidRPr="009B5BF1">
        <w:rPr>
          <w:rFonts w:cs="Arial"/>
          <w:szCs w:val="20"/>
        </w:rPr>
        <w:t xml:space="preserve"> je dolžan izbrani ponudnik na poziv naročnika, pred podpisom pogodbe, v roku osmih dni od prejema poziva, posredovati podatke o:</w:t>
      </w:r>
    </w:p>
    <w:p w14:paraId="3DC23CF0" w14:textId="77777777" w:rsidR="00E57AD3" w:rsidRPr="009B5BF1" w:rsidRDefault="00E57AD3" w:rsidP="006D1698">
      <w:pPr>
        <w:pStyle w:val="Odstavekseznama"/>
        <w:numPr>
          <w:ilvl w:val="0"/>
          <w:numId w:val="29"/>
        </w:numPr>
        <w:spacing w:line="260" w:lineRule="exact"/>
        <w:ind w:left="284" w:hanging="284"/>
        <w:rPr>
          <w:rFonts w:cs="Arial"/>
          <w:szCs w:val="20"/>
        </w:rPr>
      </w:pPr>
      <w:r w:rsidRPr="009B5BF1">
        <w:rPr>
          <w:rFonts w:cs="Arial"/>
          <w:szCs w:val="20"/>
        </w:rPr>
        <w:t xml:space="preserve">svojih ustanoviteljih, družbenikih, delničarjih, </w:t>
      </w:r>
      <w:proofErr w:type="spellStart"/>
      <w:r w:rsidRPr="009B5BF1">
        <w:rPr>
          <w:rFonts w:cs="Arial"/>
          <w:szCs w:val="20"/>
        </w:rPr>
        <w:t>komanditistih</w:t>
      </w:r>
      <w:proofErr w:type="spellEnd"/>
      <w:r w:rsidRPr="009B5BF1">
        <w:rPr>
          <w:rFonts w:cs="Arial"/>
          <w:szCs w:val="20"/>
        </w:rPr>
        <w:t xml:space="preserve"> ali drugih lastnikih in podatke o lastniških deležih navedenih oseb,</w:t>
      </w:r>
    </w:p>
    <w:p w14:paraId="5FA8A20C" w14:textId="77777777" w:rsidR="00E57AD3" w:rsidRPr="009B5BF1" w:rsidRDefault="00E57AD3" w:rsidP="006D1698">
      <w:pPr>
        <w:pStyle w:val="Odstavekseznama"/>
        <w:numPr>
          <w:ilvl w:val="0"/>
          <w:numId w:val="28"/>
        </w:numPr>
        <w:spacing w:line="260" w:lineRule="exact"/>
        <w:ind w:left="284" w:hanging="284"/>
        <w:rPr>
          <w:rFonts w:cs="Arial"/>
          <w:szCs w:val="20"/>
        </w:rPr>
      </w:pPr>
      <w:r w:rsidRPr="009B5BF1">
        <w:rPr>
          <w:rFonts w:cs="Arial"/>
          <w:szCs w:val="20"/>
        </w:rPr>
        <w:t>gospodarskih subjektih, za katere se glede na določbe zakona, ki ureja gospodarske družbe, šteje, da so z njim povezane družbe.</w:t>
      </w:r>
    </w:p>
    <w:p w14:paraId="635D7E8C" w14:textId="77777777" w:rsidR="00E57AD3" w:rsidRPr="009B5BF1" w:rsidRDefault="00E57AD3" w:rsidP="001A0497">
      <w:pPr>
        <w:spacing w:line="260" w:lineRule="exact"/>
        <w:rPr>
          <w:rFonts w:cs="Arial"/>
          <w:szCs w:val="20"/>
        </w:rPr>
      </w:pPr>
    </w:p>
    <w:p w14:paraId="14CCB90C" w14:textId="5FDE3BCE" w:rsidR="00E57AD3" w:rsidRPr="009B5BF1" w:rsidRDefault="00E57AD3" w:rsidP="001A0497">
      <w:pPr>
        <w:spacing w:line="260" w:lineRule="exact"/>
        <w:rPr>
          <w:rFonts w:cs="Arial"/>
          <w:szCs w:val="20"/>
        </w:rPr>
      </w:pPr>
      <w:r w:rsidRPr="009B5BF1">
        <w:rPr>
          <w:rFonts w:cs="Arial"/>
          <w:szCs w:val="20"/>
        </w:rPr>
        <w:t>Če bo izbrani ponudnik predložil lažno izjavo oziroma bo dal neresnične podatke o navedenih dejstvih, bo to imelo za posledico ničnost pogodbe.</w:t>
      </w:r>
    </w:p>
    <w:p w14:paraId="6BA9445F" w14:textId="77777777" w:rsidR="00E57AD3" w:rsidRPr="009B5BF1" w:rsidRDefault="00E57AD3" w:rsidP="001A0497">
      <w:pPr>
        <w:spacing w:line="260" w:lineRule="exact"/>
        <w:rPr>
          <w:rFonts w:cs="Arial"/>
          <w:szCs w:val="20"/>
        </w:rPr>
      </w:pPr>
    </w:p>
    <w:p w14:paraId="3A5D72E5" w14:textId="77777777" w:rsidR="00312432" w:rsidRPr="009B5BF1" w:rsidRDefault="00312432" w:rsidP="001A0497">
      <w:pPr>
        <w:spacing w:line="260" w:lineRule="exact"/>
        <w:rPr>
          <w:rFonts w:cs="Arial"/>
          <w:szCs w:val="20"/>
        </w:rPr>
      </w:pPr>
      <w:r w:rsidRPr="009B5BF1">
        <w:rPr>
          <w:rFonts w:cs="Arial"/>
          <w:szCs w:val="20"/>
        </w:rPr>
        <w:t>V primeru, da bo izbrani ponudnik prijavil sodelovanje podizvajalcev in bo vrednost pogodbenih del, ki jih bo podizvajalec izvedel v tem naročilu, višja od deset tisoč (10.000) EUR brez DDV, bo moral izbrani ponudnik na poziv naročnika zgoraj navedene podatke v roku</w:t>
      </w:r>
      <w:r w:rsidR="00143018" w:rsidRPr="009B5BF1">
        <w:rPr>
          <w:rFonts w:cs="Arial"/>
          <w:szCs w:val="20"/>
        </w:rPr>
        <w:t xml:space="preserve"> osmih</w:t>
      </w:r>
      <w:r w:rsidRPr="009B5BF1">
        <w:rPr>
          <w:rFonts w:cs="Arial"/>
          <w:szCs w:val="20"/>
        </w:rPr>
        <w:t xml:space="preserve"> dni od prejema poziva, posredovati tudi za podizvajalca.</w:t>
      </w:r>
    </w:p>
    <w:p w14:paraId="5957AE5F" w14:textId="77777777" w:rsidR="00312432" w:rsidRPr="009B5BF1" w:rsidRDefault="00312432" w:rsidP="001A0497">
      <w:pPr>
        <w:spacing w:line="260" w:lineRule="exact"/>
        <w:rPr>
          <w:rFonts w:cs="Arial"/>
          <w:szCs w:val="20"/>
        </w:rPr>
      </w:pPr>
      <w:r w:rsidRPr="009B5BF1">
        <w:rPr>
          <w:rFonts w:cs="Arial"/>
          <w:szCs w:val="20"/>
        </w:rPr>
        <w:t xml:space="preserve">Izbrani ponudnik mora podpisati in vrniti naročniku pogodbo v roku </w:t>
      </w:r>
      <w:r w:rsidR="00143018" w:rsidRPr="009B5BF1">
        <w:rPr>
          <w:rFonts w:cs="Arial"/>
          <w:szCs w:val="20"/>
        </w:rPr>
        <w:t>osmih</w:t>
      </w:r>
      <w:r w:rsidRPr="009B5BF1">
        <w:rPr>
          <w:rFonts w:cs="Arial"/>
          <w:szCs w:val="20"/>
        </w:rPr>
        <w:t xml:space="preserve"> dni od prejema s strani naročnika podpisane pogodbe.</w:t>
      </w:r>
    </w:p>
    <w:p w14:paraId="13C95798" w14:textId="77777777" w:rsidR="00312432" w:rsidRPr="009B5BF1" w:rsidRDefault="00312432" w:rsidP="001A0497">
      <w:pPr>
        <w:spacing w:line="260" w:lineRule="exact"/>
        <w:rPr>
          <w:rFonts w:cs="Arial"/>
          <w:szCs w:val="20"/>
        </w:rPr>
      </w:pPr>
    </w:p>
    <w:p w14:paraId="0BC3E47A" w14:textId="215DC1C7" w:rsidR="00E57AD3" w:rsidRPr="009B5BF1" w:rsidRDefault="00EB7176" w:rsidP="001A0497">
      <w:pPr>
        <w:spacing w:line="260" w:lineRule="exact"/>
        <w:rPr>
          <w:rFonts w:cs="Arial"/>
          <w:szCs w:val="20"/>
        </w:rPr>
      </w:pPr>
      <w:r w:rsidRPr="009B5BF1">
        <w:rPr>
          <w:rFonts w:cs="Arial"/>
          <w:szCs w:val="20"/>
        </w:rPr>
        <w:t>V</w:t>
      </w:r>
      <w:r w:rsidR="00E57AD3" w:rsidRPr="009B5BF1">
        <w:rPr>
          <w:rFonts w:cs="Arial"/>
          <w:szCs w:val="20"/>
        </w:rPr>
        <w:t>zorec pogodbe se bo pred podpisom vsebinsko prilagodil oddaji naročila, glede na to ali bo izbrani ponudnik predložil skupno ponudbo, in podobno.</w:t>
      </w:r>
    </w:p>
    <w:p w14:paraId="6F5DB414" w14:textId="77777777" w:rsidR="00E57AD3" w:rsidRPr="009B5BF1" w:rsidRDefault="00E57AD3" w:rsidP="001A0497">
      <w:pPr>
        <w:spacing w:line="260" w:lineRule="exact"/>
        <w:rPr>
          <w:rFonts w:cs="Arial"/>
          <w:szCs w:val="20"/>
        </w:rPr>
      </w:pPr>
    </w:p>
    <w:p w14:paraId="78D2682F" w14:textId="5ED954B1" w:rsidR="00E57AD3" w:rsidRPr="009B5BF1" w:rsidRDefault="00E57AD3" w:rsidP="001A0497">
      <w:pPr>
        <w:spacing w:line="260" w:lineRule="exact"/>
        <w:rPr>
          <w:rFonts w:cs="Arial"/>
          <w:szCs w:val="20"/>
        </w:rPr>
      </w:pPr>
      <w:r w:rsidRPr="009B5BF1">
        <w:rPr>
          <w:rFonts w:cs="Arial"/>
          <w:szCs w:val="20"/>
        </w:rPr>
        <w:t xml:space="preserve">Z oddanim obrazcem </w:t>
      </w:r>
      <w:proofErr w:type="spellStart"/>
      <w:r w:rsidRPr="009B5BF1">
        <w:rPr>
          <w:rFonts w:cs="Arial"/>
          <w:szCs w:val="20"/>
        </w:rPr>
        <w:t>ESPD</w:t>
      </w:r>
      <w:proofErr w:type="spellEnd"/>
      <w:r w:rsidRPr="009B5BF1">
        <w:rPr>
          <w:rFonts w:cs="Arial"/>
          <w:szCs w:val="20"/>
        </w:rPr>
        <w:t xml:space="preserve"> gospodarski subjekt tudi potrdi, da sprejema vsebino vzorc</w:t>
      </w:r>
      <w:r w:rsidR="00EB7176" w:rsidRPr="009B5BF1">
        <w:rPr>
          <w:rFonts w:cs="Arial"/>
          <w:szCs w:val="20"/>
        </w:rPr>
        <w:t>a</w:t>
      </w:r>
      <w:r w:rsidRPr="009B5BF1">
        <w:rPr>
          <w:rFonts w:cs="Arial"/>
          <w:szCs w:val="20"/>
        </w:rPr>
        <w:t xml:space="preserve"> pogodbe.</w:t>
      </w:r>
    </w:p>
    <w:p w14:paraId="11A707C7" w14:textId="77777777" w:rsidR="00E67DD9" w:rsidRPr="009B5BF1" w:rsidRDefault="00E67DD9" w:rsidP="00541157">
      <w:pPr>
        <w:pStyle w:val="Naslov2"/>
      </w:pPr>
      <w:bookmarkStart w:id="84" w:name="_Toc102724618"/>
      <w:r w:rsidRPr="009B5BF1">
        <w:lastRenderedPageBreak/>
        <w:t>ZAVAROVANJE ZA DOBRO IZVEDBO POGODBENIH OBVEZNOSTI</w:t>
      </w:r>
      <w:bookmarkEnd w:id="84"/>
    </w:p>
    <w:p w14:paraId="4FE20B86" w14:textId="451E85D4" w:rsidR="00E67DD9" w:rsidRPr="009B5BF1" w:rsidRDefault="00E67DD9" w:rsidP="001A0497">
      <w:pPr>
        <w:spacing w:line="260" w:lineRule="exact"/>
        <w:rPr>
          <w:rFonts w:cs="Arial"/>
          <w:szCs w:val="20"/>
        </w:rPr>
      </w:pPr>
      <w:r w:rsidRPr="009B5BF1">
        <w:rPr>
          <w:rFonts w:cs="Arial"/>
          <w:szCs w:val="20"/>
        </w:rPr>
        <w:t>Izbrani ponudnik mora za zavarovanje za dobro izvedbo pogodbenih obveznosti predložiti finančno zavarovanje</w:t>
      </w:r>
      <w:r w:rsidR="00183EF9">
        <w:rPr>
          <w:rFonts w:cs="Arial"/>
          <w:szCs w:val="20"/>
        </w:rPr>
        <w:t xml:space="preserve"> (O</w:t>
      </w:r>
      <w:r w:rsidR="00183EF9" w:rsidRPr="000A75CF">
        <w:rPr>
          <w:rFonts w:cs="Arial"/>
          <w:szCs w:val="20"/>
        </w:rPr>
        <w:t>brazec 13 »</w:t>
      </w:r>
      <w:proofErr w:type="spellStart"/>
      <w:r w:rsidR="00183EF9" w:rsidRPr="000A75CF">
        <w:rPr>
          <w:rFonts w:cs="Arial"/>
          <w:szCs w:val="20"/>
        </w:rPr>
        <w:t>NEO</w:t>
      </w:r>
      <w:proofErr w:type="spellEnd"/>
      <w:r w:rsidR="00183EF9" w:rsidRPr="000A75CF">
        <w:rPr>
          <w:rFonts w:cs="Arial"/>
          <w:szCs w:val="20"/>
        </w:rPr>
        <w:t>_Vzorec finančnega zavarovanja za dobro izvedbo pogodbenih obveznosti«)</w:t>
      </w:r>
      <w:r w:rsidRPr="009B5BF1">
        <w:rPr>
          <w:rFonts w:cs="Arial"/>
          <w:szCs w:val="20"/>
        </w:rPr>
        <w:t xml:space="preserve">. Finančno zavarovanje mora biti brezpogojno in plačljivo na prvi poziv. Izbrani ponudnik lahko predloži bančno garancijo (izdano s strani banke) ali kavcijsko zavarovanje (izdano s strani zavarovalnice). </w:t>
      </w:r>
    </w:p>
    <w:p w14:paraId="2DE0F04B" w14:textId="77777777" w:rsidR="00E67DD9" w:rsidRPr="009B5BF1" w:rsidRDefault="00E67DD9" w:rsidP="001A0497">
      <w:pPr>
        <w:spacing w:line="260" w:lineRule="exact"/>
        <w:rPr>
          <w:rFonts w:cs="Arial"/>
          <w:szCs w:val="20"/>
        </w:rPr>
      </w:pPr>
    </w:p>
    <w:p w14:paraId="296F3434" w14:textId="77777777" w:rsidR="00E67DD9" w:rsidRPr="009B5BF1" w:rsidRDefault="00E67DD9" w:rsidP="001A0497">
      <w:pPr>
        <w:spacing w:line="260" w:lineRule="exact"/>
        <w:rPr>
          <w:rFonts w:cs="Arial"/>
          <w:szCs w:val="20"/>
        </w:rPr>
      </w:pPr>
      <w:r w:rsidRPr="009B5BF1">
        <w:rPr>
          <w:rFonts w:cs="Arial"/>
          <w:szCs w:val="20"/>
        </w:rPr>
        <w:t>Uporabljena valuta finančnega zavarovanja mora biti enaka valuti javnega naročila. Finančno zavarovanje, ki ga izbrani ponudnik ne predloži po vzorcu iz predmetne dokumentacije,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A328941" w14:textId="77777777" w:rsidR="00E67DD9" w:rsidRPr="009B5BF1" w:rsidRDefault="00E67DD9" w:rsidP="001A0497">
      <w:pPr>
        <w:spacing w:line="260" w:lineRule="exact"/>
        <w:rPr>
          <w:rFonts w:cs="Arial"/>
          <w:szCs w:val="20"/>
        </w:rPr>
      </w:pPr>
    </w:p>
    <w:p w14:paraId="33DEDF17" w14:textId="793B0834" w:rsidR="005C21F6" w:rsidRPr="009B5BF1" w:rsidRDefault="00E67DD9" w:rsidP="001A0497">
      <w:pPr>
        <w:spacing w:line="260" w:lineRule="exact"/>
        <w:rPr>
          <w:rFonts w:cs="Arial"/>
          <w:szCs w:val="20"/>
        </w:rPr>
      </w:pPr>
      <w:r w:rsidRPr="009B5BF1">
        <w:rPr>
          <w:rFonts w:cs="Arial"/>
          <w:szCs w:val="20"/>
        </w:rPr>
        <w:t xml:space="preserve">Izbrani ponudnik bo moral naročniku predložiti zavarovanje za dobro izvedbo pogodbenih obveznosti v skladu z zahtevami iz </w:t>
      </w:r>
      <w:r w:rsidR="00F82FFC" w:rsidRPr="009B5BF1">
        <w:rPr>
          <w:rFonts w:cs="Arial"/>
          <w:szCs w:val="20"/>
        </w:rPr>
        <w:t>osnutka</w:t>
      </w:r>
      <w:r w:rsidRPr="009B5BF1">
        <w:rPr>
          <w:rFonts w:cs="Arial"/>
          <w:szCs w:val="20"/>
        </w:rPr>
        <w:t xml:space="preserve"> pogodbe.</w:t>
      </w:r>
    </w:p>
    <w:p w14:paraId="7F30369F" w14:textId="04B0CBDF" w:rsidR="005C21F6" w:rsidRPr="009B5BF1" w:rsidRDefault="007A1DDC" w:rsidP="00541157">
      <w:pPr>
        <w:pStyle w:val="Naslov2"/>
      </w:pPr>
      <w:bookmarkStart w:id="85" w:name="_Toc102724619"/>
      <w:r w:rsidRPr="009B5BF1">
        <w:t>IZJAVA O DOLŽNOSTI VAROVANJA PODATKOV</w:t>
      </w:r>
      <w:bookmarkEnd w:id="85"/>
    </w:p>
    <w:p w14:paraId="7B0986D2" w14:textId="698A73DA" w:rsidR="00EE4095" w:rsidRPr="009B5BF1" w:rsidRDefault="00EE4095" w:rsidP="001A0497">
      <w:pPr>
        <w:spacing w:line="260" w:lineRule="exact"/>
        <w:rPr>
          <w:rFonts w:cs="Arial"/>
          <w:szCs w:val="20"/>
        </w:rPr>
      </w:pPr>
      <w:bookmarkStart w:id="86" w:name="_Toc11676465"/>
      <w:r w:rsidRPr="009B5BF1">
        <w:rPr>
          <w:rFonts w:cs="Arial"/>
          <w:szCs w:val="20"/>
        </w:rPr>
        <w:t>Izbrani ponudnik bo moral najkasneje v roku 10 (desetih) koledarskih dni od podpisa pogodbe naročniku posredovati izjave vseh kadrov, ki bodo sodelovali pri izvajanju storitev pogodbe</w:t>
      </w:r>
      <w:r w:rsidR="000001B4">
        <w:rPr>
          <w:rFonts w:cs="Arial"/>
          <w:szCs w:val="20"/>
        </w:rPr>
        <w:t xml:space="preserve"> (O</w:t>
      </w:r>
      <w:r w:rsidR="000001B4" w:rsidRPr="000A75CF">
        <w:rPr>
          <w:rFonts w:cs="Arial"/>
          <w:szCs w:val="20"/>
        </w:rPr>
        <w:t>brazec 14 »</w:t>
      </w:r>
      <w:proofErr w:type="spellStart"/>
      <w:r w:rsidR="000001B4" w:rsidRPr="000A75CF">
        <w:rPr>
          <w:rFonts w:cs="Arial"/>
          <w:szCs w:val="20"/>
        </w:rPr>
        <w:t>NEO</w:t>
      </w:r>
      <w:proofErr w:type="spellEnd"/>
      <w:r w:rsidR="000001B4" w:rsidRPr="000A75CF">
        <w:rPr>
          <w:rFonts w:cs="Arial"/>
          <w:szCs w:val="20"/>
        </w:rPr>
        <w:t>_Izjava o dolžnosti varovanja podatkov«</w:t>
      </w:r>
      <w:r w:rsidRPr="009B5BF1">
        <w:rPr>
          <w:rFonts w:cs="Arial"/>
          <w:szCs w:val="20"/>
        </w:rPr>
        <w:t>, da bodo spoštovali in varovali vse podatke, ki jim bodo posredovani vezano na izvajanje pogodbe, skupaj z zasebnimi in identifikacijskimi podatki.</w:t>
      </w:r>
    </w:p>
    <w:p w14:paraId="2880765E" w14:textId="77777777" w:rsidR="001B3851" w:rsidRPr="009B5BF1" w:rsidRDefault="001B3851" w:rsidP="001A0497">
      <w:pPr>
        <w:spacing w:line="260" w:lineRule="exact"/>
        <w:rPr>
          <w:rFonts w:cs="Arial"/>
          <w:szCs w:val="20"/>
        </w:rPr>
      </w:pPr>
    </w:p>
    <w:p w14:paraId="6BBEF692" w14:textId="77777777" w:rsidR="00951CD2" w:rsidRPr="009B5BF1" w:rsidRDefault="00951CD2" w:rsidP="001A0497">
      <w:pPr>
        <w:spacing w:line="260" w:lineRule="exact"/>
        <w:rPr>
          <w:rFonts w:cs="Arial"/>
          <w:szCs w:val="20"/>
        </w:rPr>
      </w:pPr>
    </w:p>
    <w:p w14:paraId="74E5DBEE" w14:textId="2BFDFE30" w:rsidR="00C23CA1" w:rsidRPr="009B5BF1" w:rsidRDefault="00951CD2" w:rsidP="00541157">
      <w:pPr>
        <w:pStyle w:val="Naslov1"/>
      </w:pPr>
      <w:r w:rsidRPr="009B5BF1">
        <w:t xml:space="preserve"> </w:t>
      </w:r>
      <w:bookmarkStart w:id="87" w:name="_Toc102724620"/>
      <w:r w:rsidR="00AA4D59" w:rsidRPr="009B5BF1">
        <w:t>PRAVNO VARSTVO</w:t>
      </w:r>
      <w:bookmarkEnd w:id="86"/>
      <w:bookmarkEnd w:id="87"/>
    </w:p>
    <w:p w14:paraId="3A6EFDD4" w14:textId="77777777" w:rsidR="000C5B76" w:rsidRPr="009B5BF1" w:rsidRDefault="000C5B76" w:rsidP="000C5B76">
      <w:pPr>
        <w:rPr>
          <w:rFonts w:cs="Arial"/>
          <w:szCs w:val="20"/>
        </w:rPr>
      </w:pPr>
    </w:p>
    <w:p w14:paraId="313330AC" w14:textId="77777777" w:rsidR="00A96A2F" w:rsidRPr="009B5BF1" w:rsidRDefault="00A96A2F" w:rsidP="001A0497">
      <w:pPr>
        <w:spacing w:line="260" w:lineRule="exact"/>
        <w:rPr>
          <w:rFonts w:cs="Arial"/>
          <w:szCs w:val="20"/>
        </w:rPr>
      </w:pPr>
      <w:r w:rsidRPr="009B5BF1">
        <w:rPr>
          <w:rFonts w:cs="Arial"/>
          <w:szCs w:val="20"/>
        </w:rPr>
        <w:t>Zahtevek za revizijo, ki se nanaša na vsebino objave in/ali razpisno dokumentacijo, se, razen v primeru iz drugega odstavka 25. člena Zakona o pravnem varstvu v postopkih javnega naročanja (Uradni list RS, št. 43/11 in 60/11-ZTP-D, 63/13, 90/14-ZDU-</w:t>
      </w:r>
      <w:proofErr w:type="spellStart"/>
      <w:r w:rsidRPr="009B5BF1">
        <w:rPr>
          <w:rFonts w:cs="Arial"/>
          <w:szCs w:val="20"/>
        </w:rPr>
        <w:t>1I</w:t>
      </w:r>
      <w:proofErr w:type="spellEnd"/>
      <w:r w:rsidRPr="009B5BF1">
        <w:rPr>
          <w:rFonts w:cs="Arial"/>
          <w:szCs w:val="20"/>
        </w:rPr>
        <w:t xml:space="preserve"> in 60/17</w:t>
      </w:r>
      <w:r w:rsidR="00D54810" w:rsidRPr="009B5BF1">
        <w:rPr>
          <w:rFonts w:cs="Arial"/>
          <w:szCs w:val="20"/>
        </w:rPr>
        <w:t xml:space="preserve">; </w:t>
      </w:r>
      <w:proofErr w:type="spellStart"/>
      <w:r w:rsidR="00D54810" w:rsidRPr="009B5BF1">
        <w:rPr>
          <w:rFonts w:cs="Arial"/>
          <w:szCs w:val="20"/>
        </w:rPr>
        <w:t>ZPVPJN</w:t>
      </w:r>
      <w:proofErr w:type="spellEnd"/>
      <w:r w:rsidRPr="009B5BF1">
        <w:rPr>
          <w:rFonts w:cs="Arial"/>
          <w:szCs w:val="20"/>
        </w:rPr>
        <w:t>),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13DF1007" w14:textId="77777777" w:rsidR="00A96A2F" w:rsidRPr="009B5BF1" w:rsidRDefault="00A96A2F" w:rsidP="001A0497">
      <w:pPr>
        <w:spacing w:line="260" w:lineRule="exact"/>
        <w:rPr>
          <w:rFonts w:cs="Arial"/>
          <w:szCs w:val="20"/>
        </w:rPr>
      </w:pPr>
    </w:p>
    <w:p w14:paraId="6F769257" w14:textId="503B1858" w:rsidR="00A96A2F" w:rsidRPr="009B5BF1" w:rsidRDefault="00A96A2F" w:rsidP="001A0497">
      <w:pPr>
        <w:spacing w:line="260" w:lineRule="exact"/>
        <w:rPr>
          <w:rFonts w:cs="Arial"/>
          <w:szCs w:val="20"/>
        </w:rPr>
      </w:pPr>
      <w:r w:rsidRPr="009B5BF1">
        <w:rPr>
          <w:rFonts w:cs="Arial"/>
          <w:szCs w:val="20"/>
        </w:rPr>
        <w:t xml:space="preserve">Takso v </w:t>
      </w:r>
      <w:r w:rsidRPr="00205A61">
        <w:rPr>
          <w:rFonts w:cs="Arial"/>
          <w:szCs w:val="20"/>
        </w:rPr>
        <w:t>višini 4.000,00 EUR</w:t>
      </w:r>
      <w:r w:rsidRPr="009B5BF1">
        <w:rPr>
          <w:rFonts w:cs="Arial"/>
          <w:szCs w:val="20"/>
        </w:rPr>
        <w:t xml:space="preserve"> mora vlagatelj plačati na transakcijski račun Ministrstva za finance, številka </w:t>
      </w:r>
      <w:proofErr w:type="spellStart"/>
      <w:r w:rsidRPr="009B5BF1">
        <w:rPr>
          <w:rFonts w:cs="Arial"/>
          <w:szCs w:val="20"/>
        </w:rPr>
        <w:t>SI56</w:t>
      </w:r>
      <w:proofErr w:type="spellEnd"/>
      <w:r w:rsidRPr="009B5BF1">
        <w:rPr>
          <w:rFonts w:cs="Arial"/>
          <w:szCs w:val="20"/>
        </w:rPr>
        <w:t xml:space="preserve"> 0110 0100 0358 802, odprt pri Banki Slovenije, Slovenska cesta 35, 1000 Ljubljana, Slovenija, SWIFT KODA: BS </w:t>
      </w:r>
      <w:proofErr w:type="spellStart"/>
      <w:r w:rsidRPr="009B5BF1">
        <w:rPr>
          <w:rFonts w:cs="Arial"/>
          <w:szCs w:val="20"/>
        </w:rPr>
        <w:t>LJ</w:t>
      </w:r>
      <w:proofErr w:type="spellEnd"/>
      <w:r w:rsidRPr="009B5BF1">
        <w:rPr>
          <w:rFonts w:cs="Arial"/>
          <w:szCs w:val="20"/>
        </w:rPr>
        <w:t xml:space="preserve"> SI </w:t>
      </w:r>
      <w:proofErr w:type="spellStart"/>
      <w:r w:rsidRPr="009B5BF1">
        <w:rPr>
          <w:rFonts w:cs="Arial"/>
          <w:szCs w:val="20"/>
        </w:rPr>
        <w:t>2X</w:t>
      </w:r>
      <w:proofErr w:type="spellEnd"/>
      <w:r w:rsidRPr="009B5BF1">
        <w:rPr>
          <w:rFonts w:cs="Arial"/>
          <w:szCs w:val="20"/>
        </w:rPr>
        <w:t xml:space="preserve">; </w:t>
      </w:r>
      <w:proofErr w:type="spellStart"/>
      <w:r w:rsidRPr="009B5BF1">
        <w:rPr>
          <w:rFonts w:cs="Arial"/>
          <w:szCs w:val="20"/>
        </w:rPr>
        <w:t>IBAN</w:t>
      </w:r>
      <w:proofErr w:type="spellEnd"/>
      <w:r w:rsidRPr="009B5BF1">
        <w:rPr>
          <w:rFonts w:cs="Arial"/>
          <w:szCs w:val="20"/>
        </w:rPr>
        <w:t>:</w:t>
      </w:r>
      <w:proofErr w:type="spellStart"/>
      <w:r w:rsidRPr="009B5BF1">
        <w:rPr>
          <w:rFonts w:cs="Arial"/>
          <w:szCs w:val="20"/>
        </w:rPr>
        <w:t>SI56011001000358802</w:t>
      </w:r>
      <w:proofErr w:type="spellEnd"/>
      <w:r w:rsidRPr="009B5BF1">
        <w:rPr>
          <w:rFonts w:cs="Arial"/>
          <w:szCs w:val="20"/>
        </w:rPr>
        <w:t xml:space="preserve"> – taksa za postopek revizije javnega naročanja.</w:t>
      </w:r>
    </w:p>
    <w:p w14:paraId="32D8FD7B" w14:textId="77777777" w:rsidR="00A96A2F" w:rsidRPr="009B5BF1" w:rsidRDefault="00A96A2F" w:rsidP="001A0497">
      <w:pPr>
        <w:spacing w:line="260" w:lineRule="exact"/>
        <w:rPr>
          <w:rFonts w:cs="Arial"/>
          <w:szCs w:val="20"/>
        </w:rPr>
      </w:pPr>
    </w:p>
    <w:p w14:paraId="415F211D" w14:textId="77777777" w:rsidR="00941DE9" w:rsidRPr="009B5BF1" w:rsidRDefault="00941DE9" w:rsidP="001A0497">
      <w:pPr>
        <w:spacing w:line="260" w:lineRule="exact"/>
        <w:rPr>
          <w:rFonts w:cs="Arial"/>
          <w:szCs w:val="20"/>
        </w:rPr>
      </w:pPr>
      <w:r w:rsidRPr="009B5BF1">
        <w:rPr>
          <w:rFonts w:cs="Arial"/>
          <w:szCs w:val="20"/>
        </w:rPr>
        <w:t xml:space="preserve">Zahtevek za revizijo se vloži prek portala </w:t>
      </w:r>
      <w:proofErr w:type="spellStart"/>
      <w:r w:rsidRPr="009B5BF1">
        <w:rPr>
          <w:rFonts w:cs="Arial"/>
          <w:szCs w:val="20"/>
        </w:rPr>
        <w:t>eRevizija</w:t>
      </w:r>
      <w:proofErr w:type="spellEnd"/>
      <w:r w:rsidRPr="009B5BF1">
        <w:rPr>
          <w:rFonts w:cs="Arial"/>
          <w:szCs w:val="20"/>
        </w:rPr>
        <w:t>.</w:t>
      </w:r>
    </w:p>
    <w:p w14:paraId="0FF76004" w14:textId="06234486" w:rsidR="00076BFA" w:rsidRDefault="00076BFA" w:rsidP="001A0497">
      <w:pPr>
        <w:spacing w:line="260" w:lineRule="exact"/>
        <w:rPr>
          <w:rFonts w:cs="Arial"/>
          <w:szCs w:val="20"/>
        </w:rPr>
      </w:pPr>
    </w:p>
    <w:p w14:paraId="1A054376" w14:textId="77777777" w:rsidR="00C913BE" w:rsidRDefault="00C913BE" w:rsidP="001A0497">
      <w:pPr>
        <w:spacing w:line="260" w:lineRule="exact"/>
        <w:rPr>
          <w:rFonts w:cs="Arial"/>
          <w:szCs w:val="20"/>
        </w:rPr>
      </w:pPr>
    </w:p>
    <w:p w14:paraId="56F9CD46" w14:textId="77777777" w:rsidR="00C913BE" w:rsidRDefault="00C913BE" w:rsidP="001A0497">
      <w:pPr>
        <w:spacing w:line="260" w:lineRule="exact"/>
        <w:rPr>
          <w:rFonts w:cs="Arial"/>
          <w:szCs w:val="20"/>
        </w:rPr>
      </w:pPr>
    </w:p>
    <w:p w14:paraId="4844D43D" w14:textId="77777777" w:rsidR="00C913BE" w:rsidRDefault="00C913BE" w:rsidP="001A0497">
      <w:pPr>
        <w:spacing w:line="260" w:lineRule="exact"/>
        <w:rPr>
          <w:rFonts w:cs="Arial"/>
          <w:szCs w:val="20"/>
        </w:rPr>
      </w:pPr>
    </w:p>
    <w:p w14:paraId="138F11E3" w14:textId="77777777" w:rsidR="00C913BE" w:rsidRPr="009B5BF1" w:rsidRDefault="00C913BE" w:rsidP="001A0497">
      <w:pPr>
        <w:spacing w:line="260" w:lineRule="exact"/>
        <w:rPr>
          <w:rFonts w:cs="Arial"/>
          <w:szCs w:val="20"/>
        </w:rPr>
      </w:pPr>
    </w:p>
    <w:p w14:paraId="12088167" w14:textId="77777777" w:rsidR="00C119CD" w:rsidRPr="009B5BF1" w:rsidRDefault="00C119CD" w:rsidP="001A0497">
      <w:pPr>
        <w:spacing w:line="260" w:lineRule="exact"/>
        <w:rPr>
          <w:rFonts w:cs="Arial"/>
          <w:szCs w:val="20"/>
        </w:rPr>
      </w:pPr>
    </w:p>
    <w:p w14:paraId="45DFE17A" w14:textId="77777777" w:rsidR="00205A61" w:rsidRDefault="00205A61" w:rsidP="00205A61">
      <w:pPr>
        <w:spacing w:line="260" w:lineRule="exact"/>
        <w:ind w:left="6381"/>
        <w:jc w:val="right"/>
        <w:rPr>
          <w:rFonts w:cs="Arial"/>
          <w:szCs w:val="20"/>
        </w:rPr>
      </w:pPr>
      <w:r>
        <w:rPr>
          <w:rFonts w:cs="Arial"/>
          <w:szCs w:val="20"/>
        </w:rPr>
        <w:t>po pooblastilu direktorja</w:t>
      </w:r>
      <w:r>
        <w:rPr>
          <w:rFonts w:cs="Arial"/>
          <w:szCs w:val="20"/>
        </w:rPr>
        <w:tab/>
      </w:r>
    </w:p>
    <w:p w14:paraId="2D066972" w14:textId="38D9DA37" w:rsidR="00EB7176" w:rsidRDefault="00205A61" w:rsidP="00205A61">
      <w:pPr>
        <w:spacing w:line="260" w:lineRule="exact"/>
        <w:ind w:left="6381" w:firstLine="709"/>
        <w:jc w:val="center"/>
        <w:rPr>
          <w:rFonts w:cs="Arial"/>
          <w:szCs w:val="20"/>
        </w:rPr>
      </w:pPr>
      <w:r>
        <w:rPr>
          <w:rFonts w:cs="Arial"/>
          <w:szCs w:val="20"/>
        </w:rPr>
        <w:t>mag. Sandi Čurin</w:t>
      </w:r>
    </w:p>
    <w:p w14:paraId="77A59B26" w14:textId="273DF88B" w:rsidR="00205A61" w:rsidRDefault="00205A61" w:rsidP="00205A61">
      <w:pPr>
        <w:spacing w:line="260" w:lineRule="exact"/>
        <w:ind w:left="7090"/>
        <w:jc w:val="center"/>
        <w:rPr>
          <w:rFonts w:cs="Arial"/>
          <w:szCs w:val="20"/>
        </w:rPr>
      </w:pPr>
      <w:r>
        <w:rPr>
          <w:rFonts w:cs="Arial"/>
          <w:szCs w:val="20"/>
        </w:rPr>
        <w:t>SEKRETAR</w:t>
      </w:r>
    </w:p>
    <w:p w14:paraId="4EC74221" w14:textId="77777777" w:rsidR="00205A61" w:rsidRPr="009B5BF1" w:rsidRDefault="00205A61" w:rsidP="00205A61">
      <w:pPr>
        <w:spacing w:line="260" w:lineRule="exact"/>
        <w:jc w:val="right"/>
        <w:rPr>
          <w:rFonts w:cs="Arial"/>
          <w:szCs w:val="20"/>
        </w:rPr>
      </w:pPr>
    </w:p>
    <w:sectPr w:rsidR="00205A61" w:rsidRPr="009B5BF1" w:rsidSect="00256010">
      <w:headerReference w:type="even" r:id="rId18"/>
      <w:headerReference w:type="default" r:id="rId19"/>
      <w:footerReference w:type="even" r:id="rId20"/>
      <w:footerReference w:type="default" r:id="rId21"/>
      <w:headerReference w:type="first" r:id="rId22"/>
      <w:footerReference w:type="first" r:id="rId23"/>
      <w:pgSz w:w="11906" w:h="16838" w:code="9"/>
      <w:pgMar w:top="1417" w:right="1417" w:bottom="1417" w:left="1417" w:header="709" w:footer="709"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5A2A06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E89BC6" w14:textId="77777777" w:rsidR="001F5E0E" w:rsidRDefault="001F5E0E" w:rsidP="00107834">
      <w:pPr>
        <w:spacing w:line="240" w:lineRule="auto"/>
      </w:pPr>
      <w:r>
        <w:separator/>
      </w:r>
    </w:p>
  </w:endnote>
  <w:endnote w:type="continuationSeparator" w:id="0">
    <w:p w14:paraId="5422D06E" w14:textId="77777777" w:rsidR="001F5E0E" w:rsidRDefault="001F5E0E"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ArialMT">
    <w:altName w:val="MS Mincho"/>
    <w:panose1 w:val="00000000000000000000"/>
    <w:charset w:val="80"/>
    <w:family w:val="auto"/>
    <w:notTrueType/>
    <w:pitch w:val="default"/>
    <w:sig w:usb0="00000003" w:usb1="08070000" w:usb2="00000010" w:usb3="00000000" w:csb0="0002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EE"/>
    <w:family w:val="roman"/>
    <w:pitch w:val="variable"/>
    <w:sig w:usb0="E00002FF" w:usb1="420024FF" w:usb2="00000000" w:usb3="00000000" w:csb0="0000019F"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8BC49B" w14:textId="77777777" w:rsidR="008A2C21" w:rsidRDefault="008A2C21">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512E06" w14:textId="58D2CCC8" w:rsidR="001F5E0E" w:rsidRPr="00831D98" w:rsidRDefault="001F5E0E" w:rsidP="00A269C0">
    <w:pPr>
      <w:pStyle w:val="Noga"/>
      <w:pBdr>
        <w:top w:val="single" w:sz="4" w:space="1" w:color="auto"/>
      </w:pBdr>
      <w:rPr>
        <w:sz w:val="16"/>
        <w:szCs w:val="16"/>
      </w:rPr>
    </w:pPr>
    <w:r>
      <w:rPr>
        <w:sz w:val="16"/>
        <w:szCs w:val="16"/>
      </w:rPr>
      <w:tab/>
    </w:r>
    <w:r>
      <w:rPr>
        <w:sz w:val="16"/>
        <w:szCs w:val="16"/>
      </w:rPr>
      <w:tab/>
    </w: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F435D7">
      <w:rPr>
        <w:noProof/>
        <w:sz w:val="16"/>
        <w:szCs w:val="16"/>
      </w:rPr>
      <w:t>21</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F435D7">
      <w:rPr>
        <w:noProof/>
        <w:sz w:val="16"/>
        <w:szCs w:val="16"/>
      </w:rPr>
      <w:t>21</w:t>
    </w:r>
    <w:r>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F329DF" w14:textId="77777777" w:rsidR="008A2C21" w:rsidRDefault="008A2C21">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041B77" w14:textId="77777777" w:rsidR="001F5E0E" w:rsidRDefault="001F5E0E" w:rsidP="00107834">
      <w:pPr>
        <w:spacing w:line="240" w:lineRule="auto"/>
      </w:pPr>
      <w:r>
        <w:separator/>
      </w:r>
    </w:p>
  </w:footnote>
  <w:footnote w:type="continuationSeparator" w:id="0">
    <w:p w14:paraId="1591A12D" w14:textId="77777777" w:rsidR="001F5E0E" w:rsidRDefault="001F5E0E" w:rsidP="00107834">
      <w:pPr>
        <w:spacing w:line="240" w:lineRule="auto"/>
      </w:pPr>
      <w:r>
        <w:continuationSeparator/>
      </w:r>
    </w:p>
  </w:footnote>
  <w:footnote w:id="1">
    <w:p w14:paraId="0203D620" w14:textId="77777777" w:rsidR="001F5E0E" w:rsidRDefault="001F5E0E" w:rsidP="003C7FE1">
      <w:pPr>
        <w:pStyle w:val="Sprotnaopomba-besedilo"/>
      </w:pPr>
      <w:r>
        <w:rPr>
          <w:rStyle w:val="Sprotnaopomba-sklic"/>
        </w:rPr>
        <w:footnoteRef/>
      </w:r>
      <w:r>
        <w:rPr>
          <w:szCs w:val="18"/>
        </w:rPr>
        <w:t xml:space="preserve"> </w:t>
      </w:r>
      <w:hyperlink r:id="rId1" w:history="1">
        <w:r>
          <w:rPr>
            <w:rStyle w:val="Hiperpovezava"/>
          </w:rPr>
          <w:t>Obligacijski zakonik</w:t>
        </w:r>
      </w:hyperlink>
      <w:r>
        <w:rPr>
          <w:szCs w:val="18"/>
        </w:rPr>
        <w:t xml:space="preserve"> (Uradni list RS, št. 97/07 – uradno prečiščeno besedilo, 64/16 – </w:t>
      </w:r>
      <w:proofErr w:type="spellStart"/>
      <w:r>
        <w:rPr>
          <w:szCs w:val="18"/>
        </w:rPr>
        <w:t>odl</w:t>
      </w:r>
      <w:proofErr w:type="spellEnd"/>
      <w:r>
        <w:rPr>
          <w:szCs w:val="18"/>
        </w:rPr>
        <w:t xml:space="preserve">. US in 20/18 – </w:t>
      </w:r>
      <w:proofErr w:type="spellStart"/>
      <w:r>
        <w:rPr>
          <w:szCs w:val="18"/>
        </w:rPr>
        <w:t>OROZ631</w:t>
      </w:r>
      <w:proofErr w:type="spellEnd"/>
      <w:r>
        <w:rPr>
          <w:szCs w:val="18"/>
        </w:rPr>
        <w:t>)</w:t>
      </w:r>
    </w:p>
  </w:footnote>
  <w:footnote w:id="2">
    <w:p w14:paraId="5EF7227C" w14:textId="77777777" w:rsidR="001F5E0E" w:rsidRDefault="001F5E0E" w:rsidP="00033D16">
      <w:pPr>
        <w:pStyle w:val="Sprotnaopomba-besedilo"/>
      </w:pPr>
      <w:r>
        <w:rPr>
          <w:rStyle w:val="Sprotnaopomba-sklic"/>
        </w:rPr>
        <w:footnoteRef/>
      </w:r>
      <w:r>
        <w:t xml:space="preserve"> </w:t>
      </w:r>
      <w:r w:rsidRPr="009E3C61">
        <w:t xml:space="preserve">Izrazi raven, </w:t>
      </w:r>
      <w:proofErr w:type="spellStart"/>
      <w:r w:rsidRPr="009E3C61">
        <w:t>podraven</w:t>
      </w:r>
      <w:proofErr w:type="spellEnd"/>
      <w:r w:rsidRPr="009E3C61">
        <w:t xml:space="preserve">, vrsta in področje izobrazbe </w:t>
      </w:r>
      <w:r w:rsidRPr="009E3C61">
        <w:rPr>
          <w:rFonts w:cs="Arial"/>
          <w:szCs w:val="18"/>
          <w:lang w:eastAsia="sl-SI"/>
        </w:rPr>
        <w:t xml:space="preserve">v tem javnem naročilu </w:t>
      </w:r>
      <w:r w:rsidRPr="009E3C61">
        <w:t>so uporabljeni v pomenu, določenem v Uredbi o uvedbi in uporabi klasifikacijskega sistema izobraževanja in usposabljanja (Uradni list RS, št. 46/06</w:t>
      </w:r>
      <w:r>
        <w:t xml:space="preserve"> in 8/17</w:t>
      </w:r>
      <w:r w:rsidRPr="009E3C61">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DB8671" w14:textId="77777777" w:rsidR="008A2C21" w:rsidRDefault="008A2C21">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D3552D" w14:textId="2A94B8FD" w:rsidR="001F5E0E" w:rsidRPr="00BB1E26" w:rsidRDefault="001F5E0E" w:rsidP="000F463A">
    <w:pPr>
      <w:pStyle w:val="Glava"/>
      <w:pBdr>
        <w:bottom w:val="single" w:sz="4" w:space="0" w:color="auto"/>
      </w:pBdr>
      <w:rPr>
        <w:sz w:val="16"/>
        <w:szCs w:val="16"/>
      </w:rPr>
    </w:pPr>
    <w:r>
      <w:rPr>
        <w:sz w:val="16"/>
        <w:szCs w:val="16"/>
      </w:rPr>
      <w:t>Navodilo ponudnikom za pripravo ponudbe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34430F" w14:textId="77777777" w:rsidR="001F5E0E" w:rsidRDefault="001F5E0E" w:rsidP="00956909">
    <w:pPr>
      <w:autoSpaceDE w:val="0"/>
      <w:autoSpaceDN w:val="0"/>
      <w:adjustRightInd w:val="0"/>
      <w:spacing w:line="240" w:lineRule="auto"/>
      <w:rPr>
        <w:rFonts w:ascii="Republika" w:hAnsi="Republika"/>
      </w:rPr>
    </w:pPr>
    <w:r>
      <w:rPr>
        <w:noProof/>
        <w:lang w:eastAsia="sl-SI"/>
      </w:rPr>
      <mc:AlternateContent>
        <mc:Choice Requires="wps">
          <w:drawing>
            <wp:anchor distT="4294967295" distB="4294967295" distL="114300" distR="114300" simplePos="0" relativeHeight="251659264" behindDoc="1" locked="0" layoutInCell="0" allowOverlap="1" wp14:anchorId="2F9C0A23" wp14:editId="103DB11E">
              <wp:simplePos x="0" y="0"/>
              <wp:positionH relativeFrom="column">
                <wp:posOffset>-431800</wp:posOffset>
              </wp:positionH>
              <wp:positionV relativeFrom="page">
                <wp:posOffset>3600449</wp:posOffset>
              </wp:positionV>
              <wp:extent cx="252095" cy="0"/>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" o:allowincell="f" strokecolor="#428299" strokeweight=".5pt">
              <w10:wrap anchory="page"/>
            </v:line>
          </w:pict>
        </mc:Fallback>
      </mc:AlternateContent>
    </w:r>
    <w:r>
      <w:rPr>
        <w:rFonts w:ascii="Republika" w:hAnsi="Republika"/>
      </w:rPr>
      <w:t xml:space="preserve"> </w:t>
    </w:r>
  </w:p>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1F5E0E" w:rsidRPr="008F3500" w14:paraId="7C46D827" w14:textId="77777777" w:rsidTr="00956909">
      <w:trPr>
        <w:cantSplit/>
        <w:trHeight w:hRule="exact" w:val="847"/>
      </w:trPr>
      <w:tc>
        <w:tcPr>
          <w:tcW w:w="567" w:type="dxa"/>
        </w:tcPr>
        <w:p w14:paraId="25FD570A" w14:textId="77777777" w:rsidR="001F5E0E" w:rsidRDefault="001F5E0E" w:rsidP="00956909">
          <w:pPr>
            <w:autoSpaceDE w:val="0"/>
            <w:autoSpaceDN w:val="0"/>
            <w:adjustRightInd w:val="0"/>
            <w:spacing w:line="240" w:lineRule="auto"/>
            <w:rPr>
              <w:rFonts w:ascii="Republika" w:hAnsi="Republika"/>
              <w:color w:val="529DBA"/>
              <w:sz w:val="60"/>
              <w:szCs w:val="60"/>
            </w:rPr>
          </w:pPr>
          <w:r w:rsidRPr="008F3500">
            <w:rPr>
              <w:rFonts w:ascii="Republika" w:hAnsi="Republika" w:cs="Republika"/>
              <w:color w:val="529DBA"/>
              <w:sz w:val="60"/>
              <w:szCs w:val="60"/>
              <w:lang w:eastAsia="sl-SI"/>
            </w:rPr>
            <w:t></w:t>
          </w:r>
        </w:p>
        <w:p w14:paraId="0300E424" w14:textId="77777777" w:rsidR="001F5E0E" w:rsidRPr="006D42D9" w:rsidRDefault="001F5E0E" w:rsidP="00956909">
          <w:pPr>
            <w:rPr>
              <w:rFonts w:ascii="Republika" w:hAnsi="Republika"/>
              <w:sz w:val="60"/>
              <w:szCs w:val="60"/>
            </w:rPr>
          </w:pPr>
        </w:p>
        <w:p w14:paraId="543CF3D2" w14:textId="77777777" w:rsidR="001F5E0E" w:rsidRPr="006D42D9" w:rsidRDefault="001F5E0E" w:rsidP="00956909">
          <w:pPr>
            <w:rPr>
              <w:rFonts w:ascii="Republika" w:hAnsi="Republika"/>
              <w:sz w:val="60"/>
              <w:szCs w:val="60"/>
            </w:rPr>
          </w:pPr>
        </w:p>
        <w:p w14:paraId="4162A8B7" w14:textId="77777777" w:rsidR="001F5E0E" w:rsidRPr="006D42D9" w:rsidRDefault="001F5E0E" w:rsidP="00956909">
          <w:pPr>
            <w:rPr>
              <w:rFonts w:ascii="Republika" w:hAnsi="Republika"/>
              <w:sz w:val="60"/>
              <w:szCs w:val="60"/>
            </w:rPr>
          </w:pPr>
        </w:p>
        <w:p w14:paraId="00EF54C4" w14:textId="77777777" w:rsidR="001F5E0E" w:rsidRPr="006D42D9" w:rsidRDefault="001F5E0E" w:rsidP="00956909">
          <w:pPr>
            <w:rPr>
              <w:rFonts w:ascii="Republika" w:hAnsi="Republika"/>
              <w:sz w:val="60"/>
              <w:szCs w:val="60"/>
            </w:rPr>
          </w:pPr>
        </w:p>
        <w:p w14:paraId="7893A656" w14:textId="77777777" w:rsidR="001F5E0E" w:rsidRPr="006D42D9" w:rsidRDefault="001F5E0E" w:rsidP="00956909">
          <w:pPr>
            <w:rPr>
              <w:rFonts w:ascii="Republika" w:hAnsi="Republika"/>
              <w:sz w:val="60"/>
              <w:szCs w:val="60"/>
            </w:rPr>
          </w:pPr>
        </w:p>
        <w:p w14:paraId="536127DB" w14:textId="77777777" w:rsidR="001F5E0E" w:rsidRPr="006D42D9" w:rsidRDefault="001F5E0E" w:rsidP="00956909">
          <w:pPr>
            <w:rPr>
              <w:rFonts w:ascii="Republika" w:hAnsi="Republika"/>
              <w:sz w:val="60"/>
              <w:szCs w:val="60"/>
            </w:rPr>
          </w:pPr>
        </w:p>
        <w:p w14:paraId="5142D01A" w14:textId="77777777" w:rsidR="001F5E0E" w:rsidRPr="006D42D9" w:rsidRDefault="001F5E0E" w:rsidP="00956909">
          <w:pPr>
            <w:rPr>
              <w:rFonts w:ascii="Republika" w:hAnsi="Republika"/>
              <w:sz w:val="60"/>
              <w:szCs w:val="60"/>
            </w:rPr>
          </w:pPr>
        </w:p>
        <w:p w14:paraId="0B366398" w14:textId="77777777" w:rsidR="001F5E0E" w:rsidRPr="006D42D9" w:rsidRDefault="001F5E0E" w:rsidP="00956909">
          <w:pPr>
            <w:rPr>
              <w:rFonts w:ascii="Republika" w:hAnsi="Republika"/>
              <w:sz w:val="60"/>
              <w:szCs w:val="60"/>
            </w:rPr>
          </w:pPr>
        </w:p>
        <w:p w14:paraId="40977225" w14:textId="77777777" w:rsidR="001F5E0E" w:rsidRPr="006D42D9" w:rsidRDefault="001F5E0E" w:rsidP="00956909">
          <w:pPr>
            <w:rPr>
              <w:rFonts w:ascii="Republika" w:hAnsi="Republika"/>
              <w:sz w:val="60"/>
              <w:szCs w:val="60"/>
            </w:rPr>
          </w:pPr>
        </w:p>
        <w:p w14:paraId="0D02CA90" w14:textId="77777777" w:rsidR="001F5E0E" w:rsidRPr="006D42D9" w:rsidRDefault="001F5E0E" w:rsidP="00956909">
          <w:pPr>
            <w:rPr>
              <w:rFonts w:ascii="Republika" w:hAnsi="Republika"/>
              <w:sz w:val="60"/>
              <w:szCs w:val="60"/>
            </w:rPr>
          </w:pPr>
        </w:p>
        <w:p w14:paraId="3F21B6FA" w14:textId="77777777" w:rsidR="001F5E0E" w:rsidRPr="006D42D9" w:rsidRDefault="001F5E0E" w:rsidP="00956909">
          <w:pPr>
            <w:rPr>
              <w:rFonts w:ascii="Republika" w:hAnsi="Republika"/>
              <w:sz w:val="60"/>
              <w:szCs w:val="60"/>
            </w:rPr>
          </w:pPr>
        </w:p>
        <w:p w14:paraId="0B75654C" w14:textId="77777777" w:rsidR="001F5E0E" w:rsidRPr="006D42D9" w:rsidRDefault="001F5E0E" w:rsidP="00956909">
          <w:pPr>
            <w:rPr>
              <w:rFonts w:ascii="Republika" w:hAnsi="Republika"/>
              <w:sz w:val="60"/>
              <w:szCs w:val="60"/>
            </w:rPr>
          </w:pPr>
        </w:p>
        <w:p w14:paraId="31BBCB3C" w14:textId="77777777" w:rsidR="001F5E0E" w:rsidRPr="006D42D9" w:rsidRDefault="001F5E0E" w:rsidP="00956909">
          <w:pPr>
            <w:rPr>
              <w:rFonts w:ascii="Republika" w:hAnsi="Republika"/>
              <w:sz w:val="60"/>
              <w:szCs w:val="60"/>
            </w:rPr>
          </w:pPr>
        </w:p>
        <w:p w14:paraId="0C70803C" w14:textId="77777777" w:rsidR="001F5E0E" w:rsidRPr="006D42D9" w:rsidRDefault="001F5E0E" w:rsidP="00956909">
          <w:pPr>
            <w:rPr>
              <w:rFonts w:ascii="Republika" w:hAnsi="Republika"/>
              <w:sz w:val="60"/>
              <w:szCs w:val="60"/>
            </w:rPr>
          </w:pPr>
        </w:p>
        <w:p w14:paraId="52F4438E" w14:textId="77777777" w:rsidR="001F5E0E" w:rsidRPr="006D42D9" w:rsidRDefault="001F5E0E" w:rsidP="00956909">
          <w:pPr>
            <w:rPr>
              <w:rFonts w:ascii="Republika" w:hAnsi="Republika"/>
              <w:sz w:val="60"/>
              <w:szCs w:val="60"/>
            </w:rPr>
          </w:pPr>
        </w:p>
        <w:p w14:paraId="7FD07C8B" w14:textId="77777777" w:rsidR="001F5E0E" w:rsidRPr="006D42D9" w:rsidRDefault="001F5E0E" w:rsidP="00956909">
          <w:pPr>
            <w:rPr>
              <w:rFonts w:ascii="Republika" w:hAnsi="Republika"/>
              <w:sz w:val="60"/>
              <w:szCs w:val="60"/>
            </w:rPr>
          </w:pPr>
        </w:p>
      </w:tc>
    </w:tr>
  </w:tbl>
  <w:p w14:paraId="44DF5384" w14:textId="77777777" w:rsidR="001F5E0E" w:rsidRPr="008F3500" w:rsidRDefault="001F5E0E" w:rsidP="00956909">
    <w:pPr>
      <w:autoSpaceDE w:val="0"/>
      <w:autoSpaceDN w:val="0"/>
      <w:adjustRightInd w:val="0"/>
      <w:spacing w:line="240" w:lineRule="auto"/>
      <w:rPr>
        <w:rFonts w:ascii="Republika" w:hAnsi="Republika"/>
      </w:rPr>
    </w:pPr>
    <w:r>
      <w:rPr>
        <w:noProof/>
        <w:lang w:eastAsia="sl-SI"/>
      </w:rPr>
      <mc:AlternateContent>
        <mc:Choice Requires="wps">
          <w:drawing>
            <wp:anchor distT="4294967295" distB="4294967295" distL="114300" distR="114300" simplePos="0" relativeHeight="251661312" behindDoc="1" locked="0" layoutInCell="0" allowOverlap="1" wp14:anchorId="1C3914FF" wp14:editId="54E7427E">
              <wp:simplePos x="0" y="0"/>
              <wp:positionH relativeFrom="column">
                <wp:posOffset>-431800</wp:posOffset>
              </wp:positionH>
              <wp:positionV relativeFrom="page">
                <wp:posOffset>3600449</wp:posOffset>
              </wp:positionV>
              <wp:extent cx="252095" cy="0"/>
              <wp:effectExtent l="0" t="0" r="0" b="0"/>
              <wp:wrapNone/>
              <wp:docPr id="4"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" o:allowincell="f" strokecolor="#428299" strokeweight=".5pt">
              <w10:wrap anchory="page"/>
            </v:line>
          </w:pict>
        </mc:Fallback>
      </mc:AlternateContent>
    </w:r>
    <w:r w:rsidRPr="008F3500">
      <w:rPr>
        <w:rFonts w:ascii="Republika" w:hAnsi="Republika"/>
      </w:rPr>
      <w:t>REPUBLIKA SLOVENIJA</w:t>
    </w:r>
    <w:r>
      <w:rPr>
        <w:rFonts w:ascii="Republika" w:hAnsi="Republika"/>
      </w:rPr>
      <w:tab/>
    </w:r>
    <w:r>
      <w:rPr>
        <w:rFonts w:ascii="Republika" w:hAnsi="Republika"/>
      </w:rPr>
      <w:tab/>
    </w:r>
    <w:r>
      <w:rPr>
        <w:rFonts w:ascii="Republika" w:hAnsi="Republika"/>
      </w:rPr>
      <w:tab/>
    </w:r>
    <w:r>
      <w:rPr>
        <w:rFonts w:ascii="Republika" w:hAnsi="Republika"/>
      </w:rPr>
      <w:tab/>
    </w:r>
    <w:r>
      <w:rPr>
        <w:rFonts w:ascii="Republika" w:hAnsi="Republika"/>
      </w:rPr>
      <w:tab/>
    </w:r>
  </w:p>
  <w:p w14:paraId="4693D8D4" w14:textId="77777777" w:rsidR="001F5E0E" w:rsidRPr="008F3500" w:rsidRDefault="001F5E0E" w:rsidP="00956909">
    <w:pPr>
      <w:pStyle w:val="Glava"/>
      <w:tabs>
        <w:tab w:val="left" w:pos="5112"/>
      </w:tabs>
      <w:spacing w:after="120" w:line="240" w:lineRule="exact"/>
      <w:rPr>
        <w:rFonts w:ascii="Republika Bold" w:hAnsi="Republika Bold"/>
        <w:b/>
        <w:caps/>
      </w:rPr>
    </w:pPr>
    <w:r>
      <w:rPr>
        <w:rFonts w:ascii="Republika Bold" w:hAnsi="Republika Bold"/>
        <w:b/>
        <w:caps/>
      </w:rPr>
      <w:t xml:space="preserve">Ministrstvo za infrastrukturo                                       </w:t>
    </w:r>
  </w:p>
  <w:p w14:paraId="30F209BE" w14:textId="77777777" w:rsidR="001F5E0E" w:rsidRPr="00552192" w:rsidRDefault="001F5E0E" w:rsidP="00956909">
    <w:pPr>
      <w:pStyle w:val="Glava"/>
      <w:tabs>
        <w:tab w:val="left" w:pos="5112"/>
      </w:tabs>
      <w:spacing w:after="120" w:line="240" w:lineRule="exact"/>
      <w:rPr>
        <w:rFonts w:ascii="Republika" w:hAnsi="Republika"/>
        <w:caps/>
      </w:rPr>
    </w:pPr>
    <w:r>
      <w:rPr>
        <w:rFonts w:ascii="Republika" w:hAnsi="Republika"/>
        <w:caps/>
      </w:rPr>
      <w:t xml:space="preserve">Uprava republike slovenije za pomorstvo   </w:t>
    </w:r>
  </w:p>
  <w:p w14:paraId="506C97DD" w14:textId="77777777" w:rsidR="001F5E0E" w:rsidRPr="008F3500" w:rsidRDefault="001F5E0E" w:rsidP="00956909">
    <w:pPr>
      <w:pStyle w:val="Glava"/>
      <w:tabs>
        <w:tab w:val="left" w:pos="5112"/>
      </w:tabs>
      <w:spacing w:before="240" w:line="240" w:lineRule="exact"/>
      <w:rPr>
        <w:rFonts w:cs="Arial"/>
        <w:sz w:val="16"/>
      </w:rPr>
    </w:pPr>
    <w:r>
      <w:rPr>
        <w:rFonts w:cs="Arial"/>
        <w:sz w:val="16"/>
      </w:rPr>
      <w:t>Kopališko nabrežje 9</w:t>
    </w:r>
    <w:r w:rsidRPr="008F3500">
      <w:rPr>
        <w:rFonts w:cs="Arial"/>
        <w:sz w:val="16"/>
      </w:rPr>
      <w:t xml:space="preserve">, </w:t>
    </w:r>
    <w:r>
      <w:rPr>
        <w:rFonts w:cs="Arial"/>
        <w:sz w:val="16"/>
      </w:rPr>
      <w:t>6000 Koper</w:t>
    </w:r>
    <w:r w:rsidRPr="008F3500">
      <w:rPr>
        <w:rFonts w:cs="Arial"/>
        <w:sz w:val="16"/>
      </w:rPr>
      <w:tab/>
      <w:t xml:space="preserve">T: </w:t>
    </w:r>
    <w:r>
      <w:rPr>
        <w:rFonts w:cs="Arial"/>
        <w:sz w:val="16"/>
      </w:rPr>
      <w:t>05 663 21 00</w:t>
    </w:r>
  </w:p>
  <w:p w14:paraId="710ACAF4" w14:textId="77777777" w:rsidR="001F5E0E" w:rsidRPr="008F3500" w:rsidRDefault="001F5E0E" w:rsidP="00956909">
    <w:pPr>
      <w:pStyle w:val="Glava"/>
      <w:tabs>
        <w:tab w:val="left" w:pos="5112"/>
      </w:tabs>
      <w:spacing w:line="240" w:lineRule="exact"/>
      <w:rPr>
        <w:rFonts w:cs="Arial"/>
        <w:sz w:val="16"/>
      </w:rPr>
    </w:pPr>
    <w:r w:rsidRPr="008F3500">
      <w:rPr>
        <w:rFonts w:cs="Arial"/>
        <w:sz w:val="16"/>
      </w:rPr>
      <w:tab/>
      <w:t xml:space="preserve">F: </w:t>
    </w:r>
    <w:r>
      <w:rPr>
        <w:rFonts w:cs="Arial"/>
        <w:sz w:val="16"/>
      </w:rPr>
      <w:t>05 663 21 02</w:t>
    </w:r>
    <w:r w:rsidRPr="008F3500">
      <w:rPr>
        <w:rFonts w:cs="Arial"/>
        <w:sz w:val="16"/>
      </w:rPr>
      <w:t xml:space="preserve"> </w:t>
    </w:r>
  </w:p>
  <w:p w14:paraId="4618F265" w14:textId="46EEBD08" w:rsidR="001F5E0E" w:rsidRDefault="001F5E0E" w:rsidP="00956909">
    <w:pPr>
      <w:pStyle w:val="Glava"/>
      <w:tabs>
        <w:tab w:val="left" w:pos="5112"/>
      </w:tabs>
      <w:spacing w:line="240" w:lineRule="exact"/>
      <w:rPr>
        <w:rFonts w:cs="Arial"/>
        <w:sz w:val="16"/>
      </w:rPr>
    </w:pPr>
    <w:r>
      <w:rPr>
        <w:rFonts w:cs="Arial"/>
        <w:sz w:val="16"/>
      </w:rPr>
      <w:tab/>
      <w:t xml:space="preserve">      E: </w:t>
    </w:r>
    <w:proofErr w:type="spellStart"/>
    <w:r>
      <w:rPr>
        <w:rFonts w:cs="Arial"/>
        <w:sz w:val="16"/>
      </w:rPr>
      <w:t>ursp.box@gov.si</w:t>
    </w:r>
    <w:proofErr w:type="spellEnd"/>
  </w:p>
  <w:p w14:paraId="4617DAFE" w14:textId="77777777" w:rsidR="001F5E0E" w:rsidRDefault="001F5E0E" w:rsidP="00956909">
    <w:pPr>
      <w:pStyle w:val="Glava"/>
      <w:tabs>
        <w:tab w:val="left" w:pos="5112"/>
      </w:tabs>
      <w:spacing w:line="240" w:lineRule="exact"/>
      <w:rPr>
        <w:rFonts w:cs="Arial"/>
        <w:sz w:val="16"/>
      </w:rPr>
    </w:pPr>
    <w:r>
      <w:rPr>
        <w:rFonts w:cs="Arial"/>
        <w:sz w:val="16"/>
      </w:rPr>
      <w:tab/>
    </w:r>
    <w:proofErr w:type="spellStart"/>
    <w:r>
      <w:rPr>
        <w:rFonts w:cs="Arial"/>
        <w:sz w:val="16"/>
      </w:rPr>
      <w:t>www.up.gov.si</w:t>
    </w:r>
    <w:proofErr w:type="spellEnd"/>
  </w:p>
  <w:p w14:paraId="00C1D0F9" w14:textId="2B6A75C1" w:rsidR="001F5E0E" w:rsidRDefault="001F5E0E" w:rsidP="00956909">
    <w:pPr>
      <w:autoSpaceDE w:val="0"/>
      <w:autoSpaceDN w:val="0"/>
      <w:adjustRightInd w:val="0"/>
      <w:spacing w:line="240" w:lineRule="auto"/>
      <w:rPr>
        <w:rFonts w:ascii="Republika" w:hAnsi="Republika"/>
      </w:rPr>
    </w:pPr>
  </w:p>
  <w:tbl>
    <w:tblPr>
      <w:tblpPr w:leftFromText="142" w:rightFromText="142" w:bottomFromText="6005" w:vertAnchor="page" w:horzAnchor="page" w:tblpX="925" w:tblpY="869"/>
      <w:tblW w:w="0" w:type="auto"/>
      <w:tblLook w:val="04A0" w:firstRow="1" w:lastRow="0" w:firstColumn="1" w:lastColumn="0" w:noHBand="0" w:noVBand="1"/>
    </w:tblPr>
    <w:tblGrid>
      <w:gridCol w:w="567"/>
    </w:tblGrid>
    <w:tr w:rsidR="001F5E0E" w:rsidRPr="008F3500" w14:paraId="3A428831" w14:textId="77777777" w:rsidTr="00956909">
      <w:trPr>
        <w:cantSplit/>
        <w:trHeight w:hRule="exact" w:val="847"/>
      </w:trPr>
      <w:tc>
        <w:tcPr>
          <w:tcW w:w="567" w:type="dxa"/>
        </w:tcPr>
        <w:p w14:paraId="48FFB8AF" w14:textId="77777777" w:rsidR="001F5E0E" w:rsidRPr="006D42D9" w:rsidRDefault="001F5E0E" w:rsidP="00956909">
          <w:pPr>
            <w:rPr>
              <w:rFonts w:ascii="Republika" w:hAnsi="Republika"/>
              <w:sz w:val="60"/>
              <w:szCs w:val="60"/>
            </w:rPr>
          </w:pPr>
        </w:p>
        <w:p w14:paraId="155CF7D1" w14:textId="77777777" w:rsidR="001F5E0E" w:rsidRPr="006D42D9" w:rsidRDefault="001F5E0E" w:rsidP="00956909">
          <w:pPr>
            <w:rPr>
              <w:rFonts w:ascii="Republika" w:hAnsi="Republika"/>
              <w:sz w:val="60"/>
              <w:szCs w:val="60"/>
            </w:rPr>
          </w:pPr>
        </w:p>
        <w:p w14:paraId="2A9BCDD1" w14:textId="77777777" w:rsidR="001F5E0E" w:rsidRPr="006D42D9" w:rsidRDefault="001F5E0E" w:rsidP="00956909">
          <w:pPr>
            <w:rPr>
              <w:rFonts w:ascii="Republika" w:hAnsi="Republika"/>
              <w:sz w:val="60"/>
              <w:szCs w:val="60"/>
            </w:rPr>
          </w:pPr>
        </w:p>
        <w:p w14:paraId="363389F1" w14:textId="77777777" w:rsidR="001F5E0E" w:rsidRPr="006D42D9" w:rsidRDefault="001F5E0E" w:rsidP="00956909">
          <w:pPr>
            <w:rPr>
              <w:rFonts w:ascii="Republika" w:hAnsi="Republika"/>
              <w:sz w:val="60"/>
              <w:szCs w:val="60"/>
            </w:rPr>
          </w:pPr>
        </w:p>
        <w:p w14:paraId="723FB32C" w14:textId="77777777" w:rsidR="001F5E0E" w:rsidRPr="006D42D9" w:rsidRDefault="001F5E0E" w:rsidP="00956909">
          <w:pPr>
            <w:rPr>
              <w:rFonts w:ascii="Republika" w:hAnsi="Republika"/>
              <w:sz w:val="60"/>
              <w:szCs w:val="60"/>
            </w:rPr>
          </w:pPr>
        </w:p>
        <w:p w14:paraId="10C989E9" w14:textId="77777777" w:rsidR="001F5E0E" w:rsidRPr="006D42D9" w:rsidRDefault="001F5E0E" w:rsidP="00956909">
          <w:pPr>
            <w:rPr>
              <w:rFonts w:ascii="Republika" w:hAnsi="Republika"/>
              <w:sz w:val="60"/>
              <w:szCs w:val="60"/>
            </w:rPr>
          </w:pPr>
        </w:p>
        <w:p w14:paraId="1EBC6AEA" w14:textId="77777777" w:rsidR="001F5E0E" w:rsidRPr="006D42D9" w:rsidRDefault="001F5E0E" w:rsidP="00956909">
          <w:pPr>
            <w:rPr>
              <w:rFonts w:ascii="Republika" w:hAnsi="Republika"/>
              <w:sz w:val="60"/>
              <w:szCs w:val="60"/>
            </w:rPr>
          </w:pPr>
        </w:p>
        <w:p w14:paraId="3D5E607C" w14:textId="77777777" w:rsidR="001F5E0E" w:rsidRPr="006D42D9" w:rsidRDefault="001F5E0E" w:rsidP="00956909">
          <w:pPr>
            <w:rPr>
              <w:rFonts w:ascii="Republika" w:hAnsi="Republika"/>
              <w:sz w:val="60"/>
              <w:szCs w:val="60"/>
            </w:rPr>
          </w:pPr>
        </w:p>
        <w:p w14:paraId="68A847D7" w14:textId="77777777" w:rsidR="001F5E0E" w:rsidRPr="006D42D9" w:rsidRDefault="001F5E0E" w:rsidP="00956909">
          <w:pPr>
            <w:rPr>
              <w:rFonts w:ascii="Republika" w:hAnsi="Republika"/>
              <w:sz w:val="60"/>
              <w:szCs w:val="60"/>
            </w:rPr>
          </w:pPr>
        </w:p>
        <w:p w14:paraId="1AD8F84C" w14:textId="77777777" w:rsidR="001F5E0E" w:rsidRPr="006D42D9" w:rsidRDefault="001F5E0E" w:rsidP="00956909">
          <w:pPr>
            <w:rPr>
              <w:rFonts w:ascii="Republika" w:hAnsi="Republika"/>
              <w:sz w:val="60"/>
              <w:szCs w:val="60"/>
            </w:rPr>
          </w:pPr>
        </w:p>
        <w:p w14:paraId="10BA3263" w14:textId="77777777" w:rsidR="001F5E0E" w:rsidRPr="006D42D9" w:rsidRDefault="001F5E0E" w:rsidP="00956909">
          <w:pPr>
            <w:rPr>
              <w:rFonts w:ascii="Republika" w:hAnsi="Republika"/>
              <w:sz w:val="60"/>
              <w:szCs w:val="60"/>
            </w:rPr>
          </w:pPr>
        </w:p>
        <w:p w14:paraId="522BAAF9" w14:textId="77777777" w:rsidR="001F5E0E" w:rsidRPr="006D42D9" w:rsidRDefault="001F5E0E" w:rsidP="00956909">
          <w:pPr>
            <w:rPr>
              <w:rFonts w:ascii="Republika" w:hAnsi="Republika"/>
              <w:sz w:val="60"/>
              <w:szCs w:val="60"/>
            </w:rPr>
          </w:pPr>
        </w:p>
        <w:p w14:paraId="704AF655" w14:textId="77777777" w:rsidR="001F5E0E" w:rsidRPr="006D42D9" w:rsidRDefault="001F5E0E" w:rsidP="00956909">
          <w:pPr>
            <w:rPr>
              <w:rFonts w:ascii="Republika" w:hAnsi="Republika"/>
              <w:sz w:val="60"/>
              <w:szCs w:val="60"/>
            </w:rPr>
          </w:pPr>
        </w:p>
        <w:p w14:paraId="06D91FF5" w14:textId="77777777" w:rsidR="001F5E0E" w:rsidRPr="006D42D9" w:rsidRDefault="001F5E0E" w:rsidP="00956909">
          <w:pPr>
            <w:rPr>
              <w:rFonts w:ascii="Republika" w:hAnsi="Republika"/>
              <w:sz w:val="60"/>
              <w:szCs w:val="60"/>
            </w:rPr>
          </w:pPr>
        </w:p>
        <w:p w14:paraId="52AB9DE5" w14:textId="77777777" w:rsidR="001F5E0E" w:rsidRPr="006D42D9" w:rsidRDefault="001F5E0E" w:rsidP="00956909">
          <w:pPr>
            <w:rPr>
              <w:rFonts w:ascii="Republika" w:hAnsi="Republika"/>
              <w:sz w:val="60"/>
              <w:szCs w:val="60"/>
            </w:rPr>
          </w:pPr>
        </w:p>
        <w:p w14:paraId="1CD53442" w14:textId="77777777" w:rsidR="001F5E0E" w:rsidRPr="006D42D9" w:rsidRDefault="001F5E0E" w:rsidP="00956909">
          <w:pPr>
            <w:rPr>
              <w:rFonts w:ascii="Republika" w:hAnsi="Republika"/>
              <w:sz w:val="60"/>
              <w:szCs w:val="60"/>
            </w:rPr>
          </w:pPr>
        </w:p>
      </w:tc>
    </w:tr>
  </w:tbl>
  <w:p w14:paraId="22904AC6" w14:textId="047268EC" w:rsidR="001F5E0E" w:rsidRPr="00AE1133" w:rsidRDefault="001F5E0E" w:rsidP="003334CC">
    <w:pPr>
      <w:tabs>
        <w:tab w:val="left" w:pos="4678"/>
      </w:tabs>
      <w:spacing w:line="240" w:lineRule="exact"/>
      <w:rPr>
        <w:rFonts w:cs="Arial"/>
        <w:sz w:val="16"/>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9"/>
    <w:multiLevelType w:val="multilevel"/>
    <w:tmpl w:val="00000009"/>
    <w:lvl w:ilvl="0">
      <w:start w:val="3"/>
      <w:numFmt w:val="bullet"/>
      <w:lvlText w:val="-"/>
      <w:lvlJc w:val="left"/>
      <w:pPr>
        <w:tabs>
          <w:tab w:val="left" w:pos="1428"/>
        </w:tabs>
        <w:ind w:left="1428" w:hanging="360"/>
      </w:pPr>
      <w:rPr>
        <w:rFonts w:ascii="Times New Roman" w:eastAsia="Times New Roman" w:hAnsi="Times New Roman" w:hint="default"/>
      </w:rPr>
    </w:lvl>
    <w:lvl w:ilvl="1" w:tentative="1">
      <w:start w:val="1"/>
      <w:numFmt w:val="lowerLetter"/>
      <w:lvlText w:val="%2."/>
      <w:lvlJc w:val="left"/>
      <w:pPr>
        <w:tabs>
          <w:tab w:val="left" w:pos="2033"/>
        </w:tabs>
        <w:ind w:left="2033" w:hanging="360"/>
      </w:pPr>
      <w:rPr>
        <w:rFonts w:cs="Times New Roman"/>
      </w:rPr>
    </w:lvl>
    <w:lvl w:ilvl="2" w:tentative="1">
      <w:start w:val="1"/>
      <w:numFmt w:val="lowerRoman"/>
      <w:lvlText w:val="%3."/>
      <w:lvlJc w:val="right"/>
      <w:pPr>
        <w:tabs>
          <w:tab w:val="left" w:pos="2753"/>
        </w:tabs>
        <w:ind w:left="2753" w:hanging="180"/>
      </w:pPr>
      <w:rPr>
        <w:rFonts w:cs="Times New Roman"/>
      </w:rPr>
    </w:lvl>
    <w:lvl w:ilvl="3" w:tentative="1">
      <w:start w:val="1"/>
      <w:numFmt w:val="decimal"/>
      <w:lvlText w:val="%4."/>
      <w:lvlJc w:val="left"/>
      <w:pPr>
        <w:tabs>
          <w:tab w:val="left" w:pos="3473"/>
        </w:tabs>
        <w:ind w:left="3473" w:hanging="360"/>
      </w:pPr>
      <w:rPr>
        <w:rFonts w:cs="Times New Roman"/>
      </w:rPr>
    </w:lvl>
    <w:lvl w:ilvl="4" w:tentative="1">
      <w:start w:val="1"/>
      <w:numFmt w:val="lowerLetter"/>
      <w:lvlText w:val="%5."/>
      <w:lvlJc w:val="left"/>
      <w:pPr>
        <w:tabs>
          <w:tab w:val="left" w:pos="4193"/>
        </w:tabs>
        <w:ind w:left="4193" w:hanging="360"/>
      </w:pPr>
      <w:rPr>
        <w:rFonts w:cs="Times New Roman"/>
      </w:rPr>
    </w:lvl>
    <w:lvl w:ilvl="5" w:tentative="1">
      <w:start w:val="1"/>
      <w:numFmt w:val="lowerRoman"/>
      <w:lvlText w:val="%6."/>
      <w:lvlJc w:val="right"/>
      <w:pPr>
        <w:tabs>
          <w:tab w:val="left" w:pos="4913"/>
        </w:tabs>
        <w:ind w:left="4913" w:hanging="180"/>
      </w:pPr>
      <w:rPr>
        <w:rFonts w:cs="Times New Roman"/>
      </w:rPr>
    </w:lvl>
    <w:lvl w:ilvl="6" w:tentative="1">
      <w:start w:val="1"/>
      <w:numFmt w:val="decimal"/>
      <w:lvlText w:val="%7."/>
      <w:lvlJc w:val="left"/>
      <w:pPr>
        <w:tabs>
          <w:tab w:val="left" w:pos="5633"/>
        </w:tabs>
        <w:ind w:left="5633" w:hanging="360"/>
      </w:pPr>
      <w:rPr>
        <w:rFonts w:cs="Times New Roman"/>
      </w:rPr>
    </w:lvl>
    <w:lvl w:ilvl="7" w:tentative="1">
      <w:start w:val="1"/>
      <w:numFmt w:val="lowerLetter"/>
      <w:lvlText w:val="%8."/>
      <w:lvlJc w:val="left"/>
      <w:pPr>
        <w:tabs>
          <w:tab w:val="left" w:pos="6353"/>
        </w:tabs>
        <w:ind w:left="6353" w:hanging="360"/>
      </w:pPr>
      <w:rPr>
        <w:rFonts w:cs="Times New Roman"/>
      </w:rPr>
    </w:lvl>
    <w:lvl w:ilvl="8" w:tentative="1">
      <w:start w:val="1"/>
      <w:numFmt w:val="lowerRoman"/>
      <w:lvlText w:val="%9."/>
      <w:lvlJc w:val="right"/>
      <w:pPr>
        <w:tabs>
          <w:tab w:val="left" w:pos="7073"/>
        </w:tabs>
        <w:ind w:left="7073" w:hanging="180"/>
      </w:pPr>
      <w:rPr>
        <w:rFonts w:cs="Times New Roman"/>
      </w:rPr>
    </w:lvl>
  </w:abstractNum>
  <w:abstractNum w:abstractNumId="2">
    <w:nsid w:val="0000000C"/>
    <w:multiLevelType w:val="multilevel"/>
    <w:tmpl w:val="0000000C"/>
    <w:lvl w:ilvl="0" w:tentative="1">
      <w:start w:val="1"/>
      <w:numFmt w:val="decimal"/>
      <w:lvlText w:val="%1."/>
      <w:lvlJc w:val="left"/>
      <w:pPr>
        <w:ind w:left="357" w:hanging="357"/>
      </w:pPr>
      <w:rPr>
        <w:rFonts w:cs="Times New Roman" w:hint="default"/>
      </w:rPr>
    </w:lvl>
    <w:lvl w:ilvl="1" w:tentative="1">
      <w:start w:val="1"/>
      <w:numFmt w:val="decimal"/>
      <w:lvlText w:val="%1.%2"/>
      <w:lvlJc w:val="left"/>
      <w:pPr>
        <w:ind w:left="1021" w:hanging="664"/>
      </w:pPr>
      <w:rPr>
        <w:rFonts w:cs="Times New Roman" w:hint="default"/>
      </w:rPr>
    </w:lvl>
    <w:lvl w:ilvl="2" w:tentative="1">
      <w:start w:val="1"/>
      <w:numFmt w:val="decimal"/>
      <w:lvlText w:val="%1.%2.%3"/>
      <w:lvlJc w:val="left"/>
      <w:pPr>
        <w:ind w:left="5301" w:hanging="1190"/>
      </w:pPr>
      <w:rPr>
        <w:rFonts w:cs="Times New Roman" w:hint="default"/>
      </w:rPr>
    </w:lvl>
    <w:lvl w:ilvl="3" w:tentative="1">
      <w:start w:val="1"/>
      <w:numFmt w:val="decimal"/>
      <w:lvlText w:val="%1.%2.%3.%4"/>
      <w:lvlJc w:val="left"/>
      <w:pPr>
        <w:ind w:left="3062" w:hanging="1531"/>
      </w:pPr>
      <w:rPr>
        <w:rFonts w:cs="Times New Roman" w:hint="default"/>
      </w:rPr>
    </w:lvl>
    <w:lvl w:ilvl="4" w:tentative="1">
      <w:start w:val="1"/>
      <w:numFmt w:val="decimal"/>
      <w:lvlText w:val="%1.%2.%3.%4.%5"/>
      <w:lvlJc w:val="left"/>
      <w:pPr>
        <w:ind w:left="1800" w:hanging="360"/>
      </w:pPr>
      <w:rPr>
        <w:rFonts w:cs="Times New Roman" w:hint="default"/>
      </w:rPr>
    </w:lvl>
    <w:lvl w:ilvl="5" w:tentative="1">
      <w:start w:val="1"/>
      <w:numFmt w:val="decimal"/>
      <w:lvlText w:val="%1.%2.%3.%4.%5.%6"/>
      <w:lvlJc w:val="left"/>
      <w:pPr>
        <w:ind w:left="2160" w:hanging="360"/>
      </w:pPr>
      <w:rPr>
        <w:rFonts w:cs="Times New Roman" w:hint="default"/>
      </w:rPr>
    </w:lvl>
    <w:lvl w:ilvl="6" w:tentative="1">
      <w:start w:val="1"/>
      <w:numFmt w:val="decimal"/>
      <w:lvlText w:val="%1.%2.%3.%4.%5.%6.%7"/>
      <w:lvlJc w:val="left"/>
      <w:pPr>
        <w:ind w:left="2520" w:hanging="360"/>
      </w:pPr>
      <w:rPr>
        <w:rFonts w:cs="Times New Roman" w:hint="default"/>
      </w:rPr>
    </w:lvl>
    <w:lvl w:ilvl="7" w:tentative="1">
      <w:start w:val="1"/>
      <w:numFmt w:val="decimal"/>
      <w:lvlText w:val="%1.%2.%3.%4.%5.%6.%7.%8"/>
      <w:lvlJc w:val="left"/>
      <w:pPr>
        <w:ind w:left="2880" w:hanging="360"/>
      </w:pPr>
      <w:rPr>
        <w:rFonts w:cs="Times New Roman" w:hint="default"/>
      </w:rPr>
    </w:lvl>
    <w:lvl w:ilvl="8" w:tentative="1">
      <w:start w:val="1"/>
      <w:numFmt w:val="decimal"/>
      <w:lvlText w:val="%1.%2.%3.%4.%5.%6.%7.%8.%9"/>
      <w:lvlJc w:val="left"/>
      <w:pPr>
        <w:ind w:left="3240" w:hanging="360"/>
      </w:pPr>
      <w:rPr>
        <w:rFonts w:cs="Times New Roman" w:hint="default"/>
      </w:rPr>
    </w:lvl>
  </w:abstractNum>
  <w:abstractNum w:abstractNumId="3">
    <w:nsid w:val="0000000F"/>
    <w:multiLevelType w:val="multilevel"/>
    <w:tmpl w:val="0000000F"/>
    <w:lvl w:ilvl="0">
      <w:start w:val="3"/>
      <w:numFmt w:val="bullet"/>
      <w:lvlText w:val="-"/>
      <w:lvlJc w:val="left"/>
      <w:pPr>
        <w:tabs>
          <w:tab w:val="left" w:pos="1531"/>
        </w:tabs>
        <w:ind w:left="1531" w:hanging="360"/>
      </w:pPr>
      <w:rPr>
        <w:rFonts w:ascii="Times New Roman" w:eastAsia="Times New Roman" w:hAnsi="Times New Roman" w:hint="default"/>
      </w:rPr>
    </w:lvl>
    <w:lvl w:ilvl="1" w:tentative="1">
      <w:start w:val="1"/>
      <w:numFmt w:val="lowerLetter"/>
      <w:lvlText w:val="%2."/>
      <w:lvlJc w:val="left"/>
      <w:pPr>
        <w:tabs>
          <w:tab w:val="left" w:pos="2136"/>
        </w:tabs>
        <w:ind w:left="2136" w:hanging="360"/>
      </w:pPr>
      <w:rPr>
        <w:rFonts w:cs="Times New Roman"/>
      </w:rPr>
    </w:lvl>
    <w:lvl w:ilvl="2" w:tentative="1">
      <w:start w:val="1"/>
      <w:numFmt w:val="lowerRoman"/>
      <w:lvlText w:val="%3."/>
      <w:lvlJc w:val="right"/>
      <w:pPr>
        <w:tabs>
          <w:tab w:val="left" w:pos="2856"/>
        </w:tabs>
        <w:ind w:left="2856" w:hanging="180"/>
      </w:pPr>
      <w:rPr>
        <w:rFonts w:cs="Times New Roman"/>
      </w:rPr>
    </w:lvl>
    <w:lvl w:ilvl="3" w:tentative="1">
      <w:start w:val="1"/>
      <w:numFmt w:val="decimal"/>
      <w:lvlText w:val="%4."/>
      <w:lvlJc w:val="left"/>
      <w:pPr>
        <w:tabs>
          <w:tab w:val="left" w:pos="3576"/>
        </w:tabs>
        <w:ind w:left="3576" w:hanging="360"/>
      </w:pPr>
      <w:rPr>
        <w:rFonts w:cs="Times New Roman"/>
      </w:rPr>
    </w:lvl>
    <w:lvl w:ilvl="4" w:tentative="1">
      <w:start w:val="1"/>
      <w:numFmt w:val="lowerLetter"/>
      <w:lvlText w:val="%5."/>
      <w:lvlJc w:val="left"/>
      <w:pPr>
        <w:tabs>
          <w:tab w:val="left" w:pos="4296"/>
        </w:tabs>
        <w:ind w:left="4296" w:hanging="360"/>
      </w:pPr>
      <w:rPr>
        <w:rFonts w:cs="Times New Roman"/>
      </w:rPr>
    </w:lvl>
    <w:lvl w:ilvl="5" w:tentative="1">
      <w:start w:val="1"/>
      <w:numFmt w:val="lowerRoman"/>
      <w:lvlText w:val="%6."/>
      <w:lvlJc w:val="right"/>
      <w:pPr>
        <w:tabs>
          <w:tab w:val="left" w:pos="5016"/>
        </w:tabs>
        <w:ind w:left="5016" w:hanging="180"/>
      </w:pPr>
      <w:rPr>
        <w:rFonts w:cs="Times New Roman"/>
      </w:rPr>
    </w:lvl>
    <w:lvl w:ilvl="6" w:tentative="1">
      <w:start w:val="1"/>
      <w:numFmt w:val="decimal"/>
      <w:lvlText w:val="%7."/>
      <w:lvlJc w:val="left"/>
      <w:pPr>
        <w:tabs>
          <w:tab w:val="left" w:pos="5736"/>
        </w:tabs>
        <w:ind w:left="5736" w:hanging="360"/>
      </w:pPr>
      <w:rPr>
        <w:rFonts w:cs="Times New Roman"/>
      </w:rPr>
    </w:lvl>
    <w:lvl w:ilvl="7" w:tentative="1">
      <w:start w:val="1"/>
      <w:numFmt w:val="lowerLetter"/>
      <w:lvlText w:val="%8."/>
      <w:lvlJc w:val="left"/>
      <w:pPr>
        <w:tabs>
          <w:tab w:val="left" w:pos="6456"/>
        </w:tabs>
        <w:ind w:left="6456" w:hanging="360"/>
      </w:pPr>
      <w:rPr>
        <w:rFonts w:cs="Times New Roman"/>
      </w:rPr>
    </w:lvl>
    <w:lvl w:ilvl="8" w:tentative="1">
      <w:start w:val="1"/>
      <w:numFmt w:val="lowerRoman"/>
      <w:lvlText w:val="%9."/>
      <w:lvlJc w:val="right"/>
      <w:pPr>
        <w:tabs>
          <w:tab w:val="left" w:pos="7176"/>
        </w:tabs>
        <w:ind w:left="7176" w:hanging="180"/>
      </w:pPr>
      <w:rPr>
        <w:rFonts w:cs="Times New Roman"/>
      </w:rPr>
    </w:lvl>
  </w:abstractNum>
  <w:abstractNum w:abstractNumId="4">
    <w:nsid w:val="00000010"/>
    <w:multiLevelType w:val="multilevel"/>
    <w:tmpl w:val="00000010"/>
    <w:lvl w:ilvl="0">
      <w:start w:val="1"/>
      <w:numFmt w:val="lowerLetter"/>
      <w:lvlText w:val="(%1)"/>
      <w:lvlJc w:val="left"/>
      <w:pPr>
        <w:tabs>
          <w:tab w:val="left" w:pos="1180"/>
        </w:tabs>
        <w:ind w:left="1180" w:hanging="705"/>
      </w:pPr>
      <w:rPr>
        <w:rFonts w:cs="Times New Roman" w:hint="default"/>
      </w:rPr>
    </w:lvl>
    <w:lvl w:ilvl="1" w:tentative="1">
      <w:start w:val="1"/>
      <w:numFmt w:val="lowerLetter"/>
      <w:lvlText w:val="%2."/>
      <w:lvlJc w:val="left"/>
      <w:pPr>
        <w:tabs>
          <w:tab w:val="left" w:pos="1440"/>
        </w:tabs>
        <w:ind w:left="1440" w:hanging="360"/>
      </w:pPr>
      <w:rPr>
        <w:rFonts w:cs="Times New Roman"/>
      </w:rPr>
    </w:lvl>
    <w:lvl w:ilvl="2" w:tentative="1">
      <w:start w:val="1"/>
      <w:numFmt w:val="lowerRoman"/>
      <w:lvlText w:val="%3."/>
      <w:lvlJc w:val="right"/>
      <w:pPr>
        <w:tabs>
          <w:tab w:val="left" w:pos="2160"/>
        </w:tabs>
        <w:ind w:left="2160" w:hanging="180"/>
      </w:pPr>
      <w:rPr>
        <w:rFonts w:cs="Times New Roman"/>
      </w:rPr>
    </w:lvl>
    <w:lvl w:ilvl="3" w:tentative="1">
      <w:start w:val="1"/>
      <w:numFmt w:val="decimal"/>
      <w:lvlText w:val="%4."/>
      <w:lvlJc w:val="left"/>
      <w:pPr>
        <w:tabs>
          <w:tab w:val="left" w:pos="2880"/>
        </w:tabs>
        <w:ind w:left="2880" w:hanging="360"/>
      </w:pPr>
      <w:rPr>
        <w:rFonts w:cs="Times New Roman"/>
      </w:rPr>
    </w:lvl>
    <w:lvl w:ilvl="4" w:tentative="1">
      <w:start w:val="1"/>
      <w:numFmt w:val="lowerLetter"/>
      <w:lvlText w:val="%5."/>
      <w:lvlJc w:val="left"/>
      <w:pPr>
        <w:tabs>
          <w:tab w:val="left" w:pos="3600"/>
        </w:tabs>
        <w:ind w:left="3600" w:hanging="360"/>
      </w:pPr>
      <w:rPr>
        <w:rFonts w:cs="Times New Roman"/>
      </w:rPr>
    </w:lvl>
    <w:lvl w:ilvl="5" w:tentative="1">
      <w:start w:val="1"/>
      <w:numFmt w:val="lowerRoman"/>
      <w:lvlText w:val="%6."/>
      <w:lvlJc w:val="right"/>
      <w:pPr>
        <w:tabs>
          <w:tab w:val="left" w:pos="4320"/>
        </w:tabs>
        <w:ind w:left="4320" w:hanging="180"/>
      </w:pPr>
      <w:rPr>
        <w:rFonts w:cs="Times New Roman"/>
      </w:rPr>
    </w:lvl>
    <w:lvl w:ilvl="6" w:tentative="1">
      <w:start w:val="1"/>
      <w:numFmt w:val="decimal"/>
      <w:lvlText w:val="%7."/>
      <w:lvlJc w:val="left"/>
      <w:pPr>
        <w:tabs>
          <w:tab w:val="left" w:pos="5040"/>
        </w:tabs>
        <w:ind w:left="5040" w:hanging="360"/>
      </w:pPr>
      <w:rPr>
        <w:rFonts w:cs="Times New Roman"/>
      </w:rPr>
    </w:lvl>
    <w:lvl w:ilvl="7" w:tentative="1">
      <w:start w:val="1"/>
      <w:numFmt w:val="lowerLetter"/>
      <w:lvlText w:val="%8."/>
      <w:lvlJc w:val="left"/>
      <w:pPr>
        <w:tabs>
          <w:tab w:val="left" w:pos="5760"/>
        </w:tabs>
        <w:ind w:left="5760" w:hanging="360"/>
      </w:pPr>
      <w:rPr>
        <w:rFonts w:cs="Times New Roman"/>
      </w:rPr>
    </w:lvl>
    <w:lvl w:ilvl="8" w:tentative="1">
      <w:start w:val="1"/>
      <w:numFmt w:val="lowerRoman"/>
      <w:lvlText w:val="%9."/>
      <w:lvlJc w:val="right"/>
      <w:pPr>
        <w:tabs>
          <w:tab w:val="left" w:pos="6480"/>
        </w:tabs>
        <w:ind w:left="6480" w:hanging="180"/>
      </w:pPr>
      <w:rPr>
        <w:rFonts w:cs="Times New Roman"/>
      </w:rPr>
    </w:lvl>
  </w:abstractNum>
  <w:abstractNum w:abstractNumId="5">
    <w:nsid w:val="00000013"/>
    <w:multiLevelType w:val="multilevel"/>
    <w:tmpl w:val="00000013"/>
    <w:lvl w:ilvl="0">
      <w:start w:val="3"/>
      <w:numFmt w:val="bullet"/>
      <w:lvlText w:val="-"/>
      <w:lvlJc w:val="left"/>
      <w:pPr>
        <w:tabs>
          <w:tab w:val="left" w:pos="1531"/>
        </w:tabs>
        <w:ind w:left="1531" w:hanging="360"/>
      </w:pPr>
      <w:rPr>
        <w:rFonts w:ascii="Times New Roman" w:eastAsia="Times New Roman" w:hAnsi="Times New Roman" w:hint="default"/>
      </w:rPr>
    </w:lvl>
    <w:lvl w:ilvl="1">
      <w:start w:val="1"/>
      <w:numFmt w:val="lowerLetter"/>
      <w:lvlText w:val="%2."/>
      <w:lvlJc w:val="left"/>
      <w:pPr>
        <w:tabs>
          <w:tab w:val="left" w:pos="2136"/>
        </w:tabs>
        <w:ind w:left="2136" w:hanging="360"/>
      </w:pPr>
      <w:rPr>
        <w:rFonts w:cs="Times New Roman"/>
      </w:rPr>
    </w:lvl>
    <w:lvl w:ilvl="2">
      <w:start w:val="1"/>
      <w:numFmt w:val="lowerRoman"/>
      <w:lvlText w:val="%3."/>
      <w:lvlJc w:val="right"/>
      <w:pPr>
        <w:tabs>
          <w:tab w:val="left" w:pos="2856"/>
        </w:tabs>
        <w:ind w:left="2856" w:hanging="180"/>
      </w:pPr>
      <w:rPr>
        <w:rFonts w:cs="Times New Roman"/>
      </w:rPr>
    </w:lvl>
    <w:lvl w:ilvl="3" w:tentative="1">
      <w:start w:val="1"/>
      <w:numFmt w:val="decimal"/>
      <w:lvlText w:val="%4."/>
      <w:lvlJc w:val="left"/>
      <w:pPr>
        <w:tabs>
          <w:tab w:val="left" w:pos="3576"/>
        </w:tabs>
        <w:ind w:left="3576" w:hanging="360"/>
      </w:pPr>
      <w:rPr>
        <w:rFonts w:cs="Times New Roman"/>
      </w:rPr>
    </w:lvl>
    <w:lvl w:ilvl="4" w:tentative="1">
      <w:start w:val="1"/>
      <w:numFmt w:val="lowerLetter"/>
      <w:lvlText w:val="%5."/>
      <w:lvlJc w:val="left"/>
      <w:pPr>
        <w:tabs>
          <w:tab w:val="left" w:pos="4296"/>
        </w:tabs>
        <w:ind w:left="4296" w:hanging="360"/>
      </w:pPr>
      <w:rPr>
        <w:rFonts w:cs="Times New Roman"/>
      </w:rPr>
    </w:lvl>
    <w:lvl w:ilvl="5" w:tentative="1">
      <w:start w:val="1"/>
      <w:numFmt w:val="lowerRoman"/>
      <w:lvlText w:val="%6."/>
      <w:lvlJc w:val="right"/>
      <w:pPr>
        <w:tabs>
          <w:tab w:val="left" w:pos="5016"/>
        </w:tabs>
        <w:ind w:left="5016" w:hanging="180"/>
      </w:pPr>
      <w:rPr>
        <w:rFonts w:cs="Times New Roman"/>
      </w:rPr>
    </w:lvl>
    <w:lvl w:ilvl="6" w:tentative="1">
      <w:start w:val="1"/>
      <w:numFmt w:val="decimal"/>
      <w:lvlText w:val="%7."/>
      <w:lvlJc w:val="left"/>
      <w:pPr>
        <w:tabs>
          <w:tab w:val="left" w:pos="5736"/>
        </w:tabs>
        <w:ind w:left="5736" w:hanging="360"/>
      </w:pPr>
      <w:rPr>
        <w:rFonts w:cs="Times New Roman"/>
      </w:rPr>
    </w:lvl>
    <w:lvl w:ilvl="7" w:tentative="1">
      <w:start w:val="1"/>
      <w:numFmt w:val="lowerLetter"/>
      <w:lvlText w:val="%8."/>
      <w:lvlJc w:val="left"/>
      <w:pPr>
        <w:tabs>
          <w:tab w:val="left" w:pos="6456"/>
        </w:tabs>
        <w:ind w:left="6456" w:hanging="360"/>
      </w:pPr>
      <w:rPr>
        <w:rFonts w:cs="Times New Roman"/>
      </w:rPr>
    </w:lvl>
    <w:lvl w:ilvl="8" w:tentative="1">
      <w:start w:val="1"/>
      <w:numFmt w:val="lowerRoman"/>
      <w:lvlText w:val="%9."/>
      <w:lvlJc w:val="right"/>
      <w:pPr>
        <w:tabs>
          <w:tab w:val="left" w:pos="7176"/>
        </w:tabs>
        <w:ind w:left="7176" w:hanging="180"/>
      </w:pPr>
      <w:rPr>
        <w:rFonts w:cs="Times New Roman"/>
      </w:rPr>
    </w:lvl>
  </w:abstractNum>
  <w:abstractNum w:abstractNumId="6">
    <w:nsid w:val="019E2E90"/>
    <w:multiLevelType w:val="multilevel"/>
    <w:tmpl w:val="70AAA324"/>
    <w:numStyleLink w:val="Natevanjestevilkami"/>
  </w:abstractNum>
  <w:abstractNum w:abstractNumId="7">
    <w:nsid w:val="0AE53239"/>
    <w:multiLevelType w:val="hybridMultilevel"/>
    <w:tmpl w:val="EC04D830"/>
    <w:lvl w:ilvl="0" w:tplc="04240001">
      <w:start w:val="1"/>
      <w:numFmt w:val="bullet"/>
      <w:lvlText w:val=""/>
      <w:lvlJc w:val="left"/>
      <w:pPr>
        <w:tabs>
          <w:tab w:val="num" w:pos="360"/>
        </w:tabs>
        <w:ind w:left="360" w:hanging="360"/>
      </w:pPr>
      <w:rPr>
        <w:rFonts w:ascii="Symbol" w:hAnsi="Symbol" w:hint="default"/>
      </w:rPr>
    </w:lvl>
    <w:lvl w:ilvl="1" w:tplc="04240019">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8">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9">
    <w:nsid w:val="0F986FA2"/>
    <w:multiLevelType w:val="hybridMultilevel"/>
    <w:tmpl w:val="6292DCE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23A7DBB"/>
    <w:multiLevelType w:val="hybridMultilevel"/>
    <w:tmpl w:val="84E60002"/>
    <w:lvl w:ilvl="0" w:tplc="B1162D34">
      <w:start w:val="1"/>
      <w:numFmt w:val="bullet"/>
      <w:lvlText w:val=""/>
      <w:lvlJc w:val="left"/>
      <w:pPr>
        <w:ind w:left="720" w:hanging="360"/>
      </w:pPr>
      <w:rPr>
        <w:rFonts w:ascii="Symbol" w:hAnsi="Symbol" w:hint="default"/>
      </w:rPr>
    </w:lvl>
    <w:lvl w:ilvl="1" w:tplc="A6E63CA8">
      <w:start w:val="1"/>
      <w:numFmt w:val="bullet"/>
      <w:lvlText w:val="o"/>
      <w:lvlJc w:val="left"/>
      <w:pPr>
        <w:ind w:left="1440" w:hanging="360"/>
      </w:pPr>
      <w:rPr>
        <w:rFonts w:ascii="Courier New" w:hAnsi="Courier New" w:hint="default"/>
      </w:rPr>
    </w:lvl>
    <w:lvl w:ilvl="2" w:tplc="8B662E94">
      <w:start w:val="1"/>
      <w:numFmt w:val="bullet"/>
      <w:lvlText w:val=""/>
      <w:lvlJc w:val="left"/>
      <w:pPr>
        <w:ind w:left="2160" w:hanging="360"/>
      </w:pPr>
      <w:rPr>
        <w:rFonts w:ascii="Wingdings" w:hAnsi="Wingdings" w:hint="default"/>
      </w:rPr>
    </w:lvl>
    <w:lvl w:ilvl="3" w:tplc="680644FE">
      <w:start w:val="1"/>
      <w:numFmt w:val="bullet"/>
      <w:lvlText w:val=""/>
      <w:lvlJc w:val="left"/>
      <w:pPr>
        <w:ind w:left="2880" w:hanging="360"/>
      </w:pPr>
      <w:rPr>
        <w:rFonts w:ascii="Symbol" w:hAnsi="Symbol" w:hint="default"/>
      </w:rPr>
    </w:lvl>
    <w:lvl w:ilvl="4" w:tplc="3A0EAAC6">
      <w:start w:val="1"/>
      <w:numFmt w:val="bullet"/>
      <w:lvlText w:val="o"/>
      <w:lvlJc w:val="left"/>
      <w:pPr>
        <w:ind w:left="3600" w:hanging="360"/>
      </w:pPr>
      <w:rPr>
        <w:rFonts w:ascii="Courier New" w:hAnsi="Courier New" w:hint="default"/>
      </w:rPr>
    </w:lvl>
    <w:lvl w:ilvl="5" w:tplc="0D1A0C1E">
      <w:start w:val="1"/>
      <w:numFmt w:val="bullet"/>
      <w:lvlText w:val=""/>
      <w:lvlJc w:val="left"/>
      <w:pPr>
        <w:ind w:left="4320" w:hanging="360"/>
      </w:pPr>
      <w:rPr>
        <w:rFonts w:ascii="Wingdings" w:hAnsi="Wingdings" w:hint="default"/>
      </w:rPr>
    </w:lvl>
    <w:lvl w:ilvl="6" w:tplc="207A4F22">
      <w:start w:val="1"/>
      <w:numFmt w:val="bullet"/>
      <w:lvlText w:val=""/>
      <w:lvlJc w:val="left"/>
      <w:pPr>
        <w:ind w:left="5040" w:hanging="360"/>
      </w:pPr>
      <w:rPr>
        <w:rFonts w:ascii="Symbol" w:hAnsi="Symbol" w:hint="default"/>
      </w:rPr>
    </w:lvl>
    <w:lvl w:ilvl="7" w:tplc="40625E94">
      <w:start w:val="1"/>
      <w:numFmt w:val="bullet"/>
      <w:lvlText w:val="o"/>
      <w:lvlJc w:val="left"/>
      <w:pPr>
        <w:ind w:left="5760" w:hanging="360"/>
      </w:pPr>
      <w:rPr>
        <w:rFonts w:ascii="Courier New" w:hAnsi="Courier New" w:hint="default"/>
      </w:rPr>
    </w:lvl>
    <w:lvl w:ilvl="8" w:tplc="BEE26AB2">
      <w:start w:val="1"/>
      <w:numFmt w:val="bullet"/>
      <w:lvlText w:val=""/>
      <w:lvlJc w:val="left"/>
      <w:pPr>
        <w:ind w:left="6480" w:hanging="360"/>
      </w:pPr>
      <w:rPr>
        <w:rFonts w:ascii="Wingdings" w:hAnsi="Wingdings" w:hint="default"/>
      </w:rPr>
    </w:lvl>
  </w:abstractNum>
  <w:abstractNum w:abstractNumId="11">
    <w:nsid w:val="15AF09DC"/>
    <w:multiLevelType w:val="hybridMultilevel"/>
    <w:tmpl w:val="8B52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CB6392A"/>
    <w:multiLevelType w:val="hybridMultilevel"/>
    <w:tmpl w:val="A9AE145A"/>
    <w:lvl w:ilvl="0" w:tplc="AD6EEC6C">
      <w:start w:val="1"/>
      <w:numFmt w:val="decimal"/>
      <w:lvlText w:val="%1."/>
      <w:lvlJc w:val="left"/>
      <w:pPr>
        <w:tabs>
          <w:tab w:val="num" w:pos="454"/>
        </w:tabs>
        <w:ind w:left="454" w:hanging="454"/>
      </w:pPr>
      <w:rPr>
        <w:rFonts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nsid w:val="1D0D1FE7"/>
    <w:multiLevelType w:val="multilevel"/>
    <w:tmpl w:val="2114831E"/>
    <w:numStyleLink w:val="Headings"/>
  </w:abstractNum>
  <w:abstractNum w:abstractNumId="14">
    <w:nsid w:val="1E294AD2"/>
    <w:multiLevelType w:val="hybridMultilevel"/>
    <w:tmpl w:val="0F2E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EF83EB7"/>
    <w:multiLevelType w:val="hybridMultilevel"/>
    <w:tmpl w:val="600AF1C2"/>
    <w:lvl w:ilvl="0" w:tplc="33F009EE">
      <w:start w:val="1"/>
      <w:numFmt w:val="bullet"/>
      <w:lvlText w:val=""/>
      <w:lvlJc w:val="left"/>
      <w:pPr>
        <w:ind w:left="720" w:hanging="360"/>
      </w:pPr>
      <w:rPr>
        <w:rFonts w:ascii="Symbol" w:hAnsi="Symbol" w:hint="default"/>
      </w:rPr>
    </w:lvl>
    <w:lvl w:ilvl="1" w:tplc="41941D66">
      <w:start w:val="1"/>
      <w:numFmt w:val="bullet"/>
      <w:lvlText w:val="o"/>
      <w:lvlJc w:val="left"/>
      <w:pPr>
        <w:ind w:left="1440" w:hanging="360"/>
      </w:pPr>
      <w:rPr>
        <w:rFonts w:ascii="Courier New" w:hAnsi="Courier New" w:hint="default"/>
      </w:rPr>
    </w:lvl>
    <w:lvl w:ilvl="2" w:tplc="4F40DAC4">
      <w:start w:val="1"/>
      <w:numFmt w:val="bullet"/>
      <w:lvlText w:val=""/>
      <w:lvlJc w:val="left"/>
      <w:pPr>
        <w:ind w:left="2160" w:hanging="360"/>
      </w:pPr>
      <w:rPr>
        <w:rFonts w:ascii="Wingdings" w:hAnsi="Wingdings" w:hint="default"/>
      </w:rPr>
    </w:lvl>
    <w:lvl w:ilvl="3" w:tplc="1F42A538">
      <w:start w:val="1"/>
      <w:numFmt w:val="bullet"/>
      <w:lvlText w:val=""/>
      <w:lvlJc w:val="left"/>
      <w:pPr>
        <w:ind w:left="2880" w:hanging="360"/>
      </w:pPr>
      <w:rPr>
        <w:rFonts w:ascii="Symbol" w:hAnsi="Symbol" w:hint="default"/>
      </w:rPr>
    </w:lvl>
    <w:lvl w:ilvl="4" w:tplc="06EE5AD6">
      <w:start w:val="1"/>
      <w:numFmt w:val="bullet"/>
      <w:lvlText w:val="o"/>
      <w:lvlJc w:val="left"/>
      <w:pPr>
        <w:ind w:left="3600" w:hanging="360"/>
      </w:pPr>
      <w:rPr>
        <w:rFonts w:ascii="Courier New" w:hAnsi="Courier New" w:hint="default"/>
      </w:rPr>
    </w:lvl>
    <w:lvl w:ilvl="5" w:tplc="1B9A4F9A">
      <w:start w:val="1"/>
      <w:numFmt w:val="bullet"/>
      <w:lvlText w:val=""/>
      <w:lvlJc w:val="left"/>
      <w:pPr>
        <w:ind w:left="4320" w:hanging="360"/>
      </w:pPr>
      <w:rPr>
        <w:rFonts w:ascii="Wingdings" w:hAnsi="Wingdings" w:hint="default"/>
      </w:rPr>
    </w:lvl>
    <w:lvl w:ilvl="6" w:tplc="356CB728">
      <w:start w:val="1"/>
      <w:numFmt w:val="bullet"/>
      <w:lvlText w:val=""/>
      <w:lvlJc w:val="left"/>
      <w:pPr>
        <w:ind w:left="5040" w:hanging="360"/>
      </w:pPr>
      <w:rPr>
        <w:rFonts w:ascii="Symbol" w:hAnsi="Symbol" w:hint="default"/>
      </w:rPr>
    </w:lvl>
    <w:lvl w:ilvl="7" w:tplc="28A00A8E">
      <w:start w:val="1"/>
      <w:numFmt w:val="bullet"/>
      <w:lvlText w:val="o"/>
      <w:lvlJc w:val="left"/>
      <w:pPr>
        <w:ind w:left="5760" w:hanging="360"/>
      </w:pPr>
      <w:rPr>
        <w:rFonts w:ascii="Courier New" w:hAnsi="Courier New" w:hint="default"/>
      </w:rPr>
    </w:lvl>
    <w:lvl w:ilvl="8" w:tplc="2AEAC822">
      <w:start w:val="1"/>
      <w:numFmt w:val="bullet"/>
      <w:lvlText w:val=""/>
      <w:lvlJc w:val="left"/>
      <w:pPr>
        <w:ind w:left="6480" w:hanging="360"/>
      </w:pPr>
      <w:rPr>
        <w:rFonts w:ascii="Wingdings" w:hAnsi="Wingdings" w:hint="default"/>
      </w:rPr>
    </w:lvl>
  </w:abstractNum>
  <w:abstractNum w:abstractNumId="16">
    <w:nsid w:val="20243BB4"/>
    <w:multiLevelType w:val="hybridMultilevel"/>
    <w:tmpl w:val="B610F386"/>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nsid w:val="26680FD9"/>
    <w:multiLevelType w:val="hybridMultilevel"/>
    <w:tmpl w:val="3FD2D22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nsid w:val="2AF237D7"/>
    <w:multiLevelType w:val="hybridMultilevel"/>
    <w:tmpl w:val="DEB2ECEA"/>
    <w:lvl w:ilvl="0" w:tplc="0424000F">
      <w:start w:val="1"/>
      <w:numFmt w:val="decimal"/>
      <w:lvlText w:val="%1."/>
      <w:lvlJc w:val="left"/>
      <w:pPr>
        <w:ind w:left="532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311A7816"/>
    <w:multiLevelType w:val="hybridMultilevel"/>
    <w:tmpl w:val="D590B17E"/>
    <w:lvl w:ilvl="0" w:tplc="B9A2ED0E">
      <w:start w:val="1"/>
      <w:numFmt w:val="decimal"/>
      <w:lvlText w:val="%1."/>
      <w:lvlJc w:val="left"/>
      <w:pPr>
        <w:ind w:left="720" w:hanging="36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359A0CB7"/>
    <w:multiLevelType w:val="hybridMultilevel"/>
    <w:tmpl w:val="C92C3B46"/>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nsid w:val="373F2F87"/>
    <w:multiLevelType w:val="hybridMultilevel"/>
    <w:tmpl w:val="B09CDAAA"/>
    <w:lvl w:ilvl="0" w:tplc="73026E38">
      <w:start w:val="1"/>
      <w:numFmt w:val="bullet"/>
      <w:lvlText w:val=""/>
      <w:lvlJc w:val="left"/>
      <w:pPr>
        <w:ind w:left="720" w:hanging="360"/>
      </w:pPr>
      <w:rPr>
        <w:rFonts w:ascii="Symbol" w:hAnsi="Symbol" w:hint="default"/>
      </w:rPr>
    </w:lvl>
    <w:lvl w:ilvl="1" w:tplc="F69EBE68">
      <w:start w:val="1"/>
      <w:numFmt w:val="bullet"/>
      <w:lvlText w:val="o"/>
      <w:lvlJc w:val="left"/>
      <w:pPr>
        <w:ind w:left="1440" w:hanging="360"/>
      </w:pPr>
      <w:rPr>
        <w:rFonts w:ascii="Courier New" w:hAnsi="Courier New" w:hint="default"/>
      </w:rPr>
    </w:lvl>
    <w:lvl w:ilvl="2" w:tplc="13F4E0A8">
      <w:start w:val="1"/>
      <w:numFmt w:val="bullet"/>
      <w:lvlText w:val=""/>
      <w:lvlJc w:val="left"/>
      <w:pPr>
        <w:ind w:left="2160" w:hanging="360"/>
      </w:pPr>
      <w:rPr>
        <w:rFonts w:ascii="Wingdings" w:hAnsi="Wingdings" w:hint="default"/>
      </w:rPr>
    </w:lvl>
    <w:lvl w:ilvl="3" w:tplc="0DF00C28">
      <w:start w:val="1"/>
      <w:numFmt w:val="bullet"/>
      <w:lvlText w:val=""/>
      <w:lvlJc w:val="left"/>
      <w:pPr>
        <w:ind w:left="2880" w:hanging="360"/>
      </w:pPr>
      <w:rPr>
        <w:rFonts w:ascii="Symbol" w:hAnsi="Symbol" w:hint="default"/>
      </w:rPr>
    </w:lvl>
    <w:lvl w:ilvl="4" w:tplc="ABF213B0">
      <w:start w:val="1"/>
      <w:numFmt w:val="bullet"/>
      <w:lvlText w:val="o"/>
      <w:lvlJc w:val="left"/>
      <w:pPr>
        <w:ind w:left="3600" w:hanging="360"/>
      </w:pPr>
      <w:rPr>
        <w:rFonts w:ascii="Courier New" w:hAnsi="Courier New" w:hint="default"/>
      </w:rPr>
    </w:lvl>
    <w:lvl w:ilvl="5" w:tplc="C1F80234">
      <w:start w:val="1"/>
      <w:numFmt w:val="bullet"/>
      <w:lvlText w:val=""/>
      <w:lvlJc w:val="left"/>
      <w:pPr>
        <w:ind w:left="4320" w:hanging="360"/>
      </w:pPr>
      <w:rPr>
        <w:rFonts w:ascii="Wingdings" w:hAnsi="Wingdings" w:hint="default"/>
      </w:rPr>
    </w:lvl>
    <w:lvl w:ilvl="6" w:tplc="BDFC13D2">
      <w:start w:val="1"/>
      <w:numFmt w:val="bullet"/>
      <w:lvlText w:val=""/>
      <w:lvlJc w:val="left"/>
      <w:pPr>
        <w:ind w:left="5040" w:hanging="360"/>
      </w:pPr>
      <w:rPr>
        <w:rFonts w:ascii="Symbol" w:hAnsi="Symbol" w:hint="default"/>
      </w:rPr>
    </w:lvl>
    <w:lvl w:ilvl="7" w:tplc="C62898F4">
      <w:start w:val="1"/>
      <w:numFmt w:val="bullet"/>
      <w:lvlText w:val="o"/>
      <w:lvlJc w:val="left"/>
      <w:pPr>
        <w:ind w:left="5760" w:hanging="360"/>
      </w:pPr>
      <w:rPr>
        <w:rFonts w:ascii="Courier New" w:hAnsi="Courier New" w:hint="default"/>
      </w:rPr>
    </w:lvl>
    <w:lvl w:ilvl="8" w:tplc="74C29D36">
      <w:start w:val="1"/>
      <w:numFmt w:val="bullet"/>
      <w:lvlText w:val=""/>
      <w:lvlJc w:val="left"/>
      <w:pPr>
        <w:ind w:left="6480" w:hanging="360"/>
      </w:pPr>
      <w:rPr>
        <w:rFonts w:ascii="Wingdings" w:hAnsi="Wingdings" w:hint="default"/>
      </w:rPr>
    </w:lvl>
  </w:abstractNum>
  <w:abstractNum w:abstractNumId="22">
    <w:nsid w:val="3EC715C1"/>
    <w:multiLevelType w:val="hybridMultilevel"/>
    <w:tmpl w:val="412E0ADA"/>
    <w:lvl w:ilvl="0" w:tplc="04240001">
      <w:start w:val="1"/>
      <w:numFmt w:val="bullet"/>
      <w:lvlText w:val=""/>
      <w:lvlJc w:val="left"/>
      <w:pPr>
        <w:ind w:left="1429" w:hanging="360"/>
      </w:pPr>
      <w:rPr>
        <w:rFonts w:ascii="Symbol" w:hAnsi="Symbol" w:hint="default"/>
      </w:rPr>
    </w:lvl>
    <w:lvl w:ilvl="1" w:tplc="04240003">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3">
    <w:nsid w:val="4299234E"/>
    <w:multiLevelType w:val="multilevel"/>
    <w:tmpl w:val="725A35EE"/>
    <w:lvl w:ilvl="0">
      <w:start w:val="1"/>
      <w:numFmt w:val="lowerLetter"/>
      <w:lvlText w:val="(%1)"/>
      <w:lvlJc w:val="left"/>
      <w:pPr>
        <w:tabs>
          <w:tab w:val="left" w:pos="1065"/>
        </w:tabs>
        <w:ind w:left="1065" w:hanging="705"/>
      </w:pPr>
      <w:rPr>
        <w:rFonts w:cs="Times New Roman" w:hint="default"/>
      </w:rPr>
    </w:lvl>
    <w:lvl w:ilvl="1" w:tentative="1">
      <w:start w:val="1"/>
      <w:numFmt w:val="bullet"/>
      <w:lvlText w:val="o"/>
      <w:lvlJc w:val="left"/>
      <w:pPr>
        <w:tabs>
          <w:tab w:val="left" w:pos="1440"/>
        </w:tabs>
        <w:ind w:left="1440" w:hanging="360"/>
      </w:pPr>
      <w:rPr>
        <w:rFonts w:ascii="Courier New" w:hAnsi="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24">
    <w:nsid w:val="43A96509"/>
    <w:multiLevelType w:val="hybridMultilevel"/>
    <w:tmpl w:val="BF9A0B9C"/>
    <w:lvl w:ilvl="0" w:tplc="9E302204">
      <w:start w:val="1"/>
      <w:numFmt w:val="bullet"/>
      <w:lvlText w:val=""/>
      <w:lvlJc w:val="left"/>
      <w:pPr>
        <w:ind w:left="720" w:hanging="360"/>
      </w:pPr>
      <w:rPr>
        <w:rFonts w:ascii="Symbol" w:hAnsi="Symbol" w:hint="default"/>
      </w:rPr>
    </w:lvl>
    <w:lvl w:ilvl="1" w:tplc="7B4A6C20">
      <w:start w:val="1"/>
      <w:numFmt w:val="bullet"/>
      <w:lvlText w:val="o"/>
      <w:lvlJc w:val="left"/>
      <w:pPr>
        <w:ind w:left="1440" w:hanging="360"/>
      </w:pPr>
      <w:rPr>
        <w:rFonts w:ascii="Courier New" w:hAnsi="Courier New" w:hint="default"/>
      </w:rPr>
    </w:lvl>
    <w:lvl w:ilvl="2" w:tplc="75828296">
      <w:start w:val="1"/>
      <w:numFmt w:val="bullet"/>
      <w:lvlText w:val=""/>
      <w:lvlJc w:val="left"/>
      <w:pPr>
        <w:ind w:left="2160" w:hanging="360"/>
      </w:pPr>
      <w:rPr>
        <w:rFonts w:ascii="Wingdings" w:hAnsi="Wingdings" w:hint="default"/>
      </w:rPr>
    </w:lvl>
    <w:lvl w:ilvl="3" w:tplc="33887A58">
      <w:start w:val="1"/>
      <w:numFmt w:val="bullet"/>
      <w:lvlText w:val=""/>
      <w:lvlJc w:val="left"/>
      <w:pPr>
        <w:ind w:left="2880" w:hanging="360"/>
      </w:pPr>
      <w:rPr>
        <w:rFonts w:ascii="Symbol" w:hAnsi="Symbol" w:hint="default"/>
      </w:rPr>
    </w:lvl>
    <w:lvl w:ilvl="4" w:tplc="10A619D4">
      <w:start w:val="1"/>
      <w:numFmt w:val="bullet"/>
      <w:lvlText w:val="o"/>
      <w:lvlJc w:val="left"/>
      <w:pPr>
        <w:ind w:left="3600" w:hanging="360"/>
      </w:pPr>
      <w:rPr>
        <w:rFonts w:ascii="Courier New" w:hAnsi="Courier New" w:hint="default"/>
      </w:rPr>
    </w:lvl>
    <w:lvl w:ilvl="5" w:tplc="2C9813DE">
      <w:start w:val="1"/>
      <w:numFmt w:val="bullet"/>
      <w:lvlText w:val=""/>
      <w:lvlJc w:val="left"/>
      <w:pPr>
        <w:ind w:left="4320" w:hanging="360"/>
      </w:pPr>
      <w:rPr>
        <w:rFonts w:ascii="Wingdings" w:hAnsi="Wingdings" w:hint="default"/>
      </w:rPr>
    </w:lvl>
    <w:lvl w:ilvl="6" w:tplc="9C4211FE">
      <w:start w:val="1"/>
      <w:numFmt w:val="bullet"/>
      <w:lvlText w:val=""/>
      <w:lvlJc w:val="left"/>
      <w:pPr>
        <w:ind w:left="5040" w:hanging="360"/>
      </w:pPr>
      <w:rPr>
        <w:rFonts w:ascii="Symbol" w:hAnsi="Symbol" w:hint="default"/>
      </w:rPr>
    </w:lvl>
    <w:lvl w:ilvl="7" w:tplc="A73E913C">
      <w:start w:val="1"/>
      <w:numFmt w:val="bullet"/>
      <w:lvlText w:val="o"/>
      <w:lvlJc w:val="left"/>
      <w:pPr>
        <w:ind w:left="5760" w:hanging="360"/>
      </w:pPr>
      <w:rPr>
        <w:rFonts w:ascii="Courier New" w:hAnsi="Courier New" w:hint="default"/>
      </w:rPr>
    </w:lvl>
    <w:lvl w:ilvl="8" w:tplc="2954F002">
      <w:start w:val="1"/>
      <w:numFmt w:val="bullet"/>
      <w:lvlText w:val=""/>
      <w:lvlJc w:val="left"/>
      <w:pPr>
        <w:ind w:left="6480" w:hanging="360"/>
      </w:pPr>
      <w:rPr>
        <w:rFonts w:ascii="Wingdings" w:hAnsi="Wingdings" w:hint="default"/>
      </w:rPr>
    </w:lvl>
  </w:abstractNum>
  <w:abstractNum w:abstractNumId="25">
    <w:nsid w:val="4F606BE7"/>
    <w:multiLevelType w:val="hybridMultilevel"/>
    <w:tmpl w:val="B8924C1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nsid w:val="508F3D5D"/>
    <w:multiLevelType w:val="hybridMultilevel"/>
    <w:tmpl w:val="25EE6244"/>
    <w:lvl w:ilvl="0" w:tplc="0424000F">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nsid w:val="59973E89"/>
    <w:multiLevelType w:val="hybridMultilevel"/>
    <w:tmpl w:val="7A7C54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60BB4407"/>
    <w:multiLevelType w:val="hybridMultilevel"/>
    <w:tmpl w:val="7ADCDC56"/>
    <w:lvl w:ilvl="0" w:tplc="04240001">
      <w:start w:val="1"/>
      <w:numFmt w:val="bullet"/>
      <w:lvlText w:val=""/>
      <w:lvlJc w:val="left"/>
      <w:pPr>
        <w:ind w:left="1069" w:hanging="360"/>
      </w:pPr>
      <w:rPr>
        <w:rFonts w:ascii="Symbol" w:hAnsi="Symbol"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9">
    <w:nsid w:val="63671FFF"/>
    <w:multiLevelType w:val="hybridMultilevel"/>
    <w:tmpl w:val="41BC322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nsid w:val="63DF23F6"/>
    <w:multiLevelType w:val="hybridMultilevel"/>
    <w:tmpl w:val="9082770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658F7EAF"/>
    <w:multiLevelType w:val="multilevel"/>
    <w:tmpl w:val="A28A21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33">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pStyle w:val="Naslov3"/>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4">
    <w:nsid w:val="725A35EE"/>
    <w:multiLevelType w:val="multilevel"/>
    <w:tmpl w:val="725A35EE"/>
    <w:lvl w:ilvl="0">
      <w:start w:val="1"/>
      <w:numFmt w:val="lowerLetter"/>
      <w:lvlText w:val="(%1)"/>
      <w:lvlJc w:val="left"/>
      <w:pPr>
        <w:tabs>
          <w:tab w:val="left" w:pos="1065"/>
        </w:tabs>
        <w:ind w:left="1065" w:hanging="705"/>
      </w:pPr>
      <w:rPr>
        <w:rFonts w:cs="Times New Roman" w:hint="default"/>
      </w:rPr>
    </w:lvl>
    <w:lvl w:ilvl="1" w:tentative="1">
      <w:start w:val="1"/>
      <w:numFmt w:val="bullet"/>
      <w:lvlText w:val="o"/>
      <w:lvlJc w:val="left"/>
      <w:pPr>
        <w:tabs>
          <w:tab w:val="left" w:pos="1440"/>
        </w:tabs>
        <w:ind w:left="1440" w:hanging="360"/>
      </w:pPr>
      <w:rPr>
        <w:rFonts w:ascii="Courier New" w:hAnsi="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35">
    <w:nsid w:val="7281078B"/>
    <w:multiLevelType w:val="hybridMultilevel"/>
    <w:tmpl w:val="FC9A6CF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75882C1E"/>
    <w:multiLevelType w:val="hybridMultilevel"/>
    <w:tmpl w:val="87927B4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7">
    <w:nsid w:val="78D420FE"/>
    <w:multiLevelType w:val="multilevel"/>
    <w:tmpl w:val="725A35EE"/>
    <w:lvl w:ilvl="0">
      <w:start w:val="1"/>
      <w:numFmt w:val="lowerLetter"/>
      <w:lvlText w:val="(%1)"/>
      <w:lvlJc w:val="left"/>
      <w:pPr>
        <w:tabs>
          <w:tab w:val="left" w:pos="1065"/>
        </w:tabs>
        <w:ind w:left="1065" w:hanging="705"/>
      </w:pPr>
      <w:rPr>
        <w:rFonts w:cs="Times New Roman" w:hint="default"/>
      </w:rPr>
    </w:lvl>
    <w:lvl w:ilvl="1" w:tentative="1">
      <w:start w:val="1"/>
      <w:numFmt w:val="bullet"/>
      <w:lvlText w:val="o"/>
      <w:lvlJc w:val="left"/>
      <w:pPr>
        <w:tabs>
          <w:tab w:val="left" w:pos="1440"/>
        </w:tabs>
        <w:ind w:left="1440" w:hanging="360"/>
      </w:pPr>
      <w:rPr>
        <w:rFonts w:ascii="Courier New" w:hAnsi="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hint="default"/>
      </w:rPr>
    </w:lvl>
    <w:lvl w:ilvl="8" w:tentative="1">
      <w:start w:val="1"/>
      <w:numFmt w:val="bullet"/>
      <w:lvlText w:val=""/>
      <w:lvlJc w:val="left"/>
      <w:pPr>
        <w:tabs>
          <w:tab w:val="left" w:pos="6480"/>
        </w:tabs>
        <w:ind w:left="6480" w:hanging="360"/>
      </w:pPr>
      <w:rPr>
        <w:rFonts w:ascii="Wingdings" w:hAnsi="Wingdings" w:hint="default"/>
      </w:rPr>
    </w:lvl>
  </w:abstractNum>
  <w:num w:numId="1">
    <w:abstractNumId w:val="33"/>
  </w:num>
  <w:num w:numId="2">
    <w:abstractNumId w:val="13"/>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1208" w:hanging="357"/>
        </w:pPr>
        <w:rPr>
          <w:rFonts w:cs="Times New Roman" w:hint="default"/>
        </w:rPr>
      </w:lvl>
    </w:lvlOverride>
    <w:lvlOverride w:ilvl="3">
      <w:lvl w:ilvl="3">
        <w:start w:val="1"/>
        <w:numFmt w:val="decimal"/>
        <w:pStyle w:val="Naslov4"/>
        <w:lvlText w:val="%1.%2.%3.%4"/>
        <w:lvlJc w:val="left"/>
        <w:pPr>
          <w:ind w:left="925"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3">
    <w:abstractNumId w:val="32"/>
  </w:num>
  <w:num w:numId="4">
    <w:abstractNumId w:val="8"/>
  </w:num>
  <w:num w:numId="5">
    <w:abstractNumId w:val="6"/>
    <w:lvlOverride w:ilvl="0">
      <w:lvl w:ilvl="0">
        <w:start w:val="1"/>
        <w:numFmt w:val="decimal"/>
        <w:pStyle w:val="Natevanjestevilkami1"/>
        <w:lvlText w:val="%1."/>
        <w:lvlJc w:val="left"/>
        <w:pPr>
          <w:ind w:left="1021" w:hanging="664"/>
        </w:pPr>
        <w:rPr>
          <w:rFonts w:cs="Times New Roman" w:hint="default"/>
          <w:strike w:val="0"/>
        </w:rPr>
      </w:lvl>
    </w:lvlOverride>
  </w:num>
  <w:num w:numId="6">
    <w:abstractNumId w:val="12"/>
  </w:num>
  <w:num w:numId="7">
    <w:abstractNumId w:val="20"/>
  </w:num>
  <w:num w:numId="8">
    <w:abstractNumId w:val="26"/>
  </w:num>
  <w:num w:numId="9">
    <w:abstractNumId w:val="9"/>
  </w:num>
  <w:num w:numId="10">
    <w:abstractNumId w:val="28"/>
  </w:num>
  <w:num w:numId="11">
    <w:abstractNumId w:val="13"/>
    <w:lvlOverride w:ilvl="0">
      <w:lvl w:ilvl="0">
        <w:start w:val="11"/>
        <w:numFmt w:val="decimal"/>
        <w:pStyle w:val="Naslov1"/>
        <w:lvlText w:val="%1."/>
        <w:lvlJc w:val="left"/>
        <w:pPr>
          <w:ind w:left="357" w:hanging="357"/>
        </w:pPr>
        <w:rPr>
          <w:rFonts w:cs="Times New Roman" w:hint="default"/>
        </w:rPr>
      </w:lvl>
    </w:lvlOverride>
    <w:lvlOverride w:ilvl="1">
      <w:lvl w:ilvl="1">
        <w:start w:val="3"/>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12">
    <w:abstractNumId w:val="13"/>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641"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2201" w:hanging="357"/>
        </w:pPr>
        <w:rPr>
          <w:rFonts w:cs="Times New Roman" w:hint="default"/>
          <w:i/>
          <w:iCs w:val="0"/>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13">
    <w:abstractNumId w:val="25"/>
  </w:num>
  <w:num w:numId="14">
    <w:abstractNumId w:val="16"/>
  </w:num>
  <w:num w:numId="15">
    <w:abstractNumId w:val="29"/>
  </w:num>
  <w:num w:numId="16">
    <w:abstractNumId w:val="36"/>
  </w:num>
  <w:num w:numId="17">
    <w:abstractNumId w:val="24"/>
  </w:num>
  <w:num w:numId="18">
    <w:abstractNumId w:val="18"/>
  </w:num>
  <w:num w:numId="19">
    <w:abstractNumId w:val="22"/>
  </w:num>
  <w:num w:numId="20">
    <w:abstractNumId w:val="21"/>
  </w:num>
  <w:num w:numId="21">
    <w:abstractNumId w:val="19"/>
  </w:num>
  <w:num w:numId="22">
    <w:abstractNumId w:val="15"/>
  </w:num>
  <w:num w:numId="23">
    <w:abstractNumId w:val="27"/>
  </w:num>
  <w:num w:numId="24">
    <w:abstractNumId w:val="10"/>
  </w:num>
  <w:num w:numId="25">
    <w:abstractNumId w:val="17"/>
  </w:num>
  <w:num w:numId="26">
    <w:abstractNumId w:val="31"/>
  </w:num>
  <w:num w:numId="27">
    <w:abstractNumId w:val="13"/>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28">
    <w:abstractNumId w:val="30"/>
  </w:num>
  <w:num w:numId="29">
    <w:abstractNumId w:val="35"/>
  </w:num>
  <w:num w:numId="30">
    <w:abstractNumId w:val="7"/>
  </w:num>
  <w:num w:numId="31">
    <w:abstractNumId w:val="0"/>
  </w:num>
  <w:num w:numId="32">
    <w:abstractNumId w:val="2"/>
  </w:num>
  <w:num w:numId="33">
    <w:abstractNumId w:val="4"/>
  </w:num>
  <w:num w:numId="34">
    <w:abstractNumId w:val="1"/>
  </w:num>
  <w:num w:numId="35">
    <w:abstractNumId w:val="34"/>
  </w:num>
  <w:num w:numId="36">
    <w:abstractNumId w:val="37"/>
  </w:num>
  <w:num w:numId="37">
    <w:abstractNumId w:val="23"/>
  </w:num>
  <w:num w:numId="38">
    <w:abstractNumId w:val="14"/>
  </w:num>
  <w:num w:numId="39">
    <w:abstractNumId w:val="5"/>
  </w:num>
  <w:num w:numId="40">
    <w:abstractNumId w:val="11"/>
  </w:num>
  <w:num w:numId="41">
    <w:abstractNumId w:val="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tina Kos">
    <w15:presenceInfo w15:providerId="AD" w15:userId="S-1-5-21-4079566736-3529346960-4159867188-51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2"/>
  <w:removePersonalInformation/>
  <w:removeDateAndTime/>
  <w:proofState w:spelling="clean" w:grammar="clean"/>
  <w:documentProtection w:edit="readOnly" w:enforcement="0"/>
  <w:defaultTabStop w:val="709"/>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NDc1tbQ0NzE3MjExNTJT0lEKTi0uzszPAykwrAUA1k9W3CwAAAA="/>
  </w:docVars>
  <w:rsids>
    <w:rsidRoot w:val="00BB1E26"/>
    <w:rsid w:val="000001B4"/>
    <w:rsid w:val="0000024D"/>
    <w:rsid w:val="00000BC5"/>
    <w:rsid w:val="00000D91"/>
    <w:rsid w:val="00001286"/>
    <w:rsid w:val="000028B5"/>
    <w:rsid w:val="00002A2A"/>
    <w:rsid w:val="00004B23"/>
    <w:rsid w:val="00005178"/>
    <w:rsid w:val="00005B72"/>
    <w:rsid w:val="00005F4B"/>
    <w:rsid w:val="000061E1"/>
    <w:rsid w:val="00006B74"/>
    <w:rsid w:val="00007083"/>
    <w:rsid w:val="00007D4C"/>
    <w:rsid w:val="00007F6A"/>
    <w:rsid w:val="000105C3"/>
    <w:rsid w:val="00010B78"/>
    <w:rsid w:val="00010E2B"/>
    <w:rsid w:val="00010E67"/>
    <w:rsid w:val="00011ADB"/>
    <w:rsid w:val="00012974"/>
    <w:rsid w:val="00012BC1"/>
    <w:rsid w:val="00013727"/>
    <w:rsid w:val="00014AA2"/>
    <w:rsid w:val="000155C1"/>
    <w:rsid w:val="00015DD6"/>
    <w:rsid w:val="0001696C"/>
    <w:rsid w:val="00020FA8"/>
    <w:rsid w:val="000211EC"/>
    <w:rsid w:val="0002225B"/>
    <w:rsid w:val="0002290E"/>
    <w:rsid w:val="000234C3"/>
    <w:rsid w:val="00023F3A"/>
    <w:rsid w:val="000240DA"/>
    <w:rsid w:val="0002411B"/>
    <w:rsid w:val="0002531F"/>
    <w:rsid w:val="00025D41"/>
    <w:rsid w:val="00026798"/>
    <w:rsid w:val="000276F4"/>
    <w:rsid w:val="00027AF0"/>
    <w:rsid w:val="00030107"/>
    <w:rsid w:val="00030E11"/>
    <w:rsid w:val="0003280C"/>
    <w:rsid w:val="00033810"/>
    <w:rsid w:val="00033D16"/>
    <w:rsid w:val="000341B7"/>
    <w:rsid w:val="000344DF"/>
    <w:rsid w:val="0003458C"/>
    <w:rsid w:val="00034C95"/>
    <w:rsid w:val="00035324"/>
    <w:rsid w:val="00036E11"/>
    <w:rsid w:val="00037EE1"/>
    <w:rsid w:val="00037FE9"/>
    <w:rsid w:val="000408D0"/>
    <w:rsid w:val="00041C90"/>
    <w:rsid w:val="000424EE"/>
    <w:rsid w:val="000434BF"/>
    <w:rsid w:val="00043793"/>
    <w:rsid w:val="00043C69"/>
    <w:rsid w:val="00046352"/>
    <w:rsid w:val="00050B59"/>
    <w:rsid w:val="00051125"/>
    <w:rsid w:val="00051827"/>
    <w:rsid w:val="00051F8F"/>
    <w:rsid w:val="000524F0"/>
    <w:rsid w:val="00052904"/>
    <w:rsid w:val="00053B35"/>
    <w:rsid w:val="00054039"/>
    <w:rsid w:val="00054E3E"/>
    <w:rsid w:val="0005509A"/>
    <w:rsid w:val="0005594F"/>
    <w:rsid w:val="00056469"/>
    <w:rsid w:val="00056E9C"/>
    <w:rsid w:val="00056F40"/>
    <w:rsid w:val="00057147"/>
    <w:rsid w:val="000576B5"/>
    <w:rsid w:val="00057B76"/>
    <w:rsid w:val="00057BCC"/>
    <w:rsid w:val="00060E2A"/>
    <w:rsid w:val="0006117D"/>
    <w:rsid w:val="00061277"/>
    <w:rsid w:val="00061D5A"/>
    <w:rsid w:val="00062FF2"/>
    <w:rsid w:val="00064BDD"/>
    <w:rsid w:val="00064F44"/>
    <w:rsid w:val="0006500B"/>
    <w:rsid w:val="0006669E"/>
    <w:rsid w:val="0007004C"/>
    <w:rsid w:val="000710AF"/>
    <w:rsid w:val="00072CD2"/>
    <w:rsid w:val="00072FD5"/>
    <w:rsid w:val="00074684"/>
    <w:rsid w:val="000757BF"/>
    <w:rsid w:val="000764C0"/>
    <w:rsid w:val="00076BFA"/>
    <w:rsid w:val="00077BD5"/>
    <w:rsid w:val="00081124"/>
    <w:rsid w:val="0008157A"/>
    <w:rsid w:val="000819E4"/>
    <w:rsid w:val="000820E9"/>
    <w:rsid w:val="00082371"/>
    <w:rsid w:val="0008237A"/>
    <w:rsid w:val="00082593"/>
    <w:rsid w:val="0008347B"/>
    <w:rsid w:val="00083B14"/>
    <w:rsid w:val="00083D28"/>
    <w:rsid w:val="00084CA3"/>
    <w:rsid w:val="00085811"/>
    <w:rsid w:val="000863F7"/>
    <w:rsid w:val="00086637"/>
    <w:rsid w:val="000906D0"/>
    <w:rsid w:val="00090B43"/>
    <w:rsid w:val="000918E8"/>
    <w:rsid w:val="00092E35"/>
    <w:rsid w:val="000933F4"/>
    <w:rsid w:val="000945C1"/>
    <w:rsid w:val="00094D85"/>
    <w:rsid w:val="00095A00"/>
    <w:rsid w:val="00095FBD"/>
    <w:rsid w:val="000965DF"/>
    <w:rsid w:val="00096C5C"/>
    <w:rsid w:val="00096CFE"/>
    <w:rsid w:val="00096DE4"/>
    <w:rsid w:val="00097A70"/>
    <w:rsid w:val="000A0F5E"/>
    <w:rsid w:val="000A1024"/>
    <w:rsid w:val="000A129F"/>
    <w:rsid w:val="000A2C67"/>
    <w:rsid w:val="000A351D"/>
    <w:rsid w:val="000A4571"/>
    <w:rsid w:val="000A4B6A"/>
    <w:rsid w:val="000A56E5"/>
    <w:rsid w:val="000A6BCA"/>
    <w:rsid w:val="000A74D6"/>
    <w:rsid w:val="000A75CF"/>
    <w:rsid w:val="000B15BF"/>
    <w:rsid w:val="000B16A1"/>
    <w:rsid w:val="000B2F62"/>
    <w:rsid w:val="000B3A6A"/>
    <w:rsid w:val="000B4086"/>
    <w:rsid w:val="000B427F"/>
    <w:rsid w:val="000B463B"/>
    <w:rsid w:val="000B5534"/>
    <w:rsid w:val="000B66C4"/>
    <w:rsid w:val="000B7A9C"/>
    <w:rsid w:val="000B7C4A"/>
    <w:rsid w:val="000B7CC3"/>
    <w:rsid w:val="000C03D4"/>
    <w:rsid w:val="000C070C"/>
    <w:rsid w:val="000C1FA5"/>
    <w:rsid w:val="000C279B"/>
    <w:rsid w:val="000C2CEF"/>
    <w:rsid w:val="000C33DA"/>
    <w:rsid w:val="000C3F05"/>
    <w:rsid w:val="000C5117"/>
    <w:rsid w:val="000C5B76"/>
    <w:rsid w:val="000C5D43"/>
    <w:rsid w:val="000C63F7"/>
    <w:rsid w:val="000C7295"/>
    <w:rsid w:val="000C735E"/>
    <w:rsid w:val="000C799C"/>
    <w:rsid w:val="000D2F43"/>
    <w:rsid w:val="000D508F"/>
    <w:rsid w:val="000D57B1"/>
    <w:rsid w:val="000D652F"/>
    <w:rsid w:val="000D737B"/>
    <w:rsid w:val="000E1015"/>
    <w:rsid w:val="000E1063"/>
    <w:rsid w:val="000E1297"/>
    <w:rsid w:val="000E1EBF"/>
    <w:rsid w:val="000E2AF5"/>
    <w:rsid w:val="000E34AA"/>
    <w:rsid w:val="000E359F"/>
    <w:rsid w:val="000E3B7E"/>
    <w:rsid w:val="000E61F9"/>
    <w:rsid w:val="000E6649"/>
    <w:rsid w:val="000E6CA9"/>
    <w:rsid w:val="000E6EAC"/>
    <w:rsid w:val="000E73A2"/>
    <w:rsid w:val="000E7E80"/>
    <w:rsid w:val="000F1603"/>
    <w:rsid w:val="000F1CB2"/>
    <w:rsid w:val="000F224E"/>
    <w:rsid w:val="000F3AB1"/>
    <w:rsid w:val="000F4347"/>
    <w:rsid w:val="000F463A"/>
    <w:rsid w:val="000F5C3D"/>
    <w:rsid w:val="000F75C6"/>
    <w:rsid w:val="00100389"/>
    <w:rsid w:val="0010091F"/>
    <w:rsid w:val="00101682"/>
    <w:rsid w:val="00103939"/>
    <w:rsid w:val="00103A9A"/>
    <w:rsid w:val="00103BBA"/>
    <w:rsid w:val="00103EA1"/>
    <w:rsid w:val="0010432C"/>
    <w:rsid w:val="00105CEC"/>
    <w:rsid w:val="0010677C"/>
    <w:rsid w:val="00106A67"/>
    <w:rsid w:val="00107834"/>
    <w:rsid w:val="00107CD1"/>
    <w:rsid w:val="00107D88"/>
    <w:rsid w:val="001118B3"/>
    <w:rsid w:val="00112B22"/>
    <w:rsid w:val="00112D65"/>
    <w:rsid w:val="00112DB6"/>
    <w:rsid w:val="001132B7"/>
    <w:rsid w:val="00113CAF"/>
    <w:rsid w:val="00114368"/>
    <w:rsid w:val="00114BC5"/>
    <w:rsid w:val="00114C55"/>
    <w:rsid w:val="0011549B"/>
    <w:rsid w:val="0011613B"/>
    <w:rsid w:val="00120550"/>
    <w:rsid w:val="0012099A"/>
    <w:rsid w:val="001211CA"/>
    <w:rsid w:val="00123533"/>
    <w:rsid w:val="001244A3"/>
    <w:rsid w:val="00125CB5"/>
    <w:rsid w:val="00126055"/>
    <w:rsid w:val="00126FA0"/>
    <w:rsid w:val="00126FDB"/>
    <w:rsid w:val="00127660"/>
    <w:rsid w:val="00130C06"/>
    <w:rsid w:val="001317DD"/>
    <w:rsid w:val="00131CF2"/>
    <w:rsid w:val="00132229"/>
    <w:rsid w:val="00132665"/>
    <w:rsid w:val="00132D08"/>
    <w:rsid w:val="00133542"/>
    <w:rsid w:val="00134325"/>
    <w:rsid w:val="00135805"/>
    <w:rsid w:val="00136493"/>
    <w:rsid w:val="00136F88"/>
    <w:rsid w:val="001372CE"/>
    <w:rsid w:val="00137731"/>
    <w:rsid w:val="00140271"/>
    <w:rsid w:val="001418A8"/>
    <w:rsid w:val="00142EA9"/>
    <w:rsid w:val="00143018"/>
    <w:rsid w:val="001445C3"/>
    <w:rsid w:val="00144649"/>
    <w:rsid w:val="00145141"/>
    <w:rsid w:val="001452B3"/>
    <w:rsid w:val="001463B3"/>
    <w:rsid w:val="0014694B"/>
    <w:rsid w:val="00147E2E"/>
    <w:rsid w:val="00150451"/>
    <w:rsid w:val="00151316"/>
    <w:rsid w:val="00152883"/>
    <w:rsid w:val="00152B13"/>
    <w:rsid w:val="001544AF"/>
    <w:rsid w:val="00156034"/>
    <w:rsid w:val="0015723E"/>
    <w:rsid w:val="001578B4"/>
    <w:rsid w:val="00160DBF"/>
    <w:rsid w:val="00160FDE"/>
    <w:rsid w:val="00162118"/>
    <w:rsid w:val="0016228D"/>
    <w:rsid w:val="001648ED"/>
    <w:rsid w:val="00166505"/>
    <w:rsid w:val="00167654"/>
    <w:rsid w:val="001704C3"/>
    <w:rsid w:val="00170796"/>
    <w:rsid w:val="00170866"/>
    <w:rsid w:val="00170DA2"/>
    <w:rsid w:val="00170ED2"/>
    <w:rsid w:val="00171604"/>
    <w:rsid w:val="001716C5"/>
    <w:rsid w:val="00171749"/>
    <w:rsid w:val="00171892"/>
    <w:rsid w:val="001728E4"/>
    <w:rsid w:val="00172AA8"/>
    <w:rsid w:val="0017436F"/>
    <w:rsid w:val="00174D87"/>
    <w:rsid w:val="0017578C"/>
    <w:rsid w:val="001765A4"/>
    <w:rsid w:val="0017668E"/>
    <w:rsid w:val="00180D8A"/>
    <w:rsid w:val="001810E2"/>
    <w:rsid w:val="00181E91"/>
    <w:rsid w:val="0018299D"/>
    <w:rsid w:val="00182BED"/>
    <w:rsid w:val="00183EF9"/>
    <w:rsid w:val="00187111"/>
    <w:rsid w:val="001901D6"/>
    <w:rsid w:val="001946EF"/>
    <w:rsid w:val="00195B86"/>
    <w:rsid w:val="001964EE"/>
    <w:rsid w:val="00196CF0"/>
    <w:rsid w:val="00197281"/>
    <w:rsid w:val="00197E57"/>
    <w:rsid w:val="001A0497"/>
    <w:rsid w:val="001A061E"/>
    <w:rsid w:val="001A07AB"/>
    <w:rsid w:val="001A40B7"/>
    <w:rsid w:val="001A443D"/>
    <w:rsid w:val="001A6646"/>
    <w:rsid w:val="001B0726"/>
    <w:rsid w:val="001B0B83"/>
    <w:rsid w:val="001B174A"/>
    <w:rsid w:val="001B1ABC"/>
    <w:rsid w:val="001B22EB"/>
    <w:rsid w:val="001B3702"/>
    <w:rsid w:val="001B3851"/>
    <w:rsid w:val="001B42BC"/>
    <w:rsid w:val="001B4A8E"/>
    <w:rsid w:val="001B5B09"/>
    <w:rsid w:val="001B5FE3"/>
    <w:rsid w:val="001B6533"/>
    <w:rsid w:val="001B6746"/>
    <w:rsid w:val="001B67A5"/>
    <w:rsid w:val="001B6F26"/>
    <w:rsid w:val="001C0269"/>
    <w:rsid w:val="001C0E2C"/>
    <w:rsid w:val="001C1143"/>
    <w:rsid w:val="001C1800"/>
    <w:rsid w:val="001C3314"/>
    <w:rsid w:val="001C42BE"/>
    <w:rsid w:val="001C465D"/>
    <w:rsid w:val="001C4D4E"/>
    <w:rsid w:val="001C5AE3"/>
    <w:rsid w:val="001C5F16"/>
    <w:rsid w:val="001C6056"/>
    <w:rsid w:val="001C650C"/>
    <w:rsid w:val="001C6648"/>
    <w:rsid w:val="001D018D"/>
    <w:rsid w:val="001D04DD"/>
    <w:rsid w:val="001D073B"/>
    <w:rsid w:val="001D0C56"/>
    <w:rsid w:val="001D3081"/>
    <w:rsid w:val="001D401E"/>
    <w:rsid w:val="001D46BA"/>
    <w:rsid w:val="001D6A27"/>
    <w:rsid w:val="001D7256"/>
    <w:rsid w:val="001D779A"/>
    <w:rsid w:val="001D7C32"/>
    <w:rsid w:val="001D7C58"/>
    <w:rsid w:val="001D7F75"/>
    <w:rsid w:val="001E0FA9"/>
    <w:rsid w:val="001E1E80"/>
    <w:rsid w:val="001E24E8"/>
    <w:rsid w:val="001E2EA1"/>
    <w:rsid w:val="001E3C51"/>
    <w:rsid w:val="001E4DB8"/>
    <w:rsid w:val="001E53A1"/>
    <w:rsid w:val="001E685C"/>
    <w:rsid w:val="001F0A35"/>
    <w:rsid w:val="001F0C07"/>
    <w:rsid w:val="001F0EE9"/>
    <w:rsid w:val="001F191F"/>
    <w:rsid w:val="001F22A5"/>
    <w:rsid w:val="001F2C54"/>
    <w:rsid w:val="001F2FF7"/>
    <w:rsid w:val="001F3839"/>
    <w:rsid w:val="001F43E2"/>
    <w:rsid w:val="001F4A81"/>
    <w:rsid w:val="001F543C"/>
    <w:rsid w:val="001F5E0E"/>
    <w:rsid w:val="001F614F"/>
    <w:rsid w:val="001F6202"/>
    <w:rsid w:val="001F6543"/>
    <w:rsid w:val="001F6F70"/>
    <w:rsid w:val="001F6F87"/>
    <w:rsid w:val="001F7599"/>
    <w:rsid w:val="002006F8"/>
    <w:rsid w:val="00201094"/>
    <w:rsid w:val="002016D3"/>
    <w:rsid w:val="002026C4"/>
    <w:rsid w:val="00202CBB"/>
    <w:rsid w:val="00203B9B"/>
    <w:rsid w:val="00204530"/>
    <w:rsid w:val="0020517E"/>
    <w:rsid w:val="00205394"/>
    <w:rsid w:val="00205A61"/>
    <w:rsid w:val="002078CE"/>
    <w:rsid w:val="002102FA"/>
    <w:rsid w:val="0021044C"/>
    <w:rsid w:val="00210B57"/>
    <w:rsid w:val="00210C05"/>
    <w:rsid w:val="0021166F"/>
    <w:rsid w:val="00211745"/>
    <w:rsid w:val="00214473"/>
    <w:rsid w:val="002147D9"/>
    <w:rsid w:val="002149D8"/>
    <w:rsid w:val="00216514"/>
    <w:rsid w:val="00220F75"/>
    <w:rsid w:val="002211C1"/>
    <w:rsid w:val="00221EDD"/>
    <w:rsid w:val="00222024"/>
    <w:rsid w:val="002223BB"/>
    <w:rsid w:val="00223BC6"/>
    <w:rsid w:val="00224601"/>
    <w:rsid w:val="00224680"/>
    <w:rsid w:val="0022522F"/>
    <w:rsid w:val="0023039B"/>
    <w:rsid w:val="002308BB"/>
    <w:rsid w:val="0023306B"/>
    <w:rsid w:val="002331D0"/>
    <w:rsid w:val="002336D8"/>
    <w:rsid w:val="00234453"/>
    <w:rsid w:val="002359AF"/>
    <w:rsid w:val="00235AC4"/>
    <w:rsid w:val="00240D7B"/>
    <w:rsid w:val="00241085"/>
    <w:rsid w:val="0024111F"/>
    <w:rsid w:val="002414DE"/>
    <w:rsid w:val="00241A4A"/>
    <w:rsid w:val="00241BE4"/>
    <w:rsid w:val="00244EAA"/>
    <w:rsid w:val="002457EA"/>
    <w:rsid w:val="00245DD7"/>
    <w:rsid w:val="00246428"/>
    <w:rsid w:val="00246CE4"/>
    <w:rsid w:val="00250324"/>
    <w:rsid w:val="00250608"/>
    <w:rsid w:val="002511DE"/>
    <w:rsid w:val="00251DA7"/>
    <w:rsid w:val="002523BB"/>
    <w:rsid w:val="00252C3B"/>
    <w:rsid w:val="0025409F"/>
    <w:rsid w:val="002545FB"/>
    <w:rsid w:val="00254671"/>
    <w:rsid w:val="00254989"/>
    <w:rsid w:val="00255517"/>
    <w:rsid w:val="00255BE8"/>
    <w:rsid w:val="00256010"/>
    <w:rsid w:val="0025612E"/>
    <w:rsid w:val="002567F8"/>
    <w:rsid w:val="00256A17"/>
    <w:rsid w:val="002579F4"/>
    <w:rsid w:val="00257A73"/>
    <w:rsid w:val="00261763"/>
    <w:rsid w:val="00261E51"/>
    <w:rsid w:val="00262061"/>
    <w:rsid w:val="0026259F"/>
    <w:rsid w:val="0026289B"/>
    <w:rsid w:val="00262B89"/>
    <w:rsid w:val="002639F8"/>
    <w:rsid w:val="00263F7A"/>
    <w:rsid w:val="002642BD"/>
    <w:rsid w:val="00264D0A"/>
    <w:rsid w:val="00264D4D"/>
    <w:rsid w:val="002667AC"/>
    <w:rsid w:val="00266FFC"/>
    <w:rsid w:val="00267EAF"/>
    <w:rsid w:val="002704F3"/>
    <w:rsid w:val="00270B55"/>
    <w:rsid w:val="0027117C"/>
    <w:rsid w:val="00271EF0"/>
    <w:rsid w:val="002730C5"/>
    <w:rsid w:val="002735B5"/>
    <w:rsid w:val="002736C0"/>
    <w:rsid w:val="00273EF3"/>
    <w:rsid w:val="00274551"/>
    <w:rsid w:val="00274E7D"/>
    <w:rsid w:val="002758E7"/>
    <w:rsid w:val="00276146"/>
    <w:rsid w:val="002761F6"/>
    <w:rsid w:val="00280793"/>
    <w:rsid w:val="00280CFF"/>
    <w:rsid w:val="002814E9"/>
    <w:rsid w:val="002819D8"/>
    <w:rsid w:val="00281AAF"/>
    <w:rsid w:val="00281C6F"/>
    <w:rsid w:val="00281D1B"/>
    <w:rsid w:val="00283A97"/>
    <w:rsid w:val="00286ABF"/>
    <w:rsid w:val="002903E9"/>
    <w:rsid w:val="00291410"/>
    <w:rsid w:val="00292573"/>
    <w:rsid w:val="00292D53"/>
    <w:rsid w:val="00292FBB"/>
    <w:rsid w:val="00292FC7"/>
    <w:rsid w:val="002935CF"/>
    <w:rsid w:val="00293925"/>
    <w:rsid w:val="00293C4C"/>
    <w:rsid w:val="002942CF"/>
    <w:rsid w:val="00294344"/>
    <w:rsid w:val="002945B2"/>
    <w:rsid w:val="00295841"/>
    <w:rsid w:val="002958FE"/>
    <w:rsid w:val="00296630"/>
    <w:rsid w:val="0029692B"/>
    <w:rsid w:val="00297968"/>
    <w:rsid w:val="002A09CF"/>
    <w:rsid w:val="002A151E"/>
    <w:rsid w:val="002A17A0"/>
    <w:rsid w:val="002A3274"/>
    <w:rsid w:val="002A367F"/>
    <w:rsid w:val="002A61DD"/>
    <w:rsid w:val="002A6853"/>
    <w:rsid w:val="002A7694"/>
    <w:rsid w:val="002B06D0"/>
    <w:rsid w:val="002B0C97"/>
    <w:rsid w:val="002B2B13"/>
    <w:rsid w:val="002B36C2"/>
    <w:rsid w:val="002B37D6"/>
    <w:rsid w:val="002B3833"/>
    <w:rsid w:val="002B40C1"/>
    <w:rsid w:val="002B4827"/>
    <w:rsid w:val="002B4A2C"/>
    <w:rsid w:val="002B4C23"/>
    <w:rsid w:val="002B5236"/>
    <w:rsid w:val="002B5459"/>
    <w:rsid w:val="002B7543"/>
    <w:rsid w:val="002B7813"/>
    <w:rsid w:val="002B7B65"/>
    <w:rsid w:val="002C14B0"/>
    <w:rsid w:val="002C4162"/>
    <w:rsid w:val="002C427C"/>
    <w:rsid w:val="002C456C"/>
    <w:rsid w:val="002C4C03"/>
    <w:rsid w:val="002C5389"/>
    <w:rsid w:val="002C5B2C"/>
    <w:rsid w:val="002C7F66"/>
    <w:rsid w:val="002D0D99"/>
    <w:rsid w:val="002D135A"/>
    <w:rsid w:val="002D1F39"/>
    <w:rsid w:val="002D4A56"/>
    <w:rsid w:val="002D4F2D"/>
    <w:rsid w:val="002D5895"/>
    <w:rsid w:val="002D6506"/>
    <w:rsid w:val="002D6927"/>
    <w:rsid w:val="002D6B1E"/>
    <w:rsid w:val="002D6CB5"/>
    <w:rsid w:val="002D6E95"/>
    <w:rsid w:val="002D734E"/>
    <w:rsid w:val="002D7E31"/>
    <w:rsid w:val="002D7EC4"/>
    <w:rsid w:val="002E0C48"/>
    <w:rsid w:val="002E1611"/>
    <w:rsid w:val="002E2342"/>
    <w:rsid w:val="002E319E"/>
    <w:rsid w:val="002E322E"/>
    <w:rsid w:val="002E40E5"/>
    <w:rsid w:val="002E4552"/>
    <w:rsid w:val="002E4DB7"/>
    <w:rsid w:val="002E4ECA"/>
    <w:rsid w:val="002E59BE"/>
    <w:rsid w:val="002E5BB8"/>
    <w:rsid w:val="002E5D20"/>
    <w:rsid w:val="002F29FE"/>
    <w:rsid w:val="002F32EB"/>
    <w:rsid w:val="002F3492"/>
    <w:rsid w:val="002F43F5"/>
    <w:rsid w:val="002F46A5"/>
    <w:rsid w:val="002F5592"/>
    <w:rsid w:val="002F5C53"/>
    <w:rsid w:val="002F6709"/>
    <w:rsid w:val="002F7F47"/>
    <w:rsid w:val="002F7F9C"/>
    <w:rsid w:val="00300276"/>
    <w:rsid w:val="0030028A"/>
    <w:rsid w:val="00300447"/>
    <w:rsid w:val="00301212"/>
    <w:rsid w:val="00303271"/>
    <w:rsid w:val="003038EB"/>
    <w:rsid w:val="00303F1F"/>
    <w:rsid w:val="00304244"/>
    <w:rsid w:val="00304BBB"/>
    <w:rsid w:val="00304BC5"/>
    <w:rsid w:val="003059A5"/>
    <w:rsid w:val="00306387"/>
    <w:rsid w:val="00306DDF"/>
    <w:rsid w:val="00307C19"/>
    <w:rsid w:val="00307F37"/>
    <w:rsid w:val="00311BC5"/>
    <w:rsid w:val="00312432"/>
    <w:rsid w:val="0031393C"/>
    <w:rsid w:val="00313CB6"/>
    <w:rsid w:val="003146AB"/>
    <w:rsid w:val="003149D6"/>
    <w:rsid w:val="00315C13"/>
    <w:rsid w:val="003173BF"/>
    <w:rsid w:val="003174CC"/>
    <w:rsid w:val="003177E9"/>
    <w:rsid w:val="00320AE5"/>
    <w:rsid w:val="003220BA"/>
    <w:rsid w:val="003220E6"/>
    <w:rsid w:val="00322528"/>
    <w:rsid w:val="003229FA"/>
    <w:rsid w:val="003240DA"/>
    <w:rsid w:val="00324DF5"/>
    <w:rsid w:val="003261E4"/>
    <w:rsid w:val="0032635A"/>
    <w:rsid w:val="00326CDE"/>
    <w:rsid w:val="00327DF1"/>
    <w:rsid w:val="00332E1A"/>
    <w:rsid w:val="003333E8"/>
    <w:rsid w:val="003334CC"/>
    <w:rsid w:val="003334F7"/>
    <w:rsid w:val="00334173"/>
    <w:rsid w:val="0033446B"/>
    <w:rsid w:val="00334627"/>
    <w:rsid w:val="003353C1"/>
    <w:rsid w:val="00335420"/>
    <w:rsid w:val="00335EE6"/>
    <w:rsid w:val="00336247"/>
    <w:rsid w:val="0033647C"/>
    <w:rsid w:val="00336A04"/>
    <w:rsid w:val="00337624"/>
    <w:rsid w:val="003401C5"/>
    <w:rsid w:val="00341CE7"/>
    <w:rsid w:val="00341F6E"/>
    <w:rsid w:val="00342B1C"/>
    <w:rsid w:val="00342C18"/>
    <w:rsid w:val="0034366B"/>
    <w:rsid w:val="003439F3"/>
    <w:rsid w:val="00343A24"/>
    <w:rsid w:val="003448EE"/>
    <w:rsid w:val="00345B58"/>
    <w:rsid w:val="003468BE"/>
    <w:rsid w:val="003505CF"/>
    <w:rsid w:val="0035099B"/>
    <w:rsid w:val="00350D7A"/>
    <w:rsid w:val="003528E7"/>
    <w:rsid w:val="00352E2E"/>
    <w:rsid w:val="00353064"/>
    <w:rsid w:val="00354552"/>
    <w:rsid w:val="00354872"/>
    <w:rsid w:val="00355314"/>
    <w:rsid w:val="0035568B"/>
    <w:rsid w:val="0035571F"/>
    <w:rsid w:val="00356B02"/>
    <w:rsid w:val="003570A2"/>
    <w:rsid w:val="00357644"/>
    <w:rsid w:val="003605F7"/>
    <w:rsid w:val="00360B5B"/>
    <w:rsid w:val="00361663"/>
    <w:rsid w:val="00361D9B"/>
    <w:rsid w:val="00361E47"/>
    <w:rsid w:val="00361E99"/>
    <w:rsid w:val="003620D0"/>
    <w:rsid w:val="00363B73"/>
    <w:rsid w:val="00363C45"/>
    <w:rsid w:val="00366B65"/>
    <w:rsid w:val="0037063D"/>
    <w:rsid w:val="00370943"/>
    <w:rsid w:val="00370B51"/>
    <w:rsid w:val="00371539"/>
    <w:rsid w:val="00372371"/>
    <w:rsid w:val="00373600"/>
    <w:rsid w:val="00373F55"/>
    <w:rsid w:val="0037611F"/>
    <w:rsid w:val="003761F7"/>
    <w:rsid w:val="00376417"/>
    <w:rsid w:val="0037655C"/>
    <w:rsid w:val="003807D9"/>
    <w:rsid w:val="00380A46"/>
    <w:rsid w:val="00381B7B"/>
    <w:rsid w:val="00382184"/>
    <w:rsid w:val="00382CF7"/>
    <w:rsid w:val="00383C1B"/>
    <w:rsid w:val="00383D4D"/>
    <w:rsid w:val="003844DC"/>
    <w:rsid w:val="00384883"/>
    <w:rsid w:val="00385C5B"/>
    <w:rsid w:val="003909C0"/>
    <w:rsid w:val="00391155"/>
    <w:rsid w:val="00392739"/>
    <w:rsid w:val="00392DDB"/>
    <w:rsid w:val="0039394B"/>
    <w:rsid w:val="00393D20"/>
    <w:rsid w:val="00395296"/>
    <w:rsid w:val="00395485"/>
    <w:rsid w:val="00396276"/>
    <w:rsid w:val="00397197"/>
    <w:rsid w:val="003971E2"/>
    <w:rsid w:val="003974EC"/>
    <w:rsid w:val="003A00D9"/>
    <w:rsid w:val="003A0A79"/>
    <w:rsid w:val="003A1375"/>
    <w:rsid w:val="003A1D70"/>
    <w:rsid w:val="003A23B1"/>
    <w:rsid w:val="003A2683"/>
    <w:rsid w:val="003A2A07"/>
    <w:rsid w:val="003A3B77"/>
    <w:rsid w:val="003A4B7A"/>
    <w:rsid w:val="003A4DDD"/>
    <w:rsid w:val="003A5245"/>
    <w:rsid w:val="003A59DE"/>
    <w:rsid w:val="003A62E8"/>
    <w:rsid w:val="003A6764"/>
    <w:rsid w:val="003A77BA"/>
    <w:rsid w:val="003A79F7"/>
    <w:rsid w:val="003B06F7"/>
    <w:rsid w:val="003B0F86"/>
    <w:rsid w:val="003B12C6"/>
    <w:rsid w:val="003B248F"/>
    <w:rsid w:val="003B271E"/>
    <w:rsid w:val="003B27F2"/>
    <w:rsid w:val="003B4010"/>
    <w:rsid w:val="003B4417"/>
    <w:rsid w:val="003B559F"/>
    <w:rsid w:val="003B5B0C"/>
    <w:rsid w:val="003B5C2B"/>
    <w:rsid w:val="003B66CD"/>
    <w:rsid w:val="003B749C"/>
    <w:rsid w:val="003C020D"/>
    <w:rsid w:val="003C19AD"/>
    <w:rsid w:val="003C1C0F"/>
    <w:rsid w:val="003C2AB3"/>
    <w:rsid w:val="003C2FD3"/>
    <w:rsid w:val="003C3C14"/>
    <w:rsid w:val="003C3E00"/>
    <w:rsid w:val="003C4132"/>
    <w:rsid w:val="003C4195"/>
    <w:rsid w:val="003C470F"/>
    <w:rsid w:val="003C5CB2"/>
    <w:rsid w:val="003C6325"/>
    <w:rsid w:val="003C668D"/>
    <w:rsid w:val="003C6806"/>
    <w:rsid w:val="003C7FE1"/>
    <w:rsid w:val="003D07FA"/>
    <w:rsid w:val="003D09CD"/>
    <w:rsid w:val="003D195D"/>
    <w:rsid w:val="003D25F3"/>
    <w:rsid w:val="003D2F38"/>
    <w:rsid w:val="003D588D"/>
    <w:rsid w:val="003D5A9D"/>
    <w:rsid w:val="003D65B3"/>
    <w:rsid w:val="003D6A85"/>
    <w:rsid w:val="003D6F8D"/>
    <w:rsid w:val="003D7934"/>
    <w:rsid w:val="003D7982"/>
    <w:rsid w:val="003D7E03"/>
    <w:rsid w:val="003E0034"/>
    <w:rsid w:val="003E0C42"/>
    <w:rsid w:val="003E1FE6"/>
    <w:rsid w:val="003E2881"/>
    <w:rsid w:val="003E2908"/>
    <w:rsid w:val="003E29C9"/>
    <w:rsid w:val="003E2C47"/>
    <w:rsid w:val="003E43DF"/>
    <w:rsid w:val="003E4576"/>
    <w:rsid w:val="003E56AA"/>
    <w:rsid w:val="003E5C7D"/>
    <w:rsid w:val="003E6D08"/>
    <w:rsid w:val="003E6EBC"/>
    <w:rsid w:val="003E74E5"/>
    <w:rsid w:val="003F0126"/>
    <w:rsid w:val="003F03D3"/>
    <w:rsid w:val="003F153A"/>
    <w:rsid w:val="003F19C4"/>
    <w:rsid w:val="003F1B64"/>
    <w:rsid w:val="003F2C99"/>
    <w:rsid w:val="003F3F7E"/>
    <w:rsid w:val="003F4289"/>
    <w:rsid w:val="003F50B3"/>
    <w:rsid w:val="003F68E7"/>
    <w:rsid w:val="003F69C0"/>
    <w:rsid w:val="003F7D4F"/>
    <w:rsid w:val="003F7DF5"/>
    <w:rsid w:val="004006F7"/>
    <w:rsid w:val="00400A3C"/>
    <w:rsid w:val="00401787"/>
    <w:rsid w:val="00401949"/>
    <w:rsid w:val="0040297E"/>
    <w:rsid w:val="00403680"/>
    <w:rsid w:val="00404283"/>
    <w:rsid w:val="004043BA"/>
    <w:rsid w:val="00405EDD"/>
    <w:rsid w:val="00405FC0"/>
    <w:rsid w:val="004068F1"/>
    <w:rsid w:val="00406E6F"/>
    <w:rsid w:val="00410A5A"/>
    <w:rsid w:val="00411754"/>
    <w:rsid w:val="00413E41"/>
    <w:rsid w:val="004148B2"/>
    <w:rsid w:val="004154BF"/>
    <w:rsid w:val="00416651"/>
    <w:rsid w:val="004170ED"/>
    <w:rsid w:val="0042139A"/>
    <w:rsid w:val="00421822"/>
    <w:rsid w:val="00422B86"/>
    <w:rsid w:val="00426C2F"/>
    <w:rsid w:val="00430EE9"/>
    <w:rsid w:val="00431248"/>
    <w:rsid w:val="00431E63"/>
    <w:rsid w:val="00432E0E"/>
    <w:rsid w:val="00433926"/>
    <w:rsid w:val="0043422F"/>
    <w:rsid w:val="0043429B"/>
    <w:rsid w:val="0043451E"/>
    <w:rsid w:val="004345B0"/>
    <w:rsid w:val="00434B47"/>
    <w:rsid w:val="00435996"/>
    <w:rsid w:val="00435E98"/>
    <w:rsid w:val="00437E2C"/>
    <w:rsid w:val="00440EBB"/>
    <w:rsid w:val="00443523"/>
    <w:rsid w:val="00443B44"/>
    <w:rsid w:val="0044416B"/>
    <w:rsid w:val="00445DA3"/>
    <w:rsid w:val="00445FA8"/>
    <w:rsid w:val="00446057"/>
    <w:rsid w:val="004465EA"/>
    <w:rsid w:val="00446778"/>
    <w:rsid w:val="0045051A"/>
    <w:rsid w:val="00450B6D"/>
    <w:rsid w:val="00450FAE"/>
    <w:rsid w:val="00451728"/>
    <w:rsid w:val="004519D9"/>
    <w:rsid w:val="0045365C"/>
    <w:rsid w:val="00455CB9"/>
    <w:rsid w:val="00455F3B"/>
    <w:rsid w:val="004574D9"/>
    <w:rsid w:val="00457546"/>
    <w:rsid w:val="0045774A"/>
    <w:rsid w:val="0046145A"/>
    <w:rsid w:val="00461569"/>
    <w:rsid w:val="004656A5"/>
    <w:rsid w:val="004657D3"/>
    <w:rsid w:val="00470593"/>
    <w:rsid w:val="004706EB"/>
    <w:rsid w:val="00471C39"/>
    <w:rsid w:val="0047215B"/>
    <w:rsid w:val="0047221F"/>
    <w:rsid w:val="00472292"/>
    <w:rsid w:val="00472345"/>
    <w:rsid w:val="00473B7C"/>
    <w:rsid w:val="00473C84"/>
    <w:rsid w:val="00474684"/>
    <w:rsid w:val="00475D3F"/>
    <w:rsid w:val="00476248"/>
    <w:rsid w:val="00476E19"/>
    <w:rsid w:val="00476FA5"/>
    <w:rsid w:val="00477C82"/>
    <w:rsid w:val="004801BB"/>
    <w:rsid w:val="00480AB8"/>
    <w:rsid w:val="00480D91"/>
    <w:rsid w:val="00481508"/>
    <w:rsid w:val="00482118"/>
    <w:rsid w:val="00482774"/>
    <w:rsid w:val="0048366E"/>
    <w:rsid w:val="00484EBC"/>
    <w:rsid w:val="00484EEF"/>
    <w:rsid w:val="00486FAD"/>
    <w:rsid w:val="00486FDE"/>
    <w:rsid w:val="0048704E"/>
    <w:rsid w:val="00487848"/>
    <w:rsid w:val="00490C66"/>
    <w:rsid w:val="00491B65"/>
    <w:rsid w:val="004925BE"/>
    <w:rsid w:val="00492776"/>
    <w:rsid w:val="00493203"/>
    <w:rsid w:val="004954B6"/>
    <w:rsid w:val="004955BA"/>
    <w:rsid w:val="00496605"/>
    <w:rsid w:val="0049684E"/>
    <w:rsid w:val="00496C55"/>
    <w:rsid w:val="00497980"/>
    <w:rsid w:val="004A0329"/>
    <w:rsid w:val="004A0611"/>
    <w:rsid w:val="004A06D9"/>
    <w:rsid w:val="004A11B8"/>
    <w:rsid w:val="004A1326"/>
    <w:rsid w:val="004A135B"/>
    <w:rsid w:val="004A20B9"/>
    <w:rsid w:val="004A27FA"/>
    <w:rsid w:val="004A2C34"/>
    <w:rsid w:val="004A3C05"/>
    <w:rsid w:val="004A5168"/>
    <w:rsid w:val="004A62FF"/>
    <w:rsid w:val="004B12DD"/>
    <w:rsid w:val="004B2BBD"/>
    <w:rsid w:val="004B3B84"/>
    <w:rsid w:val="004B3DE8"/>
    <w:rsid w:val="004B44D0"/>
    <w:rsid w:val="004B45D0"/>
    <w:rsid w:val="004B4B40"/>
    <w:rsid w:val="004B4DB1"/>
    <w:rsid w:val="004B5174"/>
    <w:rsid w:val="004B6524"/>
    <w:rsid w:val="004B69FF"/>
    <w:rsid w:val="004B74B8"/>
    <w:rsid w:val="004B7F76"/>
    <w:rsid w:val="004C046D"/>
    <w:rsid w:val="004C22F6"/>
    <w:rsid w:val="004C3632"/>
    <w:rsid w:val="004C4319"/>
    <w:rsid w:val="004C56E5"/>
    <w:rsid w:val="004C597B"/>
    <w:rsid w:val="004C5EBD"/>
    <w:rsid w:val="004C5F1C"/>
    <w:rsid w:val="004C68EF"/>
    <w:rsid w:val="004C6BE1"/>
    <w:rsid w:val="004C6D4D"/>
    <w:rsid w:val="004C6F58"/>
    <w:rsid w:val="004D05F1"/>
    <w:rsid w:val="004D0EBA"/>
    <w:rsid w:val="004D1856"/>
    <w:rsid w:val="004D1D42"/>
    <w:rsid w:val="004D2D58"/>
    <w:rsid w:val="004D3A59"/>
    <w:rsid w:val="004D3F3F"/>
    <w:rsid w:val="004D473E"/>
    <w:rsid w:val="004D4A7A"/>
    <w:rsid w:val="004D50B7"/>
    <w:rsid w:val="004D5CA8"/>
    <w:rsid w:val="004D5EF4"/>
    <w:rsid w:val="004D6394"/>
    <w:rsid w:val="004D7FF4"/>
    <w:rsid w:val="004E0087"/>
    <w:rsid w:val="004E118C"/>
    <w:rsid w:val="004E15C2"/>
    <w:rsid w:val="004E234B"/>
    <w:rsid w:val="004E2ABF"/>
    <w:rsid w:val="004E2B93"/>
    <w:rsid w:val="004E2BD4"/>
    <w:rsid w:val="004E44CC"/>
    <w:rsid w:val="004E4B94"/>
    <w:rsid w:val="004E506A"/>
    <w:rsid w:val="004E51B0"/>
    <w:rsid w:val="004E57B1"/>
    <w:rsid w:val="004E5CB8"/>
    <w:rsid w:val="004E5DFA"/>
    <w:rsid w:val="004E60C5"/>
    <w:rsid w:val="004E64DC"/>
    <w:rsid w:val="004E7A93"/>
    <w:rsid w:val="004E7AEA"/>
    <w:rsid w:val="004E7D41"/>
    <w:rsid w:val="004F03E8"/>
    <w:rsid w:val="004F0626"/>
    <w:rsid w:val="004F093D"/>
    <w:rsid w:val="004F0EEE"/>
    <w:rsid w:val="004F16A7"/>
    <w:rsid w:val="004F24C9"/>
    <w:rsid w:val="004F283B"/>
    <w:rsid w:val="004F3201"/>
    <w:rsid w:val="004F41C4"/>
    <w:rsid w:val="004F4472"/>
    <w:rsid w:val="004F52CE"/>
    <w:rsid w:val="004F54B2"/>
    <w:rsid w:val="004F7DF9"/>
    <w:rsid w:val="00500751"/>
    <w:rsid w:val="0050100F"/>
    <w:rsid w:val="00501581"/>
    <w:rsid w:val="0050248B"/>
    <w:rsid w:val="005027BF"/>
    <w:rsid w:val="00503E7D"/>
    <w:rsid w:val="00504741"/>
    <w:rsid w:val="00504D60"/>
    <w:rsid w:val="00505019"/>
    <w:rsid w:val="00505FB5"/>
    <w:rsid w:val="005060BE"/>
    <w:rsid w:val="00506DA2"/>
    <w:rsid w:val="005103B9"/>
    <w:rsid w:val="00510C86"/>
    <w:rsid w:val="00511B00"/>
    <w:rsid w:val="00511EFA"/>
    <w:rsid w:val="005120D9"/>
    <w:rsid w:val="00512139"/>
    <w:rsid w:val="005123C1"/>
    <w:rsid w:val="00512D21"/>
    <w:rsid w:val="005178B0"/>
    <w:rsid w:val="00517D99"/>
    <w:rsid w:val="005203E8"/>
    <w:rsid w:val="00520838"/>
    <w:rsid w:val="00521966"/>
    <w:rsid w:val="005219DB"/>
    <w:rsid w:val="00526444"/>
    <w:rsid w:val="00526E8A"/>
    <w:rsid w:val="005270BA"/>
    <w:rsid w:val="005275FA"/>
    <w:rsid w:val="00527D79"/>
    <w:rsid w:val="00530856"/>
    <w:rsid w:val="0053086B"/>
    <w:rsid w:val="005312FE"/>
    <w:rsid w:val="0053182C"/>
    <w:rsid w:val="0053193F"/>
    <w:rsid w:val="00531FD8"/>
    <w:rsid w:val="00532309"/>
    <w:rsid w:val="00532374"/>
    <w:rsid w:val="00535149"/>
    <w:rsid w:val="005366E3"/>
    <w:rsid w:val="00536EF9"/>
    <w:rsid w:val="00541157"/>
    <w:rsid w:val="0054144D"/>
    <w:rsid w:val="005419A7"/>
    <w:rsid w:val="00543269"/>
    <w:rsid w:val="005433E9"/>
    <w:rsid w:val="00543E24"/>
    <w:rsid w:val="00543E89"/>
    <w:rsid w:val="00543EC8"/>
    <w:rsid w:val="00544E43"/>
    <w:rsid w:val="005450C4"/>
    <w:rsid w:val="0054531C"/>
    <w:rsid w:val="0054542E"/>
    <w:rsid w:val="0054796D"/>
    <w:rsid w:val="00547B67"/>
    <w:rsid w:val="00550843"/>
    <w:rsid w:val="005515BF"/>
    <w:rsid w:val="00551F15"/>
    <w:rsid w:val="00552466"/>
    <w:rsid w:val="0055289D"/>
    <w:rsid w:val="005531CE"/>
    <w:rsid w:val="00553666"/>
    <w:rsid w:val="0055382B"/>
    <w:rsid w:val="005558A7"/>
    <w:rsid w:val="00555C47"/>
    <w:rsid w:val="00556080"/>
    <w:rsid w:val="005561DD"/>
    <w:rsid w:val="005567FB"/>
    <w:rsid w:val="005569BF"/>
    <w:rsid w:val="00556DE1"/>
    <w:rsid w:val="00556FFE"/>
    <w:rsid w:val="00557B69"/>
    <w:rsid w:val="00557B6E"/>
    <w:rsid w:val="00560C66"/>
    <w:rsid w:val="005611AC"/>
    <w:rsid w:val="005618BB"/>
    <w:rsid w:val="005619C5"/>
    <w:rsid w:val="00562109"/>
    <w:rsid w:val="005644BF"/>
    <w:rsid w:val="005655DE"/>
    <w:rsid w:val="00567D4C"/>
    <w:rsid w:val="00567E50"/>
    <w:rsid w:val="0057019E"/>
    <w:rsid w:val="00570356"/>
    <w:rsid w:val="00570CFD"/>
    <w:rsid w:val="00571E7F"/>
    <w:rsid w:val="00572F9F"/>
    <w:rsid w:val="00573B9B"/>
    <w:rsid w:val="00574033"/>
    <w:rsid w:val="005741F7"/>
    <w:rsid w:val="005742EC"/>
    <w:rsid w:val="00574EA3"/>
    <w:rsid w:val="005754EA"/>
    <w:rsid w:val="00575BCB"/>
    <w:rsid w:val="005767FD"/>
    <w:rsid w:val="005804D6"/>
    <w:rsid w:val="00581013"/>
    <w:rsid w:val="0058135E"/>
    <w:rsid w:val="00581F73"/>
    <w:rsid w:val="00582F85"/>
    <w:rsid w:val="005864DA"/>
    <w:rsid w:val="00587CCB"/>
    <w:rsid w:val="00590335"/>
    <w:rsid w:val="00590996"/>
    <w:rsid w:val="00590B44"/>
    <w:rsid w:val="005915F5"/>
    <w:rsid w:val="00592108"/>
    <w:rsid w:val="0059295D"/>
    <w:rsid w:val="00592C34"/>
    <w:rsid w:val="00592C35"/>
    <w:rsid w:val="005934C0"/>
    <w:rsid w:val="005935F6"/>
    <w:rsid w:val="00594405"/>
    <w:rsid w:val="00594C14"/>
    <w:rsid w:val="00594F71"/>
    <w:rsid w:val="0059513E"/>
    <w:rsid w:val="00595575"/>
    <w:rsid w:val="0059565E"/>
    <w:rsid w:val="00596CAB"/>
    <w:rsid w:val="00597A03"/>
    <w:rsid w:val="00597F00"/>
    <w:rsid w:val="00597F37"/>
    <w:rsid w:val="005A0411"/>
    <w:rsid w:val="005A14EF"/>
    <w:rsid w:val="005A2D08"/>
    <w:rsid w:val="005A4097"/>
    <w:rsid w:val="005A4CAE"/>
    <w:rsid w:val="005A4F72"/>
    <w:rsid w:val="005A508C"/>
    <w:rsid w:val="005A5721"/>
    <w:rsid w:val="005A5DA1"/>
    <w:rsid w:val="005A653F"/>
    <w:rsid w:val="005A7138"/>
    <w:rsid w:val="005B09D2"/>
    <w:rsid w:val="005B0F0F"/>
    <w:rsid w:val="005B252B"/>
    <w:rsid w:val="005B25A4"/>
    <w:rsid w:val="005B2807"/>
    <w:rsid w:val="005B2834"/>
    <w:rsid w:val="005B2A08"/>
    <w:rsid w:val="005B3A21"/>
    <w:rsid w:val="005B3BDF"/>
    <w:rsid w:val="005B3D9F"/>
    <w:rsid w:val="005B4164"/>
    <w:rsid w:val="005B48AD"/>
    <w:rsid w:val="005B4FF3"/>
    <w:rsid w:val="005B554C"/>
    <w:rsid w:val="005B6557"/>
    <w:rsid w:val="005B6C29"/>
    <w:rsid w:val="005B73B6"/>
    <w:rsid w:val="005B7804"/>
    <w:rsid w:val="005C054D"/>
    <w:rsid w:val="005C0A98"/>
    <w:rsid w:val="005C2049"/>
    <w:rsid w:val="005C21F6"/>
    <w:rsid w:val="005C27A1"/>
    <w:rsid w:val="005C5906"/>
    <w:rsid w:val="005C5E18"/>
    <w:rsid w:val="005C62FF"/>
    <w:rsid w:val="005C6591"/>
    <w:rsid w:val="005C6663"/>
    <w:rsid w:val="005D0986"/>
    <w:rsid w:val="005D0D79"/>
    <w:rsid w:val="005D1529"/>
    <w:rsid w:val="005D1D64"/>
    <w:rsid w:val="005D2302"/>
    <w:rsid w:val="005D6E8B"/>
    <w:rsid w:val="005D7EB0"/>
    <w:rsid w:val="005E0B22"/>
    <w:rsid w:val="005E12E5"/>
    <w:rsid w:val="005E1A4C"/>
    <w:rsid w:val="005E2401"/>
    <w:rsid w:val="005E3EC2"/>
    <w:rsid w:val="005E63DB"/>
    <w:rsid w:val="005E65A7"/>
    <w:rsid w:val="005F05FA"/>
    <w:rsid w:val="005F0B1C"/>
    <w:rsid w:val="005F0F9A"/>
    <w:rsid w:val="005F1586"/>
    <w:rsid w:val="005F65FC"/>
    <w:rsid w:val="005F67B0"/>
    <w:rsid w:val="00600182"/>
    <w:rsid w:val="006001FD"/>
    <w:rsid w:val="00600762"/>
    <w:rsid w:val="00600D24"/>
    <w:rsid w:val="00601685"/>
    <w:rsid w:val="006019D4"/>
    <w:rsid w:val="0060219D"/>
    <w:rsid w:val="006030B7"/>
    <w:rsid w:val="00603377"/>
    <w:rsid w:val="006033C6"/>
    <w:rsid w:val="00604536"/>
    <w:rsid w:val="00604997"/>
    <w:rsid w:val="00604A2A"/>
    <w:rsid w:val="00604A7D"/>
    <w:rsid w:val="00606646"/>
    <w:rsid w:val="00606811"/>
    <w:rsid w:val="00607995"/>
    <w:rsid w:val="00607A8C"/>
    <w:rsid w:val="00611B8E"/>
    <w:rsid w:val="006125C3"/>
    <w:rsid w:val="00612607"/>
    <w:rsid w:val="006131AD"/>
    <w:rsid w:val="00614FB1"/>
    <w:rsid w:val="006163E7"/>
    <w:rsid w:val="00616746"/>
    <w:rsid w:val="00616D16"/>
    <w:rsid w:val="006170FE"/>
    <w:rsid w:val="0061713E"/>
    <w:rsid w:val="00617781"/>
    <w:rsid w:val="00617DFD"/>
    <w:rsid w:val="00620ACD"/>
    <w:rsid w:val="0062140D"/>
    <w:rsid w:val="006215AC"/>
    <w:rsid w:val="006222B9"/>
    <w:rsid w:val="00622990"/>
    <w:rsid w:val="00622A32"/>
    <w:rsid w:val="00622AD8"/>
    <w:rsid w:val="00622D7F"/>
    <w:rsid w:val="00623C41"/>
    <w:rsid w:val="00623FE6"/>
    <w:rsid w:val="006258D2"/>
    <w:rsid w:val="00627D54"/>
    <w:rsid w:val="00627DAE"/>
    <w:rsid w:val="006308B5"/>
    <w:rsid w:val="00630933"/>
    <w:rsid w:val="00631790"/>
    <w:rsid w:val="006324A3"/>
    <w:rsid w:val="00632BF3"/>
    <w:rsid w:val="00632F39"/>
    <w:rsid w:val="00633D1B"/>
    <w:rsid w:val="00634964"/>
    <w:rsid w:val="006350EB"/>
    <w:rsid w:val="00635F65"/>
    <w:rsid w:val="006369DF"/>
    <w:rsid w:val="006374E6"/>
    <w:rsid w:val="0064090B"/>
    <w:rsid w:val="00641368"/>
    <w:rsid w:val="00641BCB"/>
    <w:rsid w:val="00642B7C"/>
    <w:rsid w:val="006431E6"/>
    <w:rsid w:val="0064766F"/>
    <w:rsid w:val="006506D3"/>
    <w:rsid w:val="00650904"/>
    <w:rsid w:val="00651075"/>
    <w:rsid w:val="00651D2F"/>
    <w:rsid w:val="00651EBB"/>
    <w:rsid w:val="00651F82"/>
    <w:rsid w:val="00653574"/>
    <w:rsid w:val="00655E5F"/>
    <w:rsid w:val="006564D4"/>
    <w:rsid w:val="0065659A"/>
    <w:rsid w:val="006565D2"/>
    <w:rsid w:val="00656669"/>
    <w:rsid w:val="006566C2"/>
    <w:rsid w:val="00656908"/>
    <w:rsid w:val="006570DB"/>
    <w:rsid w:val="00660074"/>
    <w:rsid w:val="006602DC"/>
    <w:rsid w:val="00662E04"/>
    <w:rsid w:val="00662F13"/>
    <w:rsid w:val="00663196"/>
    <w:rsid w:val="006633DC"/>
    <w:rsid w:val="00663AB1"/>
    <w:rsid w:val="00665E19"/>
    <w:rsid w:val="00666119"/>
    <w:rsid w:val="006703DD"/>
    <w:rsid w:val="0067180F"/>
    <w:rsid w:val="006721F1"/>
    <w:rsid w:val="0067293D"/>
    <w:rsid w:val="0067420D"/>
    <w:rsid w:val="00674520"/>
    <w:rsid w:val="00675A84"/>
    <w:rsid w:val="00675CC5"/>
    <w:rsid w:val="006771F0"/>
    <w:rsid w:val="00677229"/>
    <w:rsid w:val="0067779A"/>
    <w:rsid w:val="00681472"/>
    <w:rsid w:val="006819C5"/>
    <w:rsid w:val="006826BD"/>
    <w:rsid w:val="00682C9B"/>
    <w:rsid w:val="00684303"/>
    <w:rsid w:val="00684782"/>
    <w:rsid w:val="00687053"/>
    <w:rsid w:val="0069049E"/>
    <w:rsid w:val="00690CB4"/>
    <w:rsid w:val="00691375"/>
    <w:rsid w:val="00691A2B"/>
    <w:rsid w:val="00691FA9"/>
    <w:rsid w:val="00691FCC"/>
    <w:rsid w:val="00691FE1"/>
    <w:rsid w:val="0069276A"/>
    <w:rsid w:val="006932B7"/>
    <w:rsid w:val="00693B6D"/>
    <w:rsid w:val="0069418A"/>
    <w:rsid w:val="006949F0"/>
    <w:rsid w:val="006953FC"/>
    <w:rsid w:val="00695D1D"/>
    <w:rsid w:val="00696A4A"/>
    <w:rsid w:val="00696CCF"/>
    <w:rsid w:val="006A025B"/>
    <w:rsid w:val="006A0821"/>
    <w:rsid w:val="006A288B"/>
    <w:rsid w:val="006A4F73"/>
    <w:rsid w:val="006A6282"/>
    <w:rsid w:val="006A68E4"/>
    <w:rsid w:val="006A6FA5"/>
    <w:rsid w:val="006A799D"/>
    <w:rsid w:val="006A7BA5"/>
    <w:rsid w:val="006A7C5D"/>
    <w:rsid w:val="006B0513"/>
    <w:rsid w:val="006B0524"/>
    <w:rsid w:val="006B0C1C"/>
    <w:rsid w:val="006B21AE"/>
    <w:rsid w:val="006B2943"/>
    <w:rsid w:val="006B32D8"/>
    <w:rsid w:val="006B3346"/>
    <w:rsid w:val="006B350F"/>
    <w:rsid w:val="006B371A"/>
    <w:rsid w:val="006B3ECE"/>
    <w:rsid w:val="006B443A"/>
    <w:rsid w:val="006B4BCA"/>
    <w:rsid w:val="006B62EF"/>
    <w:rsid w:val="006B6369"/>
    <w:rsid w:val="006B63C7"/>
    <w:rsid w:val="006B729B"/>
    <w:rsid w:val="006B7662"/>
    <w:rsid w:val="006C00BF"/>
    <w:rsid w:val="006C103C"/>
    <w:rsid w:val="006C154C"/>
    <w:rsid w:val="006C21D8"/>
    <w:rsid w:val="006C40F1"/>
    <w:rsid w:val="006C6C5A"/>
    <w:rsid w:val="006C712B"/>
    <w:rsid w:val="006C731F"/>
    <w:rsid w:val="006C74AA"/>
    <w:rsid w:val="006D00AD"/>
    <w:rsid w:val="006D06AC"/>
    <w:rsid w:val="006D0CCC"/>
    <w:rsid w:val="006D133C"/>
    <w:rsid w:val="006D1698"/>
    <w:rsid w:val="006D226F"/>
    <w:rsid w:val="006D3550"/>
    <w:rsid w:val="006D35D8"/>
    <w:rsid w:val="006D551F"/>
    <w:rsid w:val="006D61B1"/>
    <w:rsid w:val="006D723A"/>
    <w:rsid w:val="006D78DB"/>
    <w:rsid w:val="006E03B4"/>
    <w:rsid w:val="006E12A8"/>
    <w:rsid w:val="006E24EF"/>
    <w:rsid w:val="006E4F24"/>
    <w:rsid w:val="006E5333"/>
    <w:rsid w:val="006F0991"/>
    <w:rsid w:val="006F0C86"/>
    <w:rsid w:val="006F0CB6"/>
    <w:rsid w:val="006F1AC1"/>
    <w:rsid w:val="006F1E2C"/>
    <w:rsid w:val="006F239D"/>
    <w:rsid w:val="006F2414"/>
    <w:rsid w:val="006F5A8F"/>
    <w:rsid w:val="006F5C1D"/>
    <w:rsid w:val="007024A8"/>
    <w:rsid w:val="00702E9E"/>
    <w:rsid w:val="007031B0"/>
    <w:rsid w:val="0070442A"/>
    <w:rsid w:val="007067A0"/>
    <w:rsid w:val="00706B19"/>
    <w:rsid w:val="00707D2D"/>
    <w:rsid w:val="00711595"/>
    <w:rsid w:val="00711F57"/>
    <w:rsid w:val="0071261A"/>
    <w:rsid w:val="00712703"/>
    <w:rsid w:val="00712B11"/>
    <w:rsid w:val="00712F4D"/>
    <w:rsid w:val="00713376"/>
    <w:rsid w:val="00713BBC"/>
    <w:rsid w:val="007159FF"/>
    <w:rsid w:val="00715D5A"/>
    <w:rsid w:val="007171EB"/>
    <w:rsid w:val="00717B28"/>
    <w:rsid w:val="00720F11"/>
    <w:rsid w:val="00721275"/>
    <w:rsid w:val="00723869"/>
    <w:rsid w:val="00723DFC"/>
    <w:rsid w:val="00724AF7"/>
    <w:rsid w:val="00726130"/>
    <w:rsid w:val="0072641B"/>
    <w:rsid w:val="007272A9"/>
    <w:rsid w:val="0073049D"/>
    <w:rsid w:val="0073070B"/>
    <w:rsid w:val="00730814"/>
    <w:rsid w:val="00731243"/>
    <w:rsid w:val="00731307"/>
    <w:rsid w:val="007326DA"/>
    <w:rsid w:val="007336EA"/>
    <w:rsid w:val="00733A2B"/>
    <w:rsid w:val="00733D08"/>
    <w:rsid w:val="00734281"/>
    <w:rsid w:val="00735CEB"/>
    <w:rsid w:val="007367D5"/>
    <w:rsid w:val="007370A8"/>
    <w:rsid w:val="00740806"/>
    <w:rsid w:val="00741D13"/>
    <w:rsid w:val="00744084"/>
    <w:rsid w:val="00744C5A"/>
    <w:rsid w:val="00745E66"/>
    <w:rsid w:val="00745F98"/>
    <w:rsid w:val="007465BC"/>
    <w:rsid w:val="0074749B"/>
    <w:rsid w:val="0074755C"/>
    <w:rsid w:val="00747772"/>
    <w:rsid w:val="007505D3"/>
    <w:rsid w:val="007511EA"/>
    <w:rsid w:val="00752F55"/>
    <w:rsid w:val="00753198"/>
    <w:rsid w:val="0075327F"/>
    <w:rsid w:val="00753B53"/>
    <w:rsid w:val="007549DC"/>
    <w:rsid w:val="00756C7A"/>
    <w:rsid w:val="007601D0"/>
    <w:rsid w:val="00760255"/>
    <w:rsid w:val="00760460"/>
    <w:rsid w:val="00760CD4"/>
    <w:rsid w:val="00760DEA"/>
    <w:rsid w:val="00761E3C"/>
    <w:rsid w:val="00762385"/>
    <w:rsid w:val="007623AA"/>
    <w:rsid w:val="007628C7"/>
    <w:rsid w:val="00763CA2"/>
    <w:rsid w:val="007641AC"/>
    <w:rsid w:val="0076438C"/>
    <w:rsid w:val="007648C9"/>
    <w:rsid w:val="007658A4"/>
    <w:rsid w:val="00765DEE"/>
    <w:rsid w:val="007709AA"/>
    <w:rsid w:val="00771795"/>
    <w:rsid w:val="00771E23"/>
    <w:rsid w:val="00771E6E"/>
    <w:rsid w:val="00772896"/>
    <w:rsid w:val="00773664"/>
    <w:rsid w:val="00774EF2"/>
    <w:rsid w:val="00775E6B"/>
    <w:rsid w:val="007767AA"/>
    <w:rsid w:val="00777B7E"/>
    <w:rsid w:val="00782666"/>
    <w:rsid w:val="007827BE"/>
    <w:rsid w:val="007835D6"/>
    <w:rsid w:val="007835F8"/>
    <w:rsid w:val="00784254"/>
    <w:rsid w:val="007877CF"/>
    <w:rsid w:val="00787A30"/>
    <w:rsid w:val="00790397"/>
    <w:rsid w:val="00790C17"/>
    <w:rsid w:val="00790EB6"/>
    <w:rsid w:val="00791DC9"/>
    <w:rsid w:val="00791E62"/>
    <w:rsid w:val="00793A5F"/>
    <w:rsid w:val="00794D45"/>
    <w:rsid w:val="00794EA6"/>
    <w:rsid w:val="00795441"/>
    <w:rsid w:val="0079547E"/>
    <w:rsid w:val="00795DC8"/>
    <w:rsid w:val="00795F1E"/>
    <w:rsid w:val="007963F1"/>
    <w:rsid w:val="007965E5"/>
    <w:rsid w:val="007A1DDC"/>
    <w:rsid w:val="007A2761"/>
    <w:rsid w:val="007A2A84"/>
    <w:rsid w:val="007A2D80"/>
    <w:rsid w:val="007A343F"/>
    <w:rsid w:val="007A45A8"/>
    <w:rsid w:val="007A47A2"/>
    <w:rsid w:val="007A5BBB"/>
    <w:rsid w:val="007A622E"/>
    <w:rsid w:val="007A679B"/>
    <w:rsid w:val="007A7567"/>
    <w:rsid w:val="007A75DF"/>
    <w:rsid w:val="007B06B9"/>
    <w:rsid w:val="007B06F4"/>
    <w:rsid w:val="007B12C5"/>
    <w:rsid w:val="007B1A40"/>
    <w:rsid w:val="007B1EB6"/>
    <w:rsid w:val="007B27FF"/>
    <w:rsid w:val="007B2C7E"/>
    <w:rsid w:val="007B46E5"/>
    <w:rsid w:val="007B4AC2"/>
    <w:rsid w:val="007B6DF2"/>
    <w:rsid w:val="007B727A"/>
    <w:rsid w:val="007B7951"/>
    <w:rsid w:val="007C149D"/>
    <w:rsid w:val="007C19BA"/>
    <w:rsid w:val="007C1A29"/>
    <w:rsid w:val="007C1F8B"/>
    <w:rsid w:val="007C2E4D"/>
    <w:rsid w:val="007C3D86"/>
    <w:rsid w:val="007C4353"/>
    <w:rsid w:val="007C59A8"/>
    <w:rsid w:val="007C5ED2"/>
    <w:rsid w:val="007D1348"/>
    <w:rsid w:val="007D19C7"/>
    <w:rsid w:val="007D1D06"/>
    <w:rsid w:val="007D399F"/>
    <w:rsid w:val="007D4433"/>
    <w:rsid w:val="007D48E5"/>
    <w:rsid w:val="007D4A38"/>
    <w:rsid w:val="007D4B7E"/>
    <w:rsid w:val="007D5C3F"/>
    <w:rsid w:val="007D6219"/>
    <w:rsid w:val="007D690C"/>
    <w:rsid w:val="007D7285"/>
    <w:rsid w:val="007D73A5"/>
    <w:rsid w:val="007D774A"/>
    <w:rsid w:val="007E0FB8"/>
    <w:rsid w:val="007E10F8"/>
    <w:rsid w:val="007E1A2E"/>
    <w:rsid w:val="007E20EF"/>
    <w:rsid w:val="007E2CB2"/>
    <w:rsid w:val="007E2D75"/>
    <w:rsid w:val="007E30C0"/>
    <w:rsid w:val="007E521C"/>
    <w:rsid w:val="007E566F"/>
    <w:rsid w:val="007E5B23"/>
    <w:rsid w:val="007E5BF0"/>
    <w:rsid w:val="007E6191"/>
    <w:rsid w:val="007E6878"/>
    <w:rsid w:val="007E6C9D"/>
    <w:rsid w:val="007E6FB5"/>
    <w:rsid w:val="007E7FBA"/>
    <w:rsid w:val="007F00EE"/>
    <w:rsid w:val="007F09EF"/>
    <w:rsid w:val="007F0E07"/>
    <w:rsid w:val="007F1578"/>
    <w:rsid w:val="007F1A20"/>
    <w:rsid w:val="007F1B1A"/>
    <w:rsid w:val="007F2419"/>
    <w:rsid w:val="007F3E82"/>
    <w:rsid w:val="007F51D3"/>
    <w:rsid w:val="007F77E5"/>
    <w:rsid w:val="00800B1A"/>
    <w:rsid w:val="008014AE"/>
    <w:rsid w:val="008014DE"/>
    <w:rsid w:val="0080173D"/>
    <w:rsid w:val="00802536"/>
    <w:rsid w:val="008040A3"/>
    <w:rsid w:val="00804166"/>
    <w:rsid w:val="00804D18"/>
    <w:rsid w:val="00805316"/>
    <w:rsid w:val="00806DF3"/>
    <w:rsid w:val="0080727F"/>
    <w:rsid w:val="0080791B"/>
    <w:rsid w:val="00807B13"/>
    <w:rsid w:val="00807F17"/>
    <w:rsid w:val="008111A0"/>
    <w:rsid w:val="00811EF9"/>
    <w:rsid w:val="008126C4"/>
    <w:rsid w:val="0081317D"/>
    <w:rsid w:val="00815E24"/>
    <w:rsid w:val="00817211"/>
    <w:rsid w:val="008201F1"/>
    <w:rsid w:val="00820D84"/>
    <w:rsid w:val="00820E0E"/>
    <w:rsid w:val="0082124F"/>
    <w:rsid w:val="00821971"/>
    <w:rsid w:val="00821B7D"/>
    <w:rsid w:val="008231E9"/>
    <w:rsid w:val="00824D11"/>
    <w:rsid w:val="00825A30"/>
    <w:rsid w:val="0082662A"/>
    <w:rsid w:val="00827C8B"/>
    <w:rsid w:val="008313EC"/>
    <w:rsid w:val="00831D98"/>
    <w:rsid w:val="008334F6"/>
    <w:rsid w:val="008337E5"/>
    <w:rsid w:val="00833F02"/>
    <w:rsid w:val="00834F48"/>
    <w:rsid w:val="00835286"/>
    <w:rsid w:val="008352AD"/>
    <w:rsid w:val="00835E71"/>
    <w:rsid w:val="0083613B"/>
    <w:rsid w:val="008364FC"/>
    <w:rsid w:val="00836759"/>
    <w:rsid w:val="00837139"/>
    <w:rsid w:val="008406A1"/>
    <w:rsid w:val="00840F0F"/>
    <w:rsid w:val="00842E21"/>
    <w:rsid w:val="0084447F"/>
    <w:rsid w:val="008446CB"/>
    <w:rsid w:val="0084481D"/>
    <w:rsid w:val="00847570"/>
    <w:rsid w:val="00847C95"/>
    <w:rsid w:val="0085115C"/>
    <w:rsid w:val="00851482"/>
    <w:rsid w:val="00851ABE"/>
    <w:rsid w:val="00851F44"/>
    <w:rsid w:val="008522B5"/>
    <w:rsid w:val="0085264E"/>
    <w:rsid w:val="008528E1"/>
    <w:rsid w:val="00853611"/>
    <w:rsid w:val="0085369F"/>
    <w:rsid w:val="0085370D"/>
    <w:rsid w:val="008540A4"/>
    <w:rsid w:val="00855F90"/>
    <w:rsid w:val="008560D2"/>
    <w:rsid w:val="00856D84"/>
    <w:rsid w:val="00857EFD"/>
    <w:rsid w:val="00860DDC"/>
    <w:rsid w:val="0086109F"/>
    <w:rsid w:val="008615D4"/>
    <w:rsid w:val="00861833"/>
    <w:rsid w:val="00861E91"/>
    <w:rsid w:val="00862A3C"/>
    <w:rsid w:val="00863794"/>
    <w:rsid w:val="00864160"/>
    <w:rsid w:val="0086469D"/>
    <w:rsid w:val="008658E0"/>
    <w:rsid w:val="0087060E"/>
    <w:rsid w:val="00871D14"/>
    <w:rsid w:val="008741F6"/>
    <w:rsid w:val="0087565E"/>
    <w:rsid w:val="00876B96"/>
    <w:rsid w:val="00877060"/>
    <w:rsid w:val="00877160"/>
    <w:rsid w:val="00880812"/>
    <w:rsid w:val="00880BAA"/>
    <w:rsid w:val="008820FF"/>
    <w:rsid w:val="00883228"/>
    <w:rsid w:val="00885574"/>
    <w:rsid w:val="00886CF0"/>
    <w:rsid w:val="00887C43"/>
    <w:rsid w:val="008908A0"/>
    <w:rsid w:val="00890B1E"/>
    <w:rsid w:val="008913EC"/>
    <w:rsid w:val="00891F02"/>
    <w:rsid w:val="00892813"/>
    <w:rsid w:val="008940E3"/>
    <w:rsid w:val="0089453D"/>
    <w:rsid w:val="00894593"/>
    <w:rsid w:val="008948F1"/>
    <w:rsid w:val="00895EBA"/>
    <w:rsid w:val="008962DC"/>
    <w:rsid w:val="0089638D"/>
    <w:rsid w:val="00896794"/>
    <w:rsid w:val="00896986"/>
    <w:rsid w:val="008975CE"/>
    <w:rsid w:val="00897B02"/>
    <w:rsid w:val="00897BFB"/>
    <w:rsid w:val="008A004F"/>
    <w:rsid w:val="008A2214"/>
    <w:rsid w:val="008A2908"/>
    <w:rsid w:val="008A2C21"/>
    <w:rsid w:val="008A2C73"/>
    <w:rsid w:val="008A3304"/>
    <w:rsid w:val="008A4773"/>
    <w:rsid w:val="008A5EA9"/>
    <w:rsid w:val="008A62B8"/>
    <w:rsid w:val="008B1594"/>
    <w:rsid w:val="008B180D"/>
    <w:rsid w:val="008B1833"/>
    <w:rsid w:val="008B1926"/>
    <w:rsid w:val="008B1D1D"/>
    <w:rsid w:val="008B2061"/>
    <w:rsid w:val="008B308E"/>
    <w:rsid w:val="008B30A9"/>
    <w:rsid w:val="008B30F2"/>
    <w:rsid w:val="008B3190"/>
    <w:rsid w:val="008B3AA6"/>
    <w:rsid w:val="008B5184"/>
    <w:rsid w:val="008B535D"/>
    <w:rsid w:val="008B5CDA"/>
    <w:rsid w:val="008B6487"/>
    <w:rsid w:val="008B7437"/>
    <w:rsid w:val="008C0918"/>
    <w:rsid w:val="008C0C08"/>
    <w:rsid w:val="008C0ED9"/>
    <w:rsid w:val="008C383E"/>
    <w:rsid w:val="008C42C1"/>
    <w:rsid w:val="008C6F43"/>
    <w:rsid w:val="008C7509"/>
    <w:rsid w:val="008D0587"/>
    <w:rsid w:val="008D061C"/>
    <w:rsid w:val="008D0D09"/>
    <w:rsid w:val="008D0DC8"/>
    <w:rsid w:val="008D14F8"/>
    <w:rsid w:val="008D35D6"/>
    <w:rsid w:val="008D4102"/>
    <w:rsid w:val="008D49DE"/>
    <w:rsid w:val="008D4D06"/>
    <w:rsid w:val="008D5286"/>
    <w:rsid w:val="008D5414"/>
    <w:rsid w:val="008D5DF7"/>
    <w:rsid w:val="008D60D0"/>
    <w:rsid w:val="008D74B8"/>
    <w:rsid w:val="008D770F"/>
    <w:rsid w:val="008D790E"/>
    <w:rsid w:val="008E06BD"/>
    <w:rsid w:val="008E1758"/>
    <w:rsid w:val="008E1BD0"/>
    <w:rsid w:val="008E280A"/>
    <w:rsid w:val="008E3F72"/>
    <w:rsid w:val="008E4ECC"/>
    <w:rsid w:val="008E533C"/>
    <w:rsid w:val="008E558C"/>
    <w:rsid w:val="008E5916"/>
    <w:rsid w:val="008E611F"/>
    <w:rsid w:val="008E79A3"/>
    <w:rsid w:val="008F1E3E"/>
    <w:rsid w:val="008F3500"/>
    <w:rsid w:val="008F353B"/>
    <w:rsid w:val="008F3638"/>
    <w:rsid w:val="008F6BFB"/>
    <w:rsid w:val="00901166"/>
    <w:rsid w:val="00903604"/>
    <w:rsid w:val="00903911"/>
    <w:rsid w:val="0090499F"/>
    <w:rsid w:val="00905964"/>
    <w:rsid w:val="0090636C"/>
    <w:rsid w:val="00906CBA"/>
    <w:rsid w:val="00907604"/>
    <w:rsid w:val="0091071E"/>
    <w:rsid w:val="00911704"/>
    <w:rsid w:val="00911BFC"/>
    <w:rsid w:val="00913122"/>
    <w:rsid w:val="00913292"/>
    <w:rsid w:val="00913549"/>
    <w:rsid w:val="009136D4"/>
    <w:rsid w:val="009139AC"/>
    <w:rsid w:val="00913F87"/>
    <w:rsid w:val="009143D4"/>
    <w:rsid w:val="00914C4E"/>
    <w:rsid w:val="009157D9"/>
    <w:rsid w:val="009166BD"/>
    <w:rsid w:val="009177EA"/>
    <w:rsid w:val="00917BB1"/>
    <w:rsid w:val="00917F4A"/>
    <w:rsid w:val="00920B1C"/>
    <w:rsid w:val="00920BE0"/>
    <w:rsid w:val="0092268A"/>
    <w:rsid w:val="00923103"/>
    <w:rsid w:val="00923BEE"/>
    <w:rsid w:val="00923CF0"/>
    <w:rsid w:val="009258E7"/>
    <w:rsid w:val="00926931"/>
    <w:rsid w:val="0092794F"/>
    <w:rsid w:val="009279F7"/>
    <w:rsid w:val="00930D73"/>
    <w:rsid w:val="00931E8F"/>
    <w:rsid w:val="00933000"/>
    <w:rsid w:val="0093354D"/>
    <w:rsid w:val="009352B0"/>
    <w:rsid w:val="0093577C"/>
    <w:rsid w:val="00937BDF"/>
    <w:rsid w:val="009400BB"/>
    <w:rsid w:val="009400F7"/>
    <w:rsid w:val="00941304"/>
    <w:rsid w:val="00941DC9"/>
    <w:rsid w:val="00941DE9"/>
    <w:rsid w:val="00942502"/>
    <w:rsid w:val="009427DB"/>
    <w:rsid w:val="00942C53"/>
    <w:rsid w:val="0094372E"/>
    <w:rsid w:val="009438D2"/>
    <w:rsid w:val="009448ED"/>
    <w:rsid w:val="00944CC2"/>
    <w:rsid w:val="00945810"/>
    <w:rsid w:val="009458C0"/>
    <w:rsid w:val="00945C8B"/>
    <w:rsid w:val="009468F8"/>
    <w:rsid w:val="00946C2F"/>
    <w:rsid w:val="00946FE7"/>
    <w:rsid w:val="00947137"/>
    <w:rsid w:val="00947299"/>
    <w:rsid w:val="0095047D"/>
    <w:rsid w:val="009504DD"/>
    <w:rsid w:val="00951CD2"/>
    <w:rsid w:val="009549BE"/>
    <w:rsid w:val="00954F0B"/>
    <w:rsid w:val="00956909"/>
    <w:rsid w:val="0095713A"/>
    <w:rsid w:val="009577AC"/>
    <w:rsid w:val="009579DC"/>
    <w:rsid w:val="00957A98"/>
    <w:rsid w:val="00957CA5"/>
    <w:rsid w:val="00960021"/>
    <w:rsid w:val="00960044"/>
    <w:rsid w:val="0096186C"/>
    <w:rsid w:val="00961A7E"/>
    <w:rsid w:val="00961AC7"/>
    <w:rsid w:val="00962018"/>
    <w:rsid w:val="0096285C"/>
    <w:rsid w:val="00962938"/>
    <w:rsid w:val="0096412E"/>
    <w:rsid w:val="0096446F"/>
    <w:rsid w:val="00964F88"/>
    <w:rsid w:val="00964FD0"/>
    <w:rsid w:val="00965866"/>
    <w:rsid w:val="00965C9A"/>
    <w:rsid w:val="00966945"/>
    <w:rsid w:val="00966BAD"/>
    <w:rsid w:val="00967517"/>
    <w:rsid w:val="00967F28"/>
    <w:rsid w:val="00967F83"/>
    <w:rsid w:val="00970A74"/>
    <w:rsid w:val="009711D6"/>
    <w:rsid w:val="0097391D"/>
    <w:rsid w:val="00974DE8"/>
    <w:rsid w:val="00975E5C"/>
    <w:rsid w:val="00976B78"/>
    <w:rsid w:val="00977CE8"/>
    <w:rsid w:val="00977DAB"/>
    <w:rsid w:val="00980C04"/>
    <w:rsid w:val="0098205A"/>
    <w:rsid w:val="00982606"/>
    <w:rsid w:val="00982DED"/>
    <w:rsid w:val="00982F3E"/>
    <w:rsid w:val="00983679"/>
    <w:rsid w:val="009841FB"/>
    <w:rsid w:val="009849E4"/>
    <w:rsid w:val="00986157"/>
    <w:rsid w:val="00986DF2"/>
    <w:rsid w:val="009870D8"/>
    <w:rsid w:val="009906B6"/>
    <w:rsid w:val="00990A72"/>
    <w:rsid w:val="00990C82"/>
    <w:rsid w:val="009939D3"/>
    <w:rsid w:val="00993D0C"/>
    <w:rsid w:val="00994AFF"/>
    <w:rsid w:val="009951A7"/>
    <w:rsid w:val="00997A0E"/>
    <w:rsid w:val="00997FE9"/>
    <w:rsid w:val="009A008F"/>
    <w:rsid w:val="009A0CEA"/>
    <w:rsid w:val="009A20E3"/>
    <w:rsid w:val="009A2CF9"/>
    <w:rsid w:val="009A3D8E"/>
    <w:rsid w:val="009A4140"/>
    <w:rsid w:val="009A4A03"/>
    <w:rsid w:val="009A4D7E"/>
    <w:rsid w:val="009A5392"/>
    <w:rsid w:val="009A5A25"/>
    <w:rsid w:val="009A5C52"/>
    <w:rsid w:val="009A5F59"/>
    <w:rsid w:val="009A6484"/>
    <w:rsid w:val="009A65BB"/>
    <w:rsid w:val="009A700D"/>
    <w:rsid w:val="009A706E"/>
    <w:rsid w:val="009A79ED"/>
    <w:rsid w:val="009B05B7"/>
    <w:rsid w:val="009B17E8"/>
    <w:rsid w:val="009B2F95"/>
    <w:rsid w:val="009B3184"/>
    <w:rsid w:val="009B3F0C"/>
    <w:rsid w:val="009B5BF1"/>
    <w:rsid w:val="009C02A5"/>
    <w:rsid w:val="009C07F8"/>
    <w:rsid w:val="009C0E0E"/>
    <w:rsid w:val="009C1B6B"/>
    <w:rsid w:val="009C384A"/>
    <w:rsid w:val="009C4B88"/>
    <w:rsid w:val="009C4B97"/>
    <w:rsid w:val="009C56F8"/>
    <w:rsid w:val="009C5751"/>
    <w:rsid w:val="009C5A9D"/>
    <w:rsid w:val="009C5AF3"/>
    <w:rsid w:val="009C6475"/>
    <w:rsid w:val="009C6EF9"/>
    <w:rsid w:val="009D0197"/>
    <w:rsid w:val="009D1848"/>
    <w:rsid w:val="009D1DBC"/>
    <w:rsid w:val="009D21F0"/>
    <w:rsid w:val="009D2BAA"/>
    <w:rsid w:val="009D474A"/>
    <w:rsid w:val="009D4ABA"/>
    <w:rsid w:val="009D617B"/>
    <w:rsid w:val="009D6456"/>
    <w:rsid w:val="009D7267"/>
    <w:rsid w:val="009D754A"/>
    <w:rsid w:val="009E0A8E"/>
    <w:rsid w:val="009E1C85"/>
    <w:rsid w:val="009E20D7"/>
    <w:rsid w:val="009E20EE"/>
    <w:rsid w:val="009E27D0"/>
    <w:rsid w:val="009E31E0"/>
    <w:rsid w:val="009E35E7"/>
    <w:rsid w:val="009E3725"/>
    <w:rsid w:val="009E41E0"/>
    <w:rsid w:val="009E4862"/>
    <w:rsid w:val="009E5A9D"/>
    <w:rsid w:val="009E5B5E"/>
    <w:rsid w:val="009E6332"/>
    <w:rsid w:val="009E6931"/>
    <w:rsid w:val="009E6C16"/>
    <w:rsid w:val="009F02D8"/>
    <w:rsid w:val="009F0A5E"/>
    <w:rsid w:val="009F1761"/>
    <w:rsid w:val="009F1D49"/>
    <w:rsid w:val="009F2BC3"/>
    <w:rsid w:val="009F2D1D"/>
    <w:rsid w:val="009F2EF2"/>
    <w:rsid w:val="009F3F4A"/>
    <w:rsid w:val="009F7902"/>
    <w:rsid w:val="009F7F19"/>
    <w:rsid w:val="00A009BC"/>
    <w:rsid w:val="00A00FB1"/>
    <w:rsid w:val="00A01DF0"/>
    <w:rsid w:val="00A020A0"/>
    <w:rsid w:val="00A02CA5"/>
    <w:rsid w:val="00A03BB3"/>
    <w:rsid w:val="00A0456C"/>
    <w:rsid w:val="00A04607"/>
    <w:rsid w:val="00A07493"/>
    <w:rsid w:val="00A0782C"/>
    <w:rsid w:val="00A07D63"/>
    <w:rsid w:val="00A101BD"/>
    <w:rsid w:val="00A10237"/>
    <w:rsid w:val="00A112EA"/>
    <w:rsid w:val="00A1195E"/>
    <w:rsid w:val="00A120EA"/>
    <w:rsid w:val="00A12527"/>
    <w:rsid w:val="00A1255B"/>
    <w:rsid w:val="00A133DF"/>
    <w:rsid w:val="00A13804"/>
    <w:rsid w:val="00A13EB2"/>
    <w:rsid w:val="00A15BDA"/>
    <w:rsid w:val="00A16299"/>
    <w:rsid w:val="00A166E7"/>
    <w:rsid w:val="00A174E9"/>
    <w:rsid w:val="00A2082C"/>
    <w:rsid w:val="00A2176D"/>
    <w:rsid w:val="00A21809"/>
    <w:rsid w:val="00A22B59"/>
    <w:rsid w:val="00A23784"/>
    <w:rsid w:val="00A241A6"/>
    <w:rsid w:val="00A24C6C"/>
    <w:rsid w:val="00A2537A"/>
    <w:rsid w:val="00A2553F"/>
    <w:rsid w:val="00A258E8"/>
    <w:rsid w:val="00A25FF7"/>
    <w:rsid w:val="00A260B6"/>
    <w:rsid w:val="00A26645"/>
    <w:rsid w:val="00A266AC"/>
    <w:rsid w:val="00A26706"/>
    <w:rsid w:val="00A26878"/>
    <w:rsid w:val="00A269C0"/>
    <w:rsid w:val="00A26F97"/>
    <w:rsid w:val="00A27754"/>
    <w:rsid w:val="00A27B74"/>
    <w:rsid w:val="00A30AB5"/>
    <w:rsid w:val="00A3126F"/>
    <w:rsid w:val="00A32006"/>
    <w:rsid w:val="00A3303A"/>
    <w:rsid w:val="00A33422"/>
    <w:rsid w:val="00A33B0B"/>
    <w:rsid w:val="00A34796"/>
    <w:rsid w:val="00A34902"/>
    <w:rsid w:val="00A35104"/>
    <w:rsid w:val="00A3685D"/>
    <w:rsid w:val="00A37A48"/>
    <w:rsid w:val="00A4043D"/>
    <w:rsid w:val="00A435C5"/>
    <w:rsid w:val="00A44657"/>
    <w:rsid w:val="00A44DF8"/>
    <w:rsid w:val="00A451A9"/>
    <w:rsid w:val="00A454A8"/>
    <w:rsid w:val="00A47D2E"/>
    <w:rsid w:val="00A50179"/>
    <w:rsid w:val="00A508D0"/>
    <w:rsid w:val="00A50DB9"/>
    <w:rsid w:val="00A50FD4"/>
    <w:rsid w:val="00A51148"/>
    <w:rsid w:val="00A51ADA"/>
    <w:rsid w:val="00A51C4E"/>
    <w:rsid w:val="00A52E71"/>
    <w:rsid w:val="00A53241"/>
    <w:rsid w:val="00A53F29"/>
    <w:rsid w:val="00A55019"/>
    <w:rsid w:val="00A56EE5"/>
    <w:rsid w:val="00A56F6A"/>
    <w:rsid w:val="00A575FB"/>
    <w:rsid w:val="00A57747"/>
    <w:rsid w:val="00A6044F"/>
    <w:rsid w:val="00A60EB6"/>
    <w:rsid w:val="00A60EE9"/>
    <w:rsid w:val="00A61639"/>
    <w:rsid w:val="00A63090"/>
    <w:rsid w:val="00A635E3"/>
    <w:rsid w:val="00A640B7"/>
    <w:rsid w:val="00A64FE6"/>
    <w:rsid w:val="00A65225"/>
    <w:rsid w:val="00A66520"/>
    <w:rsid w:val="00A66860"/>
    <w:rsid w:val="00A672D2"/>
    <w:rsid w:val="00A67662"/>
    <w:rsid w:val="00A70B3E"/>
    <w:rsid w:val="00A71AF5"/>
    <w:rsid w:val="00A71E24"/>
    <w:rsid w:val="00A71FC8"/>
    <w:rsid w:val="00A73E9F"/>
    <w:rsid w:val="00A73FD4"/>
    <w:rsid w:val="00A74C60"/>
    <w:rsid w:val="00A77A2D"/>
    <w:rsid w:val="00A803D3"/>
    <w:rsid w:val="00A80829"/>
    <w:rsid w:val="00A80D6F"/>
    <w:rsid w:val="00A81211"/>
    <w:rsid w:val="00A81E12"/>
    <w:rsid w:val="00A82D55"/>
    <w:rsid w:val="00A83480"/>
    <w:rsid w:val="00A85874"/>
    <w:rsid w:val="00A86912"/>
    <w:rsid w:val="00A86B28"/>
    <w:rsid w:val="00A873C1"/>
    <w:rsid w:val="00A901BE"/>
    <w:rsid w:val="00A9087A"/>
    <w:rsid w:val="00A90D8F"/>
    <w:rsid w:val="00A91109"/>
    <w:rsid w:val="00A91AA5"/>
    <w:rsid w:val="00A925B2"/>
    <w:rsid w:val="00A92E83"/>
    <w:rsid w:val="00A92F66"/>
    <w:rsid w:val="00A93308"/>
    <w:rsid w:val="00A94249"/>
    <w:rsid w:val="00A94DDC"/>
    <w:rsid w:val="00A95300"/>
    <w:rsid w:val="00A95AB7"/>
    <w:rsid w:val="00A96A2F"/>
    <w:rsid w:val="00AA069E"/>
    <w:rsid w:val="00AA1198"/>
    <w:rsid w:val="00AA18D5"/>
    <w:rsid w:val="00AA26E9"/>
    <w:rsid w:val="00AA27D2"/>
    <w:rsid w:val="00AA2937"/>
    <w:rsid w:val="00AA2A7B"/>
    <w:rsid w:val="00AA4D59"/>
    <w:rsid w:val="00AA523A"/>
    <w:rsid w:val="00AA5D98"/>
    <w:rsid w:val="00AA7182"/>
    <w:rsid w:val="00AB08DB"/>
    <w:rsid w:val="00AB15C7"/>
    <w:rsid w:val="00AB26E9"/>
    <w:rsid w:val="00AB2D53"/>
    <w:rsid w:val="00AB3573"/>
    <w:rsid w:val="00AB3F46"/>
    <w:rsid w:val="00AB47F7"/>
    <w:rsid w:val="00AB4D1E"/>
    <w:rsid w:val="00AB4DF1"/>
    <w:rsid w:val="00AB57C4"/>
    <w:rsid w:val="00AB57D0"/>
    <w:rsid w:val="00AB6A80"/>
    <w:rsid w:val="00AB6BC2"/>
    <w:rsid w:val="00AB6C05"/>
    <w:rsid w:val="00AB6D7B"/>
    <w:rsid w:val="00AB72E1"/>
    <w:rsid w:val="00AB731F"/>
    <w:rsid w:val="00AC0258"/>
    <w:rsid w:val="00AC0427"/>
    <w:rsid w:val="00AC5212"/>
    <w:rsid w:val="00AC52EB"/>
    <w:rsid w:val="00AC5778"/>
    <w:rsid w:val="00AC60DF"/>
    <w:rsid w:val="00AD0259"/>
    <w:rsid w:val="00AD05CC"/>
    <w:rsid w:val="00AD0961"/>
    <w:rsid w:val="00AD14B5"/>
    <w:rsid w:val="00AD19AA"/>
    <w:rsid w:val="00AD1E32"/>
    <w:rsid w:val="00AD229D"/>
    <w:rsid w:val="00AD2481"/>
    <w:rsid w:val="00AD2626"/>
    <w:rsid w:val="00AD2BB0"/>
    <w:rsid w:val="00AD33D2"/>
    <w:rsid w:val="00AD3499"/>
    <w:rsid w:val="00AD36C5"/>
    <w:rsid w:val="00AD3E79"/>
    <w:rsid w:val="00AD402B"/>
    <w:rsid w:val="00AD42E1"/>
    <w:rsid w:val="00AD6760"/>
    <w:rsid w:val="00AD6B3B"/>
    <w:rsid w:val="00AD6E76"/>
    <w:rsid w:val="00AD7B83"/>
    <w:rsid w:val="00AE0077"/>
    <w:rsid w:val="00AE05D2"/>
    <w:rsid w:val="00AE168B"/>
    <w:rsid w:val="00AE2595"/>
    <w:rsid w:val="00AE27B8"/>
    <w:rsid w:val="00AE291B"/>
    <w:rsid w:val="00AE2F42"/>
    <w:rsid w:val="00AE31FA"/>
    <w:rsid w:val="00AE5B79"/>
    <w:rsid w:val="00AE5E3E"/>
    <w:rsid w:val="00AE637B"/>
    <w:rsid w:val="00AE7863"/>
    <w:rsid w:val="00AF08F0"/>
    <w:rsid w:val="00AF0C2C"/>
    <w:rsid w:val="00AF1302"/>
    <w:rsid w:val="00AF2C60"/>
    <w:rsid w:val="00AF3C40"/>
    <w:rsid w:val="00AF3D57"/>
    <w:rsid w:val="00AF4019"/>
    <w:rsid w:val="00AF4940"/>
    <w:rsid w:val="00AF5B08"/>
    <w:rsid w:val="00AF670D"/>
    <w:rsid w:val="00AF6718"/>
    <w:rsid w:val="00AF6DBD"/>
    <w:rsid w:val="00AF72F9"/>
    <w:rsid w:val="00AF76CE"/>
    <w:rsid w:val="00AF77A2"/>
    <w:rsid w:val="00B01227"/>
    <w:rsid w:val="00B018EC"/>
    <w:rsid w:val="00B01FAD"/>
    <w:rsid w:val="00B02517"/>
    <w:rsid w:val="00B04BF7"/>
    <w:rsid w:val="00B04D14"/>
    <w:rsid w:val="00B06443"/>
    <w:rsid w:val="00B0716A"/>
    <w:rsid w:val="00B0742B"/>
    <w:rsid w:val="00B07995"/>
    <w:rsid w:val="00B10CDE"/>
    <w:rsid w:val="00B1165C"/>
    <w:rsid w:val="00B1240E"/>
    <w:rsid w:val="00B1303B"/>
    <w:rsid w:val="00B13318"/>
    <w:rsid w:val="00B135D9"/>
    <w:rsid w:val="00B14818"/>
    <w:rsid w:val="00B14BAA"/>
    <w:rsid w:val="00B14C47"/>
    <w:rsid w:val="00B15395"/>
    <w:rsid w:val="00B166A4"/>
    <w:rsid w:val="00B16BF8"/>
    <w:rsid w:val="00B17858"/>
    <w:rsid w:val="00B17A0A"/>
    <w:rsid w:val="00B20518"/>
    <w:rsid w:val="00B21633"/>
    <w:rsid w:val="00B220B3"/>
    <w:rsid w:val="00B223A4"/>
    <w:rsid w:val="00B226B8"/>
    <w:rsid w:val="00B22F50"/>
    <w:rsid w:val="00B23644"/>
    <w:rsid w:val="00B23A8D"/>
    <w:rsid w:val="00B248BA"/>
    <w:rsid w:val="00B25237"/>
    <w:rsid w:val="00B25B46"/>
    <w:rsid w:val="00B25CFA"/>
    <w:rsid w:val="00B26FE0"/>
    <w:rsid w:val="00B27224"/>
    <w:rsid w:val="00B27D57"/>
    <w:rsid w:val="00B302CE"/>
    <w:rsid w:val="00B31420"/>
    <w:rsid w:val="00B323B4"/>
    <w:rsid w:val="00B33B0C"/>
    <w:rsid w:val="00B35603"/>
    <w:rsid w:val="00B36CC2"/>
    <w:rsid w:val="00B37EA3"/>
    <w:rsid w:val="00B4100B"/>
    <w:rsid w:val="00B418C8"/>
    <w:rsid w:val="00B42800"/>
    <w:rsid w:val="00B42C7D"/>
    <w:rsid w:val="00B4422F"/>
    <w:rsid w:val="00B46220"/>
    <w:rsid w:val="00B46A36"/>
    <w:rsid w:val="00B47B23"/>
    <w:rsid w:val="00B506C2"/>
    <w:rsid w:val="00B51013"/>
    <w:rsid w:val="00B512A5"/>
    <w:rsid w:val="00B51A28"/>
    <w:rsid w:val="00B51A77"/>
    <w:rsid w:val="00B51D93"/>
    <w:rsid w:val="00B527D9"/>
    <w:rsid w:val="00B52C80"/>
    <w:rsid w:val="00B53367"/>
    <w:rsid w:val="00B53CC7"/>
    <w:rsid w:val="00B54668"/>
    <w:rsid w:val="00B55E06"/>
    <w:rsid w:val="00B56E37"/>
    <w:rsid w:val="00B5787F"/>
    <w:rsid w:val="00B614DB"/>
    <w:rsid w:val="00B6196B"/>
    <w:rsid w:val="00B63534"/>
    <w:rsid w:val="00B635A9"/>
    <w:rsid w:val="00B64114"/>
    <w:rsid w:val="00B6682E"/>
    <w:rsid w:val="00B66E2C"/>
    <w:rsid w:val="00B6792D"/>
    <w:rsid w:val="00B67B82"/>
    <w:rsid w:val="00B7048C"/>
    <w:rsid w:val="00B714D8"/>
    <w:rsid w:val="00B715B6"/>
    <w:rsid w:val="00B72D96"/>
    <w:rsid w:val="00B742D3"/>
    <w:rsid w:val="00B74433"/>
    <w:rsid w:val="00B74905"/>
    <w:rsid w:val="00B74AC5"/>
    <w:rsid w:val="00B75369"/>
    <w:rsid w:val="00B762D6"/>
    <w:rsid w:val="00B769F3"/>
    <w:rsid w:val="00B76D98"/>
    <w:rsid w:val="00B77598"/>
    <w:rsid w:val="00B77710"/>
    <w:rsid w:val="00B80181"/>
    <w:rsid w:val="00B806F5"/>
    <w:rsid w:val="00B808E5"/>
    <w:rsid w:val="00B811E6"/>
    <w:rsid w:val="00B82B17"/>
    <w:rsid w:val="00B83431"/>
    <w:rsid w:val="00B8419E"/>
    <w:rsid w:val="00B84E76"/>
    <w:rsid w:val="00B84EF4"/>
    <w:rsid w:val="00B86190"/>
    <w:rsid w:val="00B871BB"/>
    <w:rsid w:val="00B873C6"/>
    <w:rsid w:val="00B907AB"/>
    <w:rsid w:val="00B90974"/>
    <w:rsid w:val="00B911F3"/>
    <w:rsid w:val="00B919AB"/>
    <w:rsid w:val="00B91ADE"/>
    <w:rsid w:val="00B92C9F"/>
    <w:rsid w:val="00B931C0"/>
    <w:rsid w:val="00B94440"/>
    <w:rsid w:val="00B94D4B"/>
    <w:rsid w:val="00B95643"/>
    <w:rsid w:val="00B957BE"/>
    <w:rsid w:val="00B95DDD"/>
    <w:rsid w:val="00B9617A"/>
    <w:rsid w:val="00B96341"/>
    <w:rsid w:val="00B9643E"/>
    <w:rsid w:val="00B96F30"/>
    <w:rsid w:val="00B9725D"/>
    <w:rsid w:val="00B9745F"/>
    <w:rsid w:val="00B97E88"/>
    <w:rsid w:val="00BA184D"/>
    <w:rsid w:val="00BA2436"/>
    <w:rsid w:val="00BA2F2A"/>
    <w:rsid w:val="00BA3259"/>
    <w:rsid w:val="00BA4E07"/>
    <w:rsid w:val="00BA4FED"/>
    <w:rsid w:val="00BA6ADD"/>
    <w:rsid w:val="00BA6D1C"/>
    <w:rsid w:val="00BA700E"/>
    <w:rsid w:val="00BA70AE"/>
    <w:rsid w:val="00BA7C5C"/>
    <w:rsid w:val="00BB00AF"/>
    <w:rsid w:val="00BB1E26"/>
    <w:rsid w:val="00BB1EC5"/>
    <w:rsid w:val="00BB459F"/>
    <w:rsid w:val="00BB4F20"/>
    <w:rsid w:val="00BB5491"/>
    <w:rsid w:val="00BB584A"/>
    <w:rsid w:val="00BB5A81"/>
    <w:rsid w:val="00BB7426"/>
    <w:rsid w:val="00BB7805"/>
    <w:rsid w:val="00BC086C"/>
    <w:rsid w:val="00BC112C"/>
    <w:rsid w:val="00BC1625"/>
    <w:rsid w:val="00BC229B"/>
    <w:rsid w:val="00BC3372"/>
    <w:rsid w:val="00BC386A"/>
    <w:rsid w:val="00BC3BB5"/>
    <w:rsid w:val="00BC4F19"/>
    <w:rsid w:val="00BC5F13"/>
    <w:rsid w:val="00BC606B"/>
    <w:rsid w:val="00BC6382"/>
    <w:rsid w:val="00BC7938"/>
    <w:rsid w:val="00BD149B"/>
    <w:rsid w:val="00BD1792"/>
    <w:rsid w:val="00BD28FF"/>
    <w:rsid w:val="00BD3BAE"/>
    <w:rsid w:val="00BD55D6"/>
    <w:rsid w:val="00BD5A5B"/>
    <w:rsid w:val="00BD5BA3"/>
    <w:rsid w:val="00BD6F53"/>
    <w:rsid w:val="00BD75F9"/>
    <w:rsid w:val="00BD7A01"/>
    <w:rsid w:val="00BE1710"/>
    <w:rsid w:val="00BE1996"/>
    <w:rsid w:val="00BE1B89"/>
    <w:rsid w:val="00BE1F28"/>
    <w:rsid w:val="00BE2488"/>
    <w:rsid w:val="00BE271F"/>
    <w:rsid w:val="00BE3167"/>
    <w:rsid w:val="00BE338C"/>
    <w:rsid w:val="00BE4635"/>
    <w:rsid w:val="00BE5417"/>
    <w:rsid w:val="00BE60BA"/>
    <w:rsid w:val="00BE703D"/>
    <w:rsid w:val="00BF156B"/>
    <w:rsid w:val="00BF1B74"/>
    <w:rsid w:val="00BF2FD9"/>
    <w:rsid w:val="00BF3198"/>
    <w:rsid w:val="00BF3866"/>
    <w:rsid w:val="00BF4E57"/>
    <w:rsid w:val="00BF4F5F"/>
    <w:rsid w:val="00BF5411"/>
    <w:rsid w:val="00BF6F9D"/>
    <w:rsid w:val="00C000EA"/>
    <w:rsid w:val="00C01C8C"/>
    <w:rsid w:val="00C02105"/>
    <w:rsid w:val="00C0216D"/>
    <w:rsid w:val="00C0318A"/>
    <w:rsid w:val="00C038FC"/>
    <w:rsid w:val="00C03979"/>
    <w:rsid w:val="00C03FE2"/>
    <w:rsid w:val="00C0421E"/>
    <w:rsid w:val="00C04C73"/>
    <w:rsid w:val="00C06B3E"/>
    <w:rsid w:val="00C0718A"/>
    <w:rsid w:val="00C10375"/>
    <w:rsid w:val="00C103C1"/>
    <w:rsid w:val="00C10FF1"/>
    <w:rsid w:val="00C11107"/>
    <w:rsid w:val="00C119AE"/>
    <w:rsid w:val="00C119CD"/>
    <w:rsid w:val="00C12041"/>
    <w:rsid w:val="00C12AA8"/>
    <w:rsid w:val="00C13CDC"/>
    <w:rsid w:val="00C14FF9"/>
    <w:rsid w:val="00C1574A"/>
    <w:rsid w:val="00C160CF"/>
    <w:rsid w:val="00C169F4"/>
    <w:rsid w:val="00C1752C"/>
    <w:rsid w:val="00C17C54"/>
    <w:rsid w:val="00C208E9"/>
    <w:rsid w:val="00C2204C"/>
    <w:rsid w:val="00C22245"/>
    <w:rsid w:val="00C22446"/>
    <w:rsid w:val="00C23CA1"/>
    <w:rsid w:val="00C247C2"/>
    <w:rsid w:val="00C24B28"/>
    <w:rsid w:val="00C24FDA"/>
    <w:rsid w:val="00C25178"/>
    <w:rsid w:val="00C25B6B"/>
    <w:rsid w:val="00C26127"/>
    <w:rsid w:val="00C2643A"/>
    <w:rsid w:val="00C2739E"/>
    <w:rsid w:val="00C275BD"/>
    <w:rsid w:val="00C27E25"/>
    <w:rsid w:val="00C306D8"/>
    <w:rsid w:val="00C30816"/>
    <w:rsid w:val="00C31EDC"/>
    <w:rsid w:val="00C3339D"/>
    <w:rsid w:val="00C333F6"/>
    <w:rsid w:val="00C33C5E"/>
    <w:rsid w:val="00C34A77"/>
    <w:rsid w:val="00C3593C"/>
    <w:rsid w:val="00C35F11"/>
    <w:rsid w:val="00C36502"/>
    <w:rsid w:val="00C37601"/>
    <w:rsid w:val="00C40422"/>
    <w:rsid w:val="00C40908"/>
    <w:rsid w:val="00C41171"/>
    <w:rsid w:val="00C428F9"/>
    <w:rsid w:val="00C450AB"/>
    <w:rsid w:val="00C46087"/>
    <w:rsid w:val="00C46299"/>
    <w:rsid w:val="00C465FE"/>
    <w:rsid w:val="00C4692A"/>
    <w:rsid w:val="00C46D78"/>
    <w:rsid w:val="00C471C3"/>
    <w:rsid w:val="00C47ABF"/>
    <w:rsid w:val="00C47F7E"/>
    <w:rsid w:val="00C503E9"/>
    <w:rsid w:val="00C50D7B"/>
    <w:rsid w:val="00C5137A"/>
    <w:rsid w:val="00C5160D"/>
    <w:rsid w:val="00C51EEB"/>
    <w:rsid w:val="00C52A2D"/>
    <w:rsid w:val="00C53963"/>
    <w:rsid w:val="00C54C2F"/>
    <w:rsid w:val="00C55571"/>
    <w:rsid w:val="00C574EE"/>
    <w:rsid w:val="00C57B81"/>
    <w:rsid w:val="00C6028B"/>
    <w:rsid w:val="00C60F86"/>
    <w:rsid w:val="00C63B20"/>
    <w:rsid w:val="00C63E29"/>
    <w:rsid w:val="00C64848"/>
    <w:rsid w:val="00C64DC0"/>
    <w:rsid w:val="00C64F8D"/>
    <w:rsid w:val="00C65DED"/>
    <w:rsid w:val="00C6626F"/>
    <w:rsid w:val="00C707E2"/>
    <w:rsid w:val="00C70CC8"/>
    <w:rsid w:val="00C71E6F"/>
    <w:rsid w:val="00C7227A"/>
    <w:rsid w:val="00C724B1"/>
    <w:rsid w:val="00C72B58"/>
    <w:rsid w:val="00C72C6A"/>
    <w:rsid w:val="00C7336B"/>
    <w:rsid w:val="00C73E52"/>
    <w:rsid w:val="00C74156"/>
    <w:rsid w:val="00C74DAE"/>
    <w:rsid w:val="00C760A1"/>
    <w:rsid w:val="00C81C43"/>
    <w:rsid w:val="00C81EEA"/>
    <w:rsid w:val="00C827BF"/>
    <w:rsid w:val="00C83329"/>
    <w:rsid w:val="00C83AD9"/>
    <w:rsid w:val="00C86EB3"/>
    <w:rsid w:val="00C8762A"/>
    <w:rsid w:val="00C877AA"/>
    <w:rsid w:val="00C90A54"/>
    <w:rsid w:val="00C90B46"/>
    <w:rsid w:val="00C913BE"/>
    <w:rsid w:val="00C91BF6"/>
    <w:rsid w:val="00C93620"/>
    <w:rsid w:val="00C9391F"/>
    <w:rsid w:val="00C93C50"/>
    <w:rsid w:val="00C958A9"/>
    <w:rsid w:val="00C96417"/>
    <w:rsid w:val="00C96B1E"/>
    <w:rsid w:val="00C9765C"/>
    <w:rsid w:val="00C97C8B"/>
    <w:rsid w:val="00CA03D9"/>
    <w:rsid w:val="00CA1704"/>
    <w:rsid w:val="00CA1F90"/>
    <w:rsid w:val="00CA2610"/>
    <w:rsid w:val="00CA381C"/>
    <w:rsid w:val="00CA467A"/>
    <w:rsid w:val="00CA4AD5"/>
    <w:rsid w:val="00CA4BFA"/>
    <w:rsid w:val="00CA5D6B"/>
    <w:rsid w:val="00CA64A2"/>
    <w:rsid w:val="00CA7500"/>
    <w:rsid w:val="00CB1AD3"/>
    <w:rsid w:val="00CB1B87"/>
    <w:rsid w:val="00CB1CCD"/>
    <w:rsid w:val="00CB26AC"/>
    <w:rsid w:val="00CB2749"/>
    <w:rsid w:val="00CB2E14"/>
    <w:rsid w:val="00CB3783"/>
    <w:rsid w:val="00CB4AA0"/>
    <w:rsid w:val="00CB5151"/>
    <w:rsid w:val="00CB53AE"/>
    <w:rsid w:val="00CB6334"/>
    <w:rsid w:val="00CB661C"/>
    <w:rsid w:val="00CB7849"/>
    <w:rsid w:val="00CC01BF"/>
    <w:rsid w:val="00CC045C"/>
    <w:rsid w:val="00CC22F8"/>
    <w:rsid w:val="00CC25A1"/>
    <w:rsid w:val="00CC377E"/>
    <w:rsid w:val="00CC3A9A"/>
    <w:rsid w:val="00CC53D9"/>
    <w:rsid w:val="00CC563F"/>
    <w:rsid w:val="00CC7470"/>
    <w:rsid w:val="00CC74B6"/>
    <w:rsid w:val="00CD0253"/>
    <w:rsid w:val="00CD2B0D"/>
    <w:rsid w:val="00CD3872"/>
    <w:rsid w:val="00CD3F4C"/>
    <w:rsid w:val="00CD4B79"/>
    <w:rsid w:val="00CD5156"/>
    <w:rsid w:val="00CD5234"/>
    <w:rsid w:val="00CD5B05"/>
    <w:rsid w:val="00CD5F97"/>
    <w:rsid w:val="00CD696E"/>
    <w:rsid w:val="00CD7764"/>
    <w:rsid w:val="00CE06F3"/>
    <w:rsid w:val="00CE0E17"/>
    <w:rsid w:val="00CE1124"/>
    <w:rsid w:val="00CE2442"/>
    <w:rsid w:val="00CE2CDD"/>
    <w:rsid w:val="00CE2D1D"/>
    <w:rsid w:val="00CE2DD8"/>
    <w:rsid w:val="00CE3823"/>
    <w:rsid w:val="00CE384D"/>
    <w:rsid w:val="00CE3884"/>
    <w:rsid w:val="00CE3DF1"/>
    <w:rsid w:val="00CE511F"/>
    <w:rsid w:val="00CE5B14"/>
    <w:rsid w:val="00CE69E0"/>
    <w:rsid w:val="00CE7F20"/>
    <w:rsid w:val="00CE7F22"/>
    <w:rsid w:val="00CF00B3"/>
    <w:rsid w:val="00CF071A"/>
    <w:rsid w:val="00CF101C"/>
    <w:rsid w:val="00CF1241"/>
    <w:rsid w:val="00CF2308"/>
    <w:rsid w:val="00CF23D3"/>
    <w:rsid w:val="00CF3339"/>
    <w:rsid w:val="00CF4563"/>
    <w:rsid w:val="00CF474A"/>
    <w:rsid w:val="00CF48CB"/>
    <w:rsid w:val="00CF79F4"/>
    <w:rsid w:val="00D00701"/>
    <w:rsid w:val="00D0094F"/>
    <w:rsid w:val="00D02608"/>
    <w:rsid w:val="00D03032"/>
    <w:rsid w:val="00D05090"/>
    <w:rsid w:val="00D05642"/>
    <w:rsid w:val="00D06EFE"/>
    <w:rsid w:val="00D07433"/>
    <w:rsid w:val="00D107B2"/>
    <w:rsid w:val="00D1095A"/>
    <w:rsid w:val="00D11C2B"/>
    <w:rsid w:val="00D138D1"/>
    <w:rsid w:val="00D13C7F"/>
    <w:rsid w:val="00D14A4C"/>
    <w:rsid w:val="00D14B03"/>
    <w:rsid w:val="00D1508D"/>
    <w:rsid w:val="00D15118"/>
    <w:rsid w:val="00D152F1"/>
    <w:rsid w:val="00D15D77"/>
    <w:rsid w:val="00D1767A"/>
    <w:rsid w:val="00D17F02"/>
    <w:rsid w:val="00D2024E"/>
    <w:rsid w:val="00D2036D"/>
    <w:rsid w:val="00D213B0"/>
    <w:rsid w:val="00D22481"/>
    <w:rsid w:val="00D229C2"/>
    <w:rsid w:val="00D2375F"/>
    <w:rsid w:val="00D24667"/>
    <w:rsid w:val="00D248D7"/>
    <w:rsid w:val="00D26007"/>
    <w:rsid w:val="00D26053"/>
    <w:rsid w:val="00D26262"/>
    <w:rsid w:val="00D265B5"/>
    <w:rsid w:val="00D26CBC"/>
    <w:rsid w:val="00D26EBF"/>
    <w:rsid w:val="00D277D6"/>
    <w:rsid w:val="00D300C6"/>
    <w:rsid w:val="00D3031C"/>
    <w:rsid w:val="00D32C9A"/>
    <w:rsid w:val="00D32FEC"/>
    <w:rsid w:val="00D33357"/>
    <w:rsid w:val="00D334BF"/>
    <w:rsid w:val="00D3358D"/>
    <w:rsid w:val="00D34353"/>
    <w:rsid w:val="00D34800"/>
    <w:rsid w:val="00D34A4E"/>
    <w:rsid w:val="00D363AD"/>
    <w:rsid w:val="00D3644E"/>
    <w:rsid w:val="00D3720B"/>
    <w:rsid w:val="00D40F85"/>
    <w:rsid w:val="00D4110A"/>
    <w:rsid w:val="00D411A6"/>
    <w:rsid w:val="00D414C1"/>
    <w:rsid w:val="00D41582"/>
    <w:rsid w:val="00D422BA"/>
    <w:rsid w:val="00D427F4"/>
    <w:rsid w:val="00D43931"/>
    <w:rsid w:val="00D43C52"/>
    <w:rsid w:val="00D44038"/>
    <w:rsid w:val="00D44D91"/>
    <w:rsid w:val="00D44FD0"/>
    <w:rsid w:val="00D4634E"/>
    <w:rsid w:val="00D46ABD"/>
    <w:rsid w:val="00D46D8A"/>
    <w:rsid w:val="00D4732F"/>
    <w:rsid w:val="00D47405"/>
    <w:rsid w:val="00D475C8"/>
    <w:rsid w:val="00D5089D"/>
    <w:rsid w:val="00D51557"/>
    <w:rsid w:val="00D52217"/>
    <w:rsid w:val="00D5325F"/>
    <w:rsid w:val="00D54810"/>
    <w:rsid w:val="00D54EA0"/>
    <w:rsid w:val="00D55C8E"/>
    <w:rsid w:val="00D56790"/>
    <w:rsid w:val="00D574C7"/>
    <w:rsid w:val="00D57FF4"/>
    <w:rsid w:val="00D60C3D"/>
    <w:rsid w:val="00D612ED"/>
    <w:rsid w:val="00D6136C"/>
    <w:rsid w:val="00D61EA1"/>
    <w:rsid w:val="00D62043"/>
    <w:rsid w:val="00D62148"/>
    <w:rsid w:val="00D62A18"/>
    <w:rsid w:val="00D6326E"/>
    <w:rsid w:val="00D63EF4"/>
    <w:rsid w:val="00D63FC3"/>
    <w:rsid w:val="00D64C4B"/>
    <w:rsid w:val="00D65E75"/>
    <w:rsid w:val="00D65E97"/>
    <w:rsid w:val="00D66E7F"/>
    <w:rsid w:val="00D67266"/>
    <w:rsid w:val="00D67318"/>
    <w:rsid w:val="00D67A0F"/>
    <w:rsid w:val="00D72472"/>
    <w:rsid w:val="00D7313F"/>
    <w:rsid w:val="00D734CC"/>
    <w:rsid w:val="00D73540"/>
    <w:rsid w:val="00D74CB7"/>
    <w:rsid w:val="00D74DEF"/>
    <w:rsid w:val="00D74F63"/>
    <w:rsid w:val="00D7566A"/>
    <w:rsid w:val="00D7650A"/>
    <w:rsid w:val="00D76531"/>
    <w:rsid w:val="00D77AFD"/>
    <w:rsid w:val="00D8012F"/>
    <w:rsid w:val="00D80556"/>
    <w:rsid w:val="00D82A30"/>
    <w:rsid w:val="00D82A85"/>
    <w:rsid w:val="00D82AB9"/>
    <w:rsid w:val="00D84565"/>
    <w:rsid w:val="00D848C1"/>
    <w:rsid w:val="00D84CDE"/>
    <w:rsid w:val="00D857A0"/>
    <w:rsid w:val="00D867CC"/>
    <w:rsid w:val="00D874EE"/>
    <w:rsid w:val="00D87B7E"/>
    <w:rsid w:val="00D87EFF"/>
    <w:rsid w:val="00D900E2"/>
    <w:rsid w:val="00D90C1F"/>
    <w:rsid w:val="00D91AD5"/>
    <w:rsid w:val="00D92099"/>
    <w:rsid w:val="00D92888"/>
    <w:rsid w:val="00D946D9"/>
    <w:rsid w:val="00D95324"/>
    <w:rsid w:val="00D95B56"/>
    <w:rsid w:val="00D961FD"/>
    <w:rsid w:val="00D967DF"/>
    <w:rsid w:val="00D96A70"/>
    <w:rsid w:val="00D96DA7"/>
    <w:rsid w:val="00D9772F"/>
    <w:rsid w:val="00D978A9"/>
    <w:rsid w:val="00DA0DD3"/>
    <w:rsid w:val="00DA226D"/>
    <w:rsid w:val="00DA2488"/>
    <w:rsid w:val="00DA2C88"/>
    <w:rsid w:val="00DA2EDF"/>
    <w:rsid w:val="00DA3097"/>
    <w:rsid w:val="00DA3266"/>
    <w:rsid w:val="00DA4BDE"/>
    <w:rsid w:val="00DA505C"/>
    <w:rsid w:val="00DA56D7"/>
    <w:rsid w:val="00DA6FB0"/>
    <w:rsid w:val="00DA7602"/>
    <w:rsid w:val="00DB04BB"/>
    <w:rsid w:val="00DB0C7A"/>
    <w:rsid w:val="00DB11EA"/>
    <w:rsid w:val="00DB287C"/>
    <w:rsid w:val="00DB3CC7"/>
    <w:rsid w:val="00DB3FC1"/>
    <w:rsid w:val="00DB4158"/>
    <w:rsid w:val="00DB4ADC"/>
    <w:rsid w:val="00DB4D1C"/>
    <w:rsid w:val="00DB5102"/>
    <w:rsid w:val="00DB5AC0"/>
    <w:rsid w:val="00DB5C3E"/>
    <w:rsid w:val="00DB635C"/>
    <w:rsid w:val="00DB7349"/>
    <w:rsid w:val="00DC3073"/>
    <w:rsid w:val="00DC3406"/>
    <w:rsid w:val="00DC4366"/>
    <w:rsid w:val="00DC4DDB"/>
    <w:rsid w:val="00DC6126"/>
    <w:rsid w:val="00DC6A39"/>
    <w:rsid w:val="00DD0658"/>
    <w:rsid w:val="00DD1018"/>
    <w:rsid w:val="00DD2835"/>
    <w:rsid w:val="00DD2864"/>
    <w:rsid w:val="00DD2FBA"/>
    <w:rsid w:val="00DD471E"/>
    <w:rsid w:val="00DD4CB2"/>
    <w:rsid w:val="00DD5241"/>
    <w:rsid w:val="00DD612B"/>
    <w:rsid w:val="00DD7414"/>
    <w:rsid w:val="00DD77FE"/>
    <w:rsid w:val="00DD7E15"/>
    <w:rsid w:val="00DE0DA7"/>
    <w:rsid w:val="00DE14F5"/>
    <w:rsid w:val="00DE1B3F"/>
    <w:rsid w:val="00DE1D77"/>
    <w:rsid w:val="00DE2AFF"/>
    <w:rsid w:val="00DE30BA"/>
    <w:rsid w:val="00DE36CF"/>
    <w:rsid w:val="00DE440C"/>
    <w:rsid w:val="00DE4702"/>
    <w:rsid w:val="00DE4827"/>
    <w:rsid w:val="00DE571D"/>
    <w:rsid w:val="00DE7193"/>
    <w:rsid w:val="00DE73EF"/>
    <w:rsid w:val="00DF04C8"/>
    <w:rsid w:val="00DF1ADF"/>
    <w:rsid w:val="00DF28B4"/>
    <w:rsid w:val="00DF2908"/>
    <w:rsid w:val="00DF3708"/>
    <w:rsid w:val="00DF3EA2"/>
    <w:rsid w:val="00DF6A67"/>
    <w:rsid w:val="00DF7965"/>
    <w:rsid w:val="00E00140"/>
    <w:rsid w:val="00E00F06"/>
    <w:rsid w:val="00E021E9"/>
    <w:rsid w:val="00E03854"/>
    <w:rsid w:val="00E03DDC"/>
    <w:rsid w:val="00E05376"/>
    <w:rsid w:val="00E05ADD"/>
    <w:rsid w:val="00E05C3D"/>
    <w:rsid w:val="00E0719B"/>
    <w:rsid w:val="00E07975"/>
    <w:rsid w:val="00E07E68"/>
    <w:rsid w:val="00E1097C"/>
    <w:rsid w:val="00E115BE"/>
    <w:rsid w:val="00E154C5"/>
    <w:rsid w:val="00E15A17"/>
    <w:rsid w:val="00E16278"/>
    <w:rsid w:val="00E17177"/>
    <w:rsid w:val="00E20084"/>
    <w:rsid w:val="00E219F3"/>
    <w:rsid w:val="00E22428"/>
    <w:rsid w:val="00E22E29"/>
    <w:rsid w:val="00E243CC"/>
    <w:rsid w:val="00E24B9E"/>
    <w:rsid w:val="00E24FCC"/>
    <w:rsid w:val="00E3061F"/>
    <w:rsid w:val="00E30CD0"/>
    <w:rsid w:val="00E31FCE"/>
    <w:rsid w:val="00E321E2"/>
    <w:rsid w:val="00E322ED"/>
    <w:rsid w:val="00E325F3"/>
    <w:rsid w:val="00E32885"/>
    <w:rsid w:val="00E32991"/>
    <w:rsid w:val="00E34726"/>
    <w:rsid w:val="00E357B8"/>
    <w:rsid w:val="00E35A60"/>
    <w:rsid w:val="00E3631C"/>
    <w:rsid w:val="00E3696D"/>
    <w:rsid w:val="00E369F7"/>
    <w:rsid w:val="00E36B36"/>
    <w:rsid w:val="00E40300"/>
    <w:rsid w:val="00E40BFF"/>
    <w:rsid w:val="00E412EB"/>
    <w:rsid w:val="00E41860"/>
    <w:rsid w:val="00E4198C"/>
    <w:rsid w:val="00E41F94"/>
    <w:rsid w:val="00E432C7"/>
    <w:rsid w:val="00E43381"/>
    <w:rsid w:val="00E456ED"/>
    <w:rsid w:val="00E45AAA"/>
    <w:rsid w:val="00E4616C"/>
    <w:rsid w:val="00E47125"/>
    <w:rsid w:val="00E477D0"/>
    <w:rsid w:val="00E50239"/>
    <w:rsid w:val="00E5171A"/>
    <w:rsid w:val="00E52A0D"/>
    <w:rsid w:val="00E52BF6"/>
    <w:rsid w:val="00E53435"/>
    <w:rsid w:val="00E536D1"/>
    <w:rsid w:val="00E53DE2"/>
    <w:rsid w:val="00E5670A"/>
    <w:rsid w:val="00E56B44"/>
    <w:rsid w:val="00E57A21"/>
    <w:rsid w:val="00E57AD3"/>
    <w:rsid w:val="00E60EA0"/>
    <w:rsid w:val="00E615BE"/>
    <w:rsid w:val="00E623DC"/>
    <w:rsid w:val="00E624BA"/>
    <w:rsid w:val="00E62556"/>
    <w:rsid w:val="00E62878"/>
    <w:rsid w:val="00E629D3"/>
    <w:rsid w:val="00E62D9A"/>
    <w:rsid w:val="00E6315A"/>
    <w:rsid w:val="00E63591"/>
    <w:rsid w:val="00E64479"/>
    <w:rsid w:val="00E645B6"/>
    <w:rsid w:val="00E6464C"/>
    <w:rsid w:val="00E64D57"/>
    <w:rsid w:val="00E65BB5"/>
    <w:rsid w:val="00E670C8"/>
    <w:rsid w:val="00E67DD9"/>
    <w:rsid w:val="00E70101"/>
    <w:rsid w:val="00E70372"/>
    <w:rsid w:val="00E71678"/>
    <w:rsid w:val="00E71A88"/>
    <w:rsid w:val="00E72B75"/>
    <w:rsid w:val="00E7319B"/>
    <w:rsid w:val="00E7393E"/>
    <w:rsid w:val="00E758E2"/>
    <w:rsid w:val="00E75CC3"/>
    <w:rsid w:val="00E764F3"/>
    <w:rsid w:val="00E7664D"/>
    <w:rsid w:val="00E77395"/>
    <w:rsid w:val="00E77A30"/>
    <w:rsid w:val="00E81814"/>
    <w:rsid w:val="00E81C83"/>
    <w:rsid w:val="00E81F3B"/>
    <w:rsid w:val="00E821ED"/>
    <w:rsid w:val="00E82854"/>
    <w:rsid w:val="00E82C50"/>
    <w:rsid w:val="00E833E2"/>
    <w:rsid w:val="00E83ACB"/>
    <w:rsid w:val="00E83B8A"/>
    <w:rsid w:val="00E84059"/>
    <w:rsid w:val="00E8450F"/>
    <w:rsid w:val="00E85AF2"/>
    <w:rsid w:val="00E862DD"/>
    <w:rsid w:val="00E86AFA"/>
    <w:rsid w:val="00E87215"/>
    <w:rsid w:val="00E87580"/>
    <w:rsid w:val="00E87742"/>
    <w:rsid w:val="00E90873"/>
    <w:rsid w:val="00E90C6A"/>
    <w:rsid w:val="00E9184A"/>
    <w:rsid w:val="00E91E51"/>
    <w:rsid w:val="00E91F79"/>
    <w:rsid w:val="00E91F9C"/>
    <w:rsid w:val="00E9226A"/>
    <w:rsid w:val="00E924A9"/>
    <w:rsid w:val="00E9350B"/>
    <w:rsid w:val="00E93C73"/>
    <w:rsid w:val="00E94349"/>
    <w:rsid w:val="00E95584"/>
    <w:rsid w:val="00E96848"/>
    <w:rsid w:val="00E9685B"/>
    <w:rsid w:val="00E96FDF"/>
    <w:rsid w:val="00E9732A"/>
    <w:rsid w:val="00E97782"/>
    <w:rsid w:val="00E97968"/>
    <w:rsid w:val="00EA06F1"/>
    <w:rsid w:val="00EA0998"/>
    <w:rsid w:val="00EA2018"/>
    <w:rsid w:val="00EA233B"/>
    <w:rsid w:val="00EA277E"/>
    <w:rsid w:val="00EA28BD"/>
    <w:rsid w:val="00EA3F83"/>
    <w:rsid w:val="00EA4BF7"/>
    <w:rsid w:val="00EA5FCF"/>
    <w:rsid w:val="00EA62AE"/>
    <w:rsid w:val="00EA638D"/>
    <w:rsid w:val="00EA6756"/>
    <w:rsid w:val="00EA7436"/>
    <w:rsid w:val="00EA7461"/>
    <w:rsid w:val="00EB0296"/>
    <w:rsid w:val="00EB08F8"/>
    <w:rsid w:val="00EB0A31"/>
    <w:rsid w:val="00EB0BB1"/>
    <w:rsid w:val="00EB0D02"/>
    <w:rsid w:val="00EB171C"/>
    <w:rsid w:val="00EB1926"/>
    <w:rsid w:val="00EB1F32"/>
    <w:rsid w:val="00EB2789"/>
    <w:rsid w:val="00EB2E07"/>
    <w:rsid w:val="00EB4422"/>
    <w:rsid w:val="00EB5F03"/>
    <w:rsid w:val="00EB7176"/>
    <w:rsid w:val="00EB7A51"/>
    <w:rsid w:val="00EC030C"/>
    <w:rsid w:val="00EC04EC"/>
    <w:rsid w:val="00EC05FC"/>
    <w:rsid w:val="00EC0D8E"/>
    <w:rsid w:val="00EC15D4"/>
    <w:rsid w:val="00EC1BCD"/>
    <w:rsid w:val="00EC28FE"/>
    <w:rsid w:val="00EC2F86"/>
    <w:rsid w:val="00EC3916"/>
    <w:rsid w:val="00EC3BF1"/>
    <w:rsid w:val="00EC4178"/>
    <w:rsid w:val="00EC43B2"/>
    <w:rsid w:val="00EC5093"/>
    <w:rsid w:val="00EC54F2"/>
    <w:rsid w:val="00EC584B"/>
    <w:rsid w:val="00EC5C94"/>
    <w:rsid w:val="00EC62E2"/>
    <w:rsid w:val="00EC6473"/>
    <w:rsid w:val="00EC6DE5"/>
    <w:rsid w:val="00ED081E"/>
    <w:rsid w:val="00ED0938"/>
    <w:rsid w:val="00ED0993"/>
    <w:rsid w:val="00ED0FB8"/>
    <w:rsid w:val="00ED13E0"/>
    <w:rsid w:val="00ED1A72"/>
    <w:rsid w:val="00ED21D8"/>
    <w:rsid w:val="00ED2841"/>
    <w:rsid w:val="00ED3A36"/>
    <w:rsid w:val="00ED3BBE"/>
    <w:rsid w:val="00ED3BFB"/>
    <w:rsid w:val="00ED3C07"/>
    <w:rsid w:val="00ED4807"/>
    <w:rsid w:val="00ED4BFE"/>
    <w:rsid w:val="00ED641A"/>
    <w:rsid w:val="00ED7620"/>
    <w:rsid w:val="00EE09D4"/>
    <w:rsid w:val="00EE3039"/>
    <w:rsid w:val="00EE3811"/>
    <w:rsid w:val="00EE38B7"/>
    <w:rsid w:val="00EE395C"/>
    <w:rsid w:val="00EE4095"/>
    <w:rsid w:val="00EE4B6B"/>
    <w:rsid w:val="00EE5C0E"/>
    <w:rsid w:val="00EE6622"/>
    <w:rsid w:val="00EE6B6C"/>
    <w:rsid w:val="00EF065E"/>
    <w:rsid w:val="00EF10B9"/>
    <w:rsid w:val="00EF256B"/>
    <w:rsid w:val="00EF2AAE"/>
    <w:rsid w:val="00EF2B69"/>
    <w:rsid w:val="00EF3430"/>
    <w:rsid w:val="00EF3946"/>
    <w:rsid w:val="00EF3E43"/>
    <w:rsid w:val="00EF401E"/>
    <w:rsid w:val="00EF43B2"/>
    <w:rsid w:val="00EF45ED"/>
    <w:rsid w:val="00EF4DA6"/>
    <w:rsid w:val="00EF521C"/>
    <w:rsid w:val="00EF58AB"/>
    <w:rsid w:val="00EF6412"/>
    <w:rsid w:val="00EF710B"/>
    <w:rsid w:val="00F014F4"/>
    <w:rsid w:val="00F01F7F"/>
    <w:rsid w:val="00F0267E"/>
    <w:rsid w:val="00F03396"/>
    <w:rsid w:val="00F033FE"/>
    <w:rsid w:val="00F03519"/>
    <w:rsid w:val="00F03915"/>
    <w:rsid w:val="00F056C6"/>
    <w:rsid w:val="00F05EE3"/>
    <w:rsid w:val="00F0600A"/>
    <w:rsid w:val="00F0625B"/>
    <w:rsid w:val="00F072D4"/>
    <w:rsid w:val="00F07D5F"/>
    <w:rsid w:val="00F10F2C"/>
    <w:rsid w:val="00F1134E"/>
    <w:rsid w:val="00F124B7"/>
    <w:rsid w:val="00F135DD"/>
    <w:rsid w:val="00F13947"/>
    <w:rsid w:val="00F13ABE"/>
    <w:rsid w:val="00F13B5B"/>
    <w:rsid w:val="00F141E6"/>
    <w:rsid w:val="00F14C37"/>
    <w:rsid w:val="00F14EBF"/>
    <w:rsid w:val="00F14FFF"/>
    <w:rsid w:val="00F16146"/>
    <w:rsid w:val="00F1673C"/>
    <w:rsid w:val="00F16B06"/>
    <w:rsid w:val="00F21328"/>
    <w:rsid w:val="00F21470"/>
    <w:rsid w:val="00F21E80"/>
    <w:rsid w:val="00F21EAD"/>
    <w:rsid w:val="00F22F75"/>
    <w:rsid w:val="00F22F88"/>
    <w:rsid w:val="00F2323F"/>
    <w:rsid w:val="00F2434E"/>
    <w:rsid w:val="00F24528"/>
    <w:rsid w:val="00F24992"/>
    <w:rsid w:val="00F24E3D"/>
    <w:rsid w:val="00F26D55"/>
    <w:rsid w:val="00F27C40"/>
    <w:rsid w:val="00F31FBC"/>
    <w:rsid w:val="00F32873"/>
    <w:rsid w:val="00F33FEA"/>
    <w:rsid w:val="00F346A3"/>
    <w:rsid w:val="00F34FE2"/>
    <w:rsid w:val="00F3531C"/>
    <w:rsid w:val="00F35CD7"/>
    <w:rsid w:val="00F36E04"/>
    <w:rsid w:val="00F373C1"/>
    <w:rsid w:val="00F37F4A"/>
    <w:rsid w:val="00F40CF3"/>
    <w:rsid w:val="00F411D7"/>
    <w:rsid w:val="00F41BA4"/>
    <w:rsid w:val="00F41BC0"/>
    <w:rsid w:val="00F4266B"/>
    <w:rsid w:val="00F426BF"/>
    <w:rsid w:val="00F42CF2"/>
    <w:rsid w:val="00F435D7"/>
    <w:rsid w:val="00F4373A"/>
    <w:rsid w:val="00F460F9"/>
    <w:rsid w:val="00F470D0"/>
    <w:rsid w:val="00F472D1"/>
    <w:rsid w:val="00F5002A"/>
    <w:rsid w:val="00F511F1"/>
    <w:rsid w:val="00F5256C"/>
    <w:rsid w:val="00F52A95"/>
    <w:rsid w:val="00F52CCC"/>
    <w:rsid w:val="00F5360C"/>
    <w:rsid w:val="00F541D3"/>
    <w:rsid w:val="00F543DE"/>
    <w:rsid w:val="00F54C73"/>
    <w:rsid w:val="00F54F73"/>
    <w:rsid w:val="00F54F74"/>
    <w:rsid w:val="00F554CF"/>
    <w:rsid w:val="00F6023E"/>
    <w:rsid w:val="00F60DA0"/>
    <w:rsid w:val="00F60EF2"/>
    <w:rsid w:val="00F614A6"/>
    <w:rsid w:val="00F6170A"/>
    <w:rsid w:val="00F61D6A"/>
    <w:rsid w:val="00F62623"/>
    <w:rsid w:val="00F6386C"/>
    <w:rsid w:val="00F63C42"/>
    <w:rsid w:val="00F63C93"/>
    <w:rsid w:val="00F63D8B"/>
    <w:rsid w:val="00F647ED"/>
    <w:rsid w:val="00F64B87"/>
    <w:rsid w:val="00F64BD3"/>
    <w:rsid w:val="00F64D94"/>
    <w:rsid w:val="00F64FDD"/>
    <w:rsid w:val="00F66254"/>
    <w:rsid w:val="00F6660B"/>
    <w:rsid w:val="00F6673D"/>
    <w:rsid w:val="00F6780C"/>
    <w:rsid w:val="00F70E9B"/>
    <w:rsid w:val="00F71745"/>
    <w:rsid w:val="00F72086"/>
    <w:rsid w:val="00F72E36"/>
    <w:rsid w:val="00F739A7"/>
    <w:rsid w:val="00F73B1F"/>
    <w:rsid w:val="00F74850"/>
    <w:rsid w:val="00F74A4D"/>
    <w:rsid w:val="00F75C90"/>
    <w:rsid w:val="00F8119E"/>
    <w:rsid w:val="00F81327"/>
    <w:rsid w:val="00F81908"/>
    <w:rsid w:val="00F82FFC"/>
    <w:rsid w:val="00F83B79"/>
    <w:rsid w:val="00F85466"/>
    <w:rsid w:val="00F85B8F"/>
    <w:rsid w:val="00F861FA"/>
    <w:rsid w:val="00F874BE"/>
    <w:rsid w:val="00F90D1C"/>
    <w:rsid w:val="00F91CEE"/>
    <w:rsid w:val="00F9203D"/>
    <w:rsid w:val="00F93910"/>
    <w:rsid w:val="00F94A07"/>
    <w:rsid w:val="00F95C79"/>
    <w:rsid w:val="00F95ED9"/>
    <w:rsid w:val="00F96C8D"/>
    <w:rsid w:val="00F96CAF"/>
    <w:rsid w:val="00F97631"/>
    <w:rsid w:val="00F97E4F"/>
    <w:rsid w:val="00FA0060"/>
    <w:rsid w:val="00FA0922"/>
    <w:rsid w:val="00FA0A4B"/>
    <w:rsid w:val="00FA0A65"/>
    <w:rsid w:val="00FA0CFC"/>
    <w:rsid w:val="00FA0EDB"/>
    <w:rsid w:val="00FA0F7C"/>
    <w:rsid w:val="00FA1231"/>
    <w:rsid w:val="00FA1995"/>
    <w:rsid w:val="00FA1DBF"/>
    <w:rsid w:val="00FA228B"/>
    <w:rsid w:val="00FA3D10"/>
    <w:rsid w:val="00FA4DCB"/>
    <w:rsid w:val="00FA4F1D"/>
    <w:rsid w:val="00FA60FA"/>
    <w:rsid w:val="00FA65B8"/>
    <w:rsid w:val="00FA6D10"/>
    <w:rsid w:val="00FA6FEB"/>
    <w:rsid w:val="00FA7954"/>
    <w:rsid w:val="00FB0003"/>
    <w:rsid w:val="00FB08B4"/>
    <w:rsid w:val="00FB0B4E"/>
    <w:rsid w:val="00FB116E"/>
    <w:rsid w:val="00FB12F5"/>
    <w:rsid w:val="00FB2423"/>
    <w:rsid w:val="00FB3CC1"/>
    <w:rsid w:val="00FB3E84"/>
    <w:rsid w:val="00FB4F17"/>
    <w:rsid w:val="00FB599E"/>
    <w:rsid w:val="00FB5E00"/>
    <w:rsid w:val="00FB7E6A"/>
    <w:rsid w:val="00FC0869"/>
    <w:rsid w:val="00FC1EBD"/>
    <w:rsid w:val="00FC28A2"/>
    <w:rsid w:val="00FC35FD"/>
    <w:rsid w:val="00FC3626"/>
    <w:rsid w:val="00FC3D19"/>
    <w:rsid w:val="00FC4301"/>
    <w:rsid w:val="00FC4F69"/>
    <w:rsid w:val="00FC58D7"/>
    <w:rsid w:val="00FC5C90"/>
    <w:rsid w:val="00FC5F51"/>
    <w:rsid w:val="00FD0DA9"/>
    <w:rsid w:val="00FD1B63"/>
    <w:rsid w:val="00FD2B82"/>
    <w:rsid w:val="00FD4420"/>
    <w:rsid w:val="00FD512E"/>
    <w:rsid w:val="00FD57EB"/>
    <w:rsid w:val="00FD5834"/>
    <w:rsid w:val="00FD5BBA"/>
    <w:rsid w:val="00FD63BB"/>
    <w:rsid w:val="00FD6760"/>
    <w:rsid w:val="00FD6778"/>
    <w:rsid w:val="00FD70D3"/>
    <w:rsid w:val="00FD78C5"/>
    <w:rsid w:val="00FE0848"/>
    <w:rsid w:val="00FE4BF1"/>
    <w:rsid w:val="00FE4FB5"/>
    <w:rsid w:val="00FE5CD4"/>
    <w:rsid w:val="00FE70EE"/>
    <w:rsid w:val="00FE710B"/>
    <w:rsid w:val="00FF03C8"/>
    <w:rsid w:val="00FF0E29"/>
    <w:rsid w:val="00FF202A"/>
    <w:rsid w:val="00FF3665"/>
    <w:rsid w:val="00FF3A80"/>
    <w:rsid w:val="00FF3ABB"/>
    <w:rsid w:val="00FF555E"/>
    <w:rsid w:val="00FF6917"/>
    <w:rsid w:val="00FF6C9F"/>
    <w:rsid w:val="00FF7A2F"/>
    <w:rsid w:val="00FF7D9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14055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Web 2" w:uiPriority="0"/>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avaden">
    <w:name w:val="Normal"/>
    <w:qFormat/>
    <w:rsid w:val="00DB7349"/>
    <w:pPr>
      <w:spacing w:line="260" w:lineRule="atLeast"/>
      <w:jc w:val="both"/>
    </w:pPr>
    <w:rPr>
      <w:rFonts w:ascii="Arial" w:hAnsi="Arial"/>
      <w:szCs w:val="22"/>
      <w:lang w:eastAsia="en-US"/>
    </w:rPr>
  </w:style>
  <w:style w:type="paragraph" w:styleId="Naslov1">
    <w:name w:val="heading 1"/>
    <w:aliases w:val="NASLOV,H1,H11,H12,H13"/>
    <w:basedOn w:val="Navaden"/>
    <w:next w:val="Navaden"/>
    <w:link w:val="Naslov1Znak"/>
    <w:uiPriority w:val="9"/>
    <w:qFormat/>
    <w:rsid w:val="00541157"/>
    <w:pPr>
      <w:keepNext/>
      <w:keepLines/>
      <w:numPr>
        <w:numId w:val="2"/>
      </w:numPr>
      <w:spacing w:line="260" w:lineRule="exact"/>
      <w:ind w:left="426" w:hanging="426"/>
      <w:outlineLvl w:val="0"/>
    </w:pPr>
    <w:rPr>
      <w:rFonts w:cs="Arial"/>
      <w:b/>
      <w:bCs/>
      <w:caps/>
      <w:szCs w:val="20"/>
    </w:rPr>
  </w:style>
  <w:style w:type="paragraph" w:styleId="Naslov2">
    <w:name w:val="heading 2"/>
    <w:basedOn w:val="Naslov1"/>
    <w:next w:val="Navaden"/>
    <w:link w:val="Naslov2Znak"/>
    <w:uiPriority w:val="9"/>
    <w:qFormat/>
    <w:rsid w:val="00951CD2"/>
    <w:pPr>
      <w:numPr>
        <w:ilvl w:val="1"/>
      </w:numPr>
      <w:spacing w:before="240" w:after="120"/>
      <w:outlineLvl w:val="1"/>
    </w:pPr>
    <w:rPr>
      <w:bCs w:val="0"/>
      <w:caps w:val="0"/>
      <w:smallCaps/>
    </w:rPr>
  </w:style>
  <w:style w:type="paragraph" w:styleId="Naslov3">
    <w:name w:val="heading 3"/>
    <w:aliases w:val="H3,H31,H32,H33"/>
    <w:basedOn w:val="Naslov2"/>
    <w:next w:val="Navaden"/>
    <w:link w:val="Naslov3Znak"/>
    <w:uiPriority w:val="9"/>
    <w:qFormat/>
    <w:rsid w:val="00126055"/>
    <w:pPr>
      <w:numPr>
        <w:ilvl w:val="2"/>
      </w:numPr>
      <w:ind w:left="357"/>
      <w:outlineLvl w:val="2"/>
    </w:pPr>
    <w:rPr>
      <w:bCs/>
      <w:i/>
      <w:smallCaps w:val="0"/>
    </w:rPr>
  </w:style>
  <w:style w:type="paragraph" w:styleId="Naslov4">
    <w:name w:val="heading 4"/>
    <w:aliases w:val="H4,H41,H42"/>
    <w:basedOn w:val="Naslov3"/>
    <w:next w:val="Navaden"/>
    <w:link w:val="Naslov4Znak"/>
    <w:uiPriority w:val="9"/>
    <w:qFormat/>
    <w:rsid w:val="00450FAE"/>
    <w:pPr>
      <w:numPr>
        <w:ilvl w:val="3"/>
      </w:numPr>
      <w:ind w:left="782" w:hanging="782"/>
      <w:outlineLvl w:val="3"/>
    </w:pPr>
    <w:rPr>
      <w:bCs w:val="0"/>
      <w:iCs/>
    </w:rPr>
  </w:style>
  <w:style w:type="paragraph" w:styleId="Naslov5">
    <w:name w:val="heading 5"/>
    <w:aliases w:val="H5,H51,H52"/>
    <w:basedOn w:val="Naslov4"/>
    <w:next w:val="Navaden"/>
    <w:link w:val="Naslov5Znak"/>
    <w:uiPriority w:val="9"/>
    <w:qFormat/>
    <w:rsid w:val="00002A2A"/>
    <w:pPr>
      <w:numPr>
        <w:ilvl w:val="4"/>
      </w:numPr>
      <w:ind w:left="924" w:hanging="924"/>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H11 Znak,H12 Znak,H13 Znak"/>
    <w:link w:val="Naslov1"/>
    <w:uiPriority w:val="9"/>
    <w:locked/>
    <w:rsid w:val="00541157"/>
    <w:rPr>
      <w:rFonts w:ascii="Arial" w:hAnsi="Arial" w:cs="Arial"/>
      <w:b/>
      <w:bCs/>
      <w:caps/>
      <w:lang w:eastAsia="en-US"/>
    </w:rPr>
  </w:style>
  <w:style w:type="character" w:customStyle="1" w:styleId="Naslov2Znak">
    <w:name w:val="Naslov 2 Znak"/>
    <w:link w:val="Naslov2"/>
    <w:uiPriority w:val="9"/>
    <w:locked/>
    <w:rsid w:val="00951CD2"/>
    <w:rPr>
      <w:rFonts w:ascii="Arial" w:hAnsi="Arial" w:cs="Arial"/>
      <w:b/>
      <w:smallCaps/>
      <w:lang w:eastAsia="en-US"/>
    </w:rPr>
  </w:style>
  <w:style w:type="character" w:customStyle="1" w:styleId="Naslov3Znak">
    <w:name w:val="Naslov 3 Znak"/>
    <w:aliases w:val="H3 Znak,H31 Znak,H32 Znak,H33 Znak"/>
    <w:link w:val="Naslov3"/>
    <w:uiPriority w:val="9"/>
    <w:locked/>
    <w:rsid w:val="00126055"/>
    <w:rPr>
      <w:rFonts w:ascii="Arial" w:hAnsi="Arial"/>
      <w:b/>
      <w:bCs/>
      <w:i/>
      <w:szCs w:val="26"/>
      <w:lang w:eastAsia="en-US"/>
    </w:rPr>
  </w:style>
  <w:style w:type="character" w:customStyle="1" w:styleId="Naslov4Znak">
    <w:name w:val="Naslov 4 Znak"/>
    <w:aliases w:val="H4 Znak,H41 Znak,H42 Znak"/>
    <w:link w:val="Naslov4"/>
    <w:locked/>
    <w:rsid w:val="00450FAE"/>
    <w:rPr>
      <w:rFonts w:ascii="Arial" w:hAnsi="Arial"/>
      <w:b/>
      <w:i/>
      <w:iCs/>
      <w:szCs w:val="26"/>
      <w:lang w:eastAsia="en-US"/>
    </w:rPr>
  </w:style>
  <w:style w:type="character" w:customStyle="1" w:styleId="Naslov5Znak">
    <w:name w:val="Naslov 5 Znak"/>
    <w:aliases w:val="H5 Znak,H51 Znak,H52 Znak"/>
    <w:link w:val="Naslov5"/>
    <w:locked/>
    <w:rsid w:val="00002A2A"/>
    <w:rPr>
      <w:rFonts w:ascii="Arial" w:hAnsi="Arial"/>
      <w:b/>
      <w:i/>
      <w:iCs/>
      <w:szCs w:val="26"/>
      <w:lang w:eastAsia="en-US"/>
    </w:rPr>
  </w:style>
  <w:style w:type="character" w:customStyle="1" w:styleId="Naslov6Znak">
    <w:name w:val="Naslov 6 Znak"/>
    <w:aliases w:val="H6 Znak,H61 Znak,H62 Znak"/>
    <w:link w:val="Naslov6"/>
    <w:locked/>
    <w:rsid w:val="00002A2A"/>
    <w:rPr>
      <w:rFonts w:ascii="Arial" w:hAnsi="Arial"/>
      <w:b/>
      <w:i/>
      <w:szCs w:val="26"/>
      <w:lang w:eastAsia="en-US"/>
    </w:rPr>
  </w:style>
  <w:style w:type="character" w:customStyle="1" w:styleId="Naslov7Znak">
    <w:name w:val="Naslov 7 Znak"/>
    <w:link w:val="Naslov7"/>
    <w:locked/>
    <w:rsid w:val="00002A2A"/>
    <w:rPr>
      <w:rFonts w:ascii="Arial" w:hAnsi="Arial"/>
      <w:b/>
      <w:i/>
      <w:iCs/>
      <w:color w:val="404040"/>
      <w:szCs w:val="26"/>
      <w:lang w:eastAsia="en-US"/>
    </w:rPr>
  </w:style>
  <w:style w:type="character" w:customStyle="1" w:styleId="Naslov8Znak">
    <w:name w:val="Naslov 8 Znak"/>
    <w:link w:val="Naslov8"/>
    <w:locked/>
    <w:rsid w:val="00002A2A"/>
    <w:rPr>
      <w:rFonts w:ascii="Arial" w:hAnsi="Arial"/>
      <w:b/>
      <w:i/>
      <w:iCs/>
      <w:color w:val="404040"/>
      <w:lang w:eastAsia="en-US"/>
    </w:rPr>
  </w:style>
  <w:style w:type="character" w:customStyle="1" w:styleId="Naslov9Znak">
    <w:name w:val="Naslov 9 Znak"/>
    <w:aliases w:val="H9 Znak"/>
    <w:link w:val="Naslov9"/>
    <w:locked/>
    <w:rsid w:val="00002A2A"/>
    <w:rPr>
      <w:rFonts w:ascii="Arial" w:hAnsi="Arial"/>
      <w:b/>
      <w:i/>
      <w:color w:val="404040"/>
      <w:lang w:eastAsia="en-US"/>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locked/>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customStyle="1" w:styleId="NoSpacing1">
    <w:name w:val="No Spacing1"/>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NoSpacing1"/>
    <w:qFormat/>
    <w:rsid w:val="00107834"/>
    <w:pPr>
      <w:pBdr>
        <w:bottom w:val="single" w:sz="4" w:space="1" w:color="4F81BD"/>
      </w:pBdr>
      <w:jc w:val="right"/>
    </w:pPr>
    <w:rPr>
      <w:rFonts w:ascii="Calibri" w:hAnsi="Calibri"/>
      <w:b/>
      <w:color w:val="1F497D"/>
      <w:szCs w:val="20"/>
      <w:lang w:val="en-US" w:eastAsia="ja-JP"/>
    </w:rPr>
  </w:style>
  <w:style w:type="character" w:customStyle="1" w:styleId="PlaceholderText1">
    <w:name w:val="Placeholder Text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b/>
      <w:caps/>
      <w:spacing w:val="5"/>
      <w:kern w:val="28"/>
      <w:sz w:val="22"/>
      <w:szCs w:val="52"/>
    </w:rPr>
  </w:style>
  <w:style w:type="character" w:customStyle="1" w:styleId="NaslovZnak">
    <w:name w:val="Naslov Znak"/>
    <w:link w:val="Naslov"/>
    <w:uiPriority w:val="10"/>
    <w:locked/>
    <w:rsid w:val="005178B0"/>
    <w:rPr>
      <w:rFonts w:ascii="Arial" w:hAnsi="Arial"/>
      <w:b/>
      <w:caps/>
      <w:spacing w:val="5"/>
      <w:kern w:val="28"/>
      <w:sz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locked/>
    <w:rsid w:val="000F75C6"/>
    <w:rPr>
      <w:rFonts w:ascii="Arial" w:hAnsi="Arial"/>
      <w:i/>
      <w:sz w:val="20"/>
    </w:rPr>
  </w:style>
  <w:style w:type="character" w:styleId="Sprotnaopomba-sklic">
    <w:name w:val="footnote reference"/>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locked/>
    <w:rsid w:val="00152883"/>
    <w:rPr>
      <w:rFonts w:ascii="Arial" w:hAnsi="Arial"/>
      <w:sz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locked/>
    <w:rsid w:val="00152883"/>
    <w:rPr>
      <w:rFonts w:ascii="Arial" w:hAnsi="Arial"/>
      <w:b/>
      <w:sz w:val="20"/>
    </w:rPr>
  </w:style>
  <w:style w:type="paragraph" w:customStyle="1" w:styleId="ListParagraph1">
    <w:name w:val="List Paragraph1"/>
    <w:basedOn w:val="Navaden"/>
    <w:uiPriority w:val="34"/>
    <w:qFormat/>
    <w:rsid w:val="00400A3C"/>
    <w:pPr>
      <w:ind w:left="720"/>
      <w:contextualSpacing/>
    </w:pPr>
  </w:style>
  <w:style w:type="paragraph" w:customStyle="1" w:styleId="TOCHeading1">
    <w:name w:val="TOC Heading1"/>
    <w:basedOn w:val="Naslov1"/>
    <w:next w:val="Navaden"/>
    <w:uiPriority w:val="39"/>
    <w:unhideWhenUsed/>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AE291B"/>
    <w:pPr>
      <w:keepNext w:val="0"/>
      <w:keepLines w:val="0"/>
      <w:numPr>
        <w:numId w:val="0"/>
      </w:numPr>
      <w:tabs>
        <w:tab w:val="left" w:pos="600"/>
        <w:tab w:val="right" w:leader="dot" w:pos="9062"/>
      </w:tabs>
      <w:ind w:left="567" w:hanging="567"/>
      <w:jc w:val="left"/>
      <w:outlineLvl w:val="9"/>
    </w:pPr>
    <w:rPr>
      <w:rFonts w:ascii="Calibri" w:hAnsi="Calibri" w:cs="Calibri"/>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hAnsi="Calibri" w:cs="Calibri"/>
      <w:b w:val="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hAnsi="Calibri" w:cs="Calibri"/>
      <w:b w:val="0"/>
      <w:bCs w:val="0"/>
      <w:iCs/>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hAnsi="Calibri" w:cs="Calibri"/>
      <w:i w:val="0"/>
      <w:color w:val="auto"/>
      <w:sz w:val="18"/>
      <w:szCs w:val="18"/>
    </w:rPr>
  </w:style>
  <w:style w:type="paragraph" w:customStyle="1" w:styleId="Natevanjestevilkami1">
    <w:name w:val="Naštevanje s številkami 1"/>
    <w:uiPriority w:val="99"/>
    <w:qFormat/>
    <w:rsid w:val="00255517"/>
    <w:pPr>
      <w:numPr>
        <w:numId w:val="5"/>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locked/>
    <w:rsid w:val="008313EC"/>
    <w:rPr>
      <w:rFonts w:ascii="Arial" w:hAnsi="Arial"/>
      <w:sz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b/>
      <w:color w:val="0A647E"/>
      <w:sz w:val="17"/>
    </w:rPr>
  </w:style>
  <w:style w:type="character" w:customStyle="1" w:styleId="text1">
    <w:name w:val="text1"/>
    <w:rsid w:val="00E833E2"/>
    <w:rPr>
      <w:rFonts w:ascii="Verdana" w:hAnsi="Verdana"/>
      <w:sz w:val="17"/>
    </w:rPr>
  </w:style>
  <w:style w:type="paragraph" w:customStyle="1" w:styleId="Revision1">
    <w:name w:val="Revision1"/>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line="240" w:lineRule="auto"/>
      <w:jc w:val="left"/>
    </w:pPr>
    <w:rPr>
      <w:rFonts w:ascii="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hAnsi="Times New Roman"/>
      <w:b/>
      <w:bCs/>
      <w:color w:val="333333"/>
      <w:sz w:val="18"/>
      <w:szCs w:val="18"/>
      <w:lang w:eastAsia="sl-SI"/>
    </w:rPr>
  </w:style>
  <w:style w:type="character" w:styleId="Krepko">
    <w:name w:val="Strong"/>
    <w:uiPriority w:val="22"/>
    <w:qFormat/>
    <w:rsid w:val="00CE3823"/>
    <w:rPr>
      <w:b/>
    </w:rPr>
  </w:style>
  <w:style w:type="numbering" w:customStyle="1" w:styleId="Natevanjestevilkami">
    <w:name w:val="Naštevanje s številkami"/>
    <w:uiPriority w:val="99"/>
    <w:rsid w:val="009956B5"/>
    <w:pPr>
      <w:numPr>
        <w:numId w:val="4"/>
      </w:numPr>
    </w:pPr>
  </w:style>
  <w:style w:type="numbering" w:customStyle="1" w:styleId="Bulletsliststyle">
    <w:name w:val="Bulletslist style"/>
    <w:rsid w:val="009956B5"/>
    <w:pPr>
      <w:numPr>
        <w:numId w:val="3"/>
      </w:numPr>
    </w:pPr>
  </w:style>
  <w:style w:type="numbering" w:customStyle="1" w:styleId="Headings">
    <w:name w:val="Headings"/>
    <w:rsid w:val="009956B5"/>
    <w:pPr>
      <w:numPr>
        <w:numId w:val="1"/>
      </w:numPr>
    </w:pPr>
  </w:style>
  <w:style w:type="paragraph" w:customStyle="1" w:styleId="SlogLevo125cm">
    <w:name w:val="Slog Levo:  125 cm"/>
    <w:basedOn w:val="Navaden"/>
    <w:autoRedefine/>
    <w:rsid w:val="00AB57D0"/>
    <w:pPr>
      <w:spacing w:line="240" w:lineRule="auto"/>
      <w:ind w:left="397"/>
    </w:pPr>
    <w:rPr>
      <w:rFonts w:cs="Arial"/>
      <w:b/>
      <w:szCs w:val="20"/>
      <w:lang w:eastAsia="sl-SI"/>
    </w:rPr>
  </w:style>
  <w:style w:type="table" w:styleId="Tabelaelegantna">
    <w:name w:val="Table Elegant"/>
    <w:basedOn w:val="Navadnatabela"/>
    <w:rsid w:val="00AB57D0"/>
    <w:pPr>
      <w:spacing w:after="120"/>
      <w:jc w:val="both"/>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AB57D0"/>
    <w:pPr>
      <w:spacing w:before="240" w:after="60" w:line="240" w:lineRule="auto"/>
    </w:pPr>
    <w:rPr>
      <w:sz w:val="22"/>
      <w:szCs w:val="24"/>
      <w:lang w:eastAsia="sl-SI"/>
    </w:rPr>
  </w:style>
  <w:style w:type="paragraph" w:styleId="Golobesedilo">
    <w:name w:val="Plain Text"/>
    <w:basedOn w:val="Navaden"/>
    <w:semiHidden/>
    <w:unhideWhenUsed/>
    <w:rsid w:val="00AB57D0"/>
    <w:pPr>
      <w:spacing w:line="240" w:lineRule="auto"/>
      <w:jc w:val="left"/>
    </w:pPr>
    <w:rPr>
      <w:rFonts w:ascii="Calibri" w:eastAsia="Calibri" w:hAnsi="Calibri"/>
      <w:sz w:val="22"/>
      <w:szCs w:val="21"/>
    </w:rPr>
  </w:style>
  <w:style w:type="paragraph" w:customStyle="1" w:styleId="CharCharCharCharZnakZnak">
    <w:name w:val="Char Char Char Char Znak Znak"/>
    <w:basedOn w:val="Navaden"/>
    <w:rsid w:val="00AA4D59"/>
    <w:pPr>
      <w:spacing w:after="160" w:line="240" w:lineRule="exact"/>
      <w:jc w:val="left"/>
    </w:pPr>
    <w:rPr>
      <w:rFonts w:ascii="Tahoma" w:hAnsi="Tahoma"/>
      <w:szCs w:val="20"/>
      <w:lang w:val="en-US"/>
    </w:rPr>
  </w:style>
  <w:style w:type="paragraph" w:customStyle="1" w:styleId="Barvniseznampoudarek11">
    <w:name w:val="Barvni seznam – poudarek 11"/>
    <w:basedOn w:val="Navaden"/>
    <w:uiPriority w:val="99"/>
    <w:qFormat/>
    <w:rsid w:val="00A269C0"/>
    <w:pPr>
      <w:ind w:left="720"/>
      <w:contextualSpacing/>
    </w:pPr>
    <w:rPr>
      <w:rFonts w:eastAsia="Calibri"/>
    </w:rPr>
  </w:style>
  <w:style w:type="paragraph" w:customStyle="1" w:styleId="BESEDILO">
    <w:name w:val="BESEDILO"/>
    <w:rsid w:val="004A135B"/>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styleId="Odstavekseznama">
    <w:name w:val="List Paragraph"/>
    <w:aliases w:val="Numbered List,Bullet List,FooterText,numbered,Paragraphe de liste1,Bulletr List Paragraph,列出段落,列出段落1,List Paragraph2,List Paragraph21,Listeafsnit1,Parágrafo da Lista1,Párrafo de lista1,リスト段落1,List Paragraph11,lp1,lp11"/>
    <w:basedOn w:val="Navaden"/>
    <w:link w:val="OdstavekseznamaZnak"/>
    <w:uiPriority w:val="99"/>
    <w:qFormat/>
    <w:rsid w:val="000B4086"/>
    <w:pPr>
      <w:ind w:left="720"/>
      <w:contextualSpacing/>
    </w:pPr>
  </w:style>
  <w:style w:type="character" w:customStyle="1" w:styleId="OdstavekseznamaZnak">
    <w:name w:val="Odstavek seznama Znak"/>
    <w:aliases w:val="Numbered List Znak,Bullet List Znak,FooterText Znak,numbered Znak,Paragraphe de liste1 Znak,Bulletr List Paragraph Znak,列出段落 Znak,列出段落1 Znak,List Paragraph2 Znak,List Paragraph21 Znak,Listeafsnit1 Znak,Parágrafo da Lista1 Znak"/>
    <w:link w:val="Odstavekseznama"/>
    <w:uiPriority w:val="34"/>
    <w:qFormat/>
    <w:locked/>
    <w:rsid w:val="000B5534"/>
    <w:rPr>
      <w:rFonts w:ascii="Arial" w:hAnsi="Arial"/>
      <w:szCs w:val="22"/>
      <w:lang w:eastAsia="en-US"/>
    </w:rPr>
  </w:style>
  <w:style w:type="character" w:customStyle="1" w:styleId="Nerazreenaomemba1">
    <w:name w:val="Nerazrešena omemba1"/>
    <w:basedOn w:val="Privzetapisavaodstavka"/>
    <w:uiPriority w:val="99"/>
    <w:semiHidden/>
    <w:unhideWhenUsed/>
    <w:rsid w:val="00D73540"/>
    <w:rPr>
      <w:color w:val="808080"/>
      <w:shd w:val="clear" w:color="auto" w:fill="E6E6E6"/>
    </w:rPr>
  </w:style>
  <w:style w:type="character" w:customStyle="1" w:styleId="UnresolvedMention">
    <w:name w:val="Unresolved Mention"/>
    <w:basedOn w:val="Privzetapisavaodstavka"/>
    <w:uiPriority w:val="99"/>
    <w:semiHidden/>
    <w:unhideWhenUsed/>
    <w:rsid w:val="00A0782C"/>
    <w:rPr>
      <w:color w:val="605E5C"/>
      <w:shd w:val="clear" w:color="auto" w:fill="E1DFDD"/>
    </w:rPr>
  </w:style>
  <w:style w:type="paragraph" w:styleId="Revizija">
    <w:name w:val="Revision"/>
    <w:hidden/>
    <w:uiPriority w:val="71"/>
    <w:unhideWhenUsed/>
    <w:rsid w:val="00E021E9"/>
    <w:rPr>
      <w:rFonts w:ascii="Arial" w:hAnsi="Arial"/>
      <w:szCs w:val="22"/>
      <w:lang w:eastAsia="en-US"/>
    </w:rPr>
  </w:style>
  <w:style w:type="paragraph" w:customStyle="1" w:styleId="p0">
    <w:name w:val="p0"/>
    <w:basedOn w:val="Navaden"/>
    <w:uiPriority w:val="99"/>
    <w:rsid w:val="00205394"/>
    <w:pPr>
      <w:spacing w:after="200"/>
      <w:jc w:val="left"/>
    </w:pPr>
    <w:rPr>
      <w:rFonts w:ascii="Verdana" w:eastAsia="Arial Unicode MS" w:hAnsi="Verdana"/>
      <w:szCs w:val="24"/>
    </w:rPr>
  </w:style>
  <w:style w:type="character" w:customStyle="1" w:styleId="NogaZnak1">
    <w:name w:val="Noga Znak1"/>
    <w:uiPriority w:val="99"/>
    <w:locked/>
    <w:rsid w:val="00205394"/>
    <w:rPr>
      <w:rFonts w:ascii="Arial" w:eastAsia="SimSun" w:hAnsi="Arial" w:cs="Times New Roman"/>
      <w:sz w:val="20"/>
    </w:rPr>
  </w:style>
  <w:style w:type="paragraph" w:styleId="Telobesedila3">
    <w:name w:val="Body Text 3"/>
    <w:basedOn w:val="Navaden"/>
    <w:link w:val="Telobesedila3Znak"/>
    <w:uiPriority w:val="99"/>
    <w:rsid w:val="008334F6"/>
    <w:pPr>
      <w:shd w:val="clear" w:color="auto" w:fill="FFFFFF"/>
      <w:spacing w:before="120" w:after="200" w:line="316" w:lineRule="exact"/>
    </w:pPr>
    <w:rPr>
      <w:rFonts w:ascii="Verdana" w:eastAsia="SimSun" w:hAnsi="Verdana"/>
      <w:color w:val="000000"/>
      <w:szCs w:val="24"/>
    </w:rPr>
  </w:style>
  <w:style w:type="character" w:customStyle="1" w:styleId="Telobesedila3Znak">
    <w:name w:val="Telo besedila 3 Znak"/>
    <w:basedOn w:val="Privzetapisavaodstavka"/>
    <w:link w:val="Telobesedila3"/>
    <w:uiPriority w:val="99"/>
    <w:rsid w:val="008334F6"/>
    <w:rPr>
      <w:rFonts w:ascii="Verdana" w:eastAsia="SimSun" w:hAnsi="Verdana"/>
      <w:color w:val="000000"/>
      <w:szCs w:val="24"/>
      <w:shd w:val="clear" w:color="auto" w:fill="FFFFFF"/>
      <w:lang w:eastAsia="en-US"/>
    </w:rPr>
  </w:style>
  <w:style w:type="table" w:styleId="Tabelaspletna2">
    <w:name w:val="Table Web 2"/>
    <w:basedOn w:val="Navadnatabela"/>
    <w:semiHidden/>
    <w:unhideWhenUsed/>
    <w:rsid w:val="00817211"/>
    <w:rPr>
      <w:rFonts w:ascii="Times New Roman" w:hAnsi="Times New Roman"/>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Web 2" w:uiPriority="0"/>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avaden">
    <w:name w:val="Normal"/>
    <w:qFormat/>
    <w:rsid w:val="00DB7349"/>
    <w:pPr>
      <w:spacing w:line="260" w:lineRule="atLeast"/>
      <w:jc w:val="both"/>
    </w:pPr>
    <w:rPr>
      <w:rFonts w:ascii="Arial" w:hAnsi="Arial"/>
      <w:szCs w:val="22"/>
      <w:lang w:eastAsia="en-US"/>
    </w:rPr>
  </w:style>
  <w:style w:type="paragraph" w:styleId="Naslov1">
    <w:name w:val="heading 1"/>
    <w:aliases w:val="NASLOV,H1,H11,H12,H13"/>
    <w:basedOn w:val="Navaden"/>
    <w:next w:val="Navaden"/>
    <w:link w:val="Naslov1Znak"/>
    <w:uiPriority w:val="9"/>
    <w:qFormat/>
    <w:rsid w:val="00541157"/>
    <w:pPr>
      <w:keepNext/>
      <w:keepLines/>
      <w:numPr>
        <w:numId w:val="2"/>
      </w:numPr>
      <w:spacing w:line="260" w:lineRule="exact"/>
      <w:ind w:left="426" w:hanging="426"/>
      <w:outlineLvl w:val="0"/>
    </w:pPr>
    <w:rPr>
      <w:rFonts w:cs="Arial"/>
      <w:b/>
      <w:bCs/>
      <w:caps/>
      <w:szCs w:val="20"/>
    </w:rPr>
  </w:style>
  <w:style w:type="paragraph" w:styleId="Naslov2">
    <w:name w:val="heading 2"/>
    <w:basedOn w:val="Naslov1"/>
    <w:next w:val="Navaden"/>
    <w:link w:val="Naslov2Znak"/>
    <w:uiPriority w:val="9"/>
    <w:qFormat/>
    <w:rsid w:val="00951CD2"/>
    <w:pPr>
      <w:numPr>
        <w:ilvl w:val="1"/>
      </w:numPr>
      <w:spacing w:before="240" w:after="120"/>
      <w:outlineLvl w:val="1"/>
    </w:pPr>
    <w:rPr>
      <w:bCs w:val="0"/>
      <w:caps w:val="0"/>
      <w:smallCaps/>
    </w:rPr>
  </w:style>
  <w:style w:type="paragraph" w:styleId="Naslov3">
    <w:name w:val="heading 3"/>
    <w:aliases w:val="H3,H31,H32,H33"/>
    <w:basedOn w:val="Naslov2"/>
    <w:next w:val="Navaden"/>
    <w:link w:val="Naslov3Znak"/>
    <w:uiPriority w:val="9"/>
    <w:qFormat/>
    <w:rsid w:val="00126055"/>
    <w:pPr>
      <w:numPr>
        <w:ilvl w:val="2"/>
      </w:numPr>
      <w:ind w:left="357"/>
      <w:outlineLvl w:val="2"/>
    </w:pPr>
    <w:rPr>
      <w:bCs/>
      <w:i/>
      <w:smallCaps w:val="0"/>
    </w:rPr>
  </w:style>
  <w:style w:type="paragraph" w:styleId="Naslov4">
    <w:name w:val="heading 4"/>
    <w:aliases w:val="H4,H41,H42"/>
    <w:basedOn w:val="Naslov3"/>
    <w:next w:val="Navaden"/>
    <w:link w:val="Naslov4Znak"/>
    <w:uiPriority w:val="9"/>
    <w:qFormat/>
    <w:rsid w:val="00450FAE"/>
    <w:pPr>
      <w:numPr>
        <w:ilvl w:val="3"/>
      </w:numPr>
      <w:ind w:left="782" w:hanging="782"/>
      <w:outlineLvl w:val="3"/>
    </w:pPr>
    <w:rPr>
      <w:bCs w:val="0"/>
      <w:iCs/>
    </w:rPr>
  </w:style>
  <w:style w:type="paragraph" w:styleId="Naslov5">
    <w:name w:val="heading 5"/>
    <w:aliases w:val="H5,H51,H52"/>
    <w:basedOn w:val="Naslov4"/>
    <w:next w:val="Navaden"/>
    <w:link w:val="Naslov5Znak"/>
    <w:uiPriority w:val="9"/>
    <w:qFormat/>
    <w:rsid w:val="00002A2A"/>
    <w:pPr>
      <w:numPr>
        <w:ilvl w:val="4"/>
      </w:numPr>
      <w:ind w:left="924" w:hanging="924"/>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H11 Znak,H12 Znak,H13 Znak"/>
    <w:link w:val="Naslov1"/>
    <w:uiPriority w:val="9"/>
    <w:locked/>
    <w:rsid w:val="00541157"/>
    <w:rPr>
      <w:rFonts w:ascii="Arial" w:hAnsi="Arial" w:cs="Arial"/>
      <w:b/>
      <w:bCs/>
      <w:caps/>
      <w:lang w:eastAsia="en-US"/>
    </w:rPr>
  </w:style>
  <w:style w:type="character" w:customStyle="1" w:styleId="Naslov2Znak">
    <w:name w:val="Naslov 2 Znak"/>
    <w:link w:val="Naslov2"/>
    <w:uiPriority w:val="9"/>
    <w:locked/>
    <w:rsid w:val="00951CD2"/>
    <w:rPr>
      <w:rFonts w:ascii="Arial" w:hAnsi="Arial" w:cs="Arial"/>
      <w:b/>
      <w:smallCaps/>
      <w:lang w:eastAsia="en-US"/>
    </w:rPr>
  </w:style>
  <w:style w:type="character" w:customStyle="1" w:styleId="Naslov3Znak">
    <w:name w:val="Naslov 3 Znak"/>
    <w:aliases w:val="H3 Znak,H31 Znak,H32 Znak,H33 Znak"/>
    <w:link w:val="Naslov3"/>
    <w:uiPriority w:val="9"/>
    <w:locked/>
    <w:rsid w:val="00126055"/>
    <w:rPr>
      <w:rFonts w:ascii="Arial" w:hAnsi="Arial"/>
      <w:b/>
      <w:bCs/>
      <w:i/>
      <w:szCs w:val="26"/>
      <w:lang w:eastAsia="en-US"/>
    </w:rPr>
  </w:style>
  <w:style w:type="character" w:customStyle="1" w:styleId="Naslov4Znak">
    <w:name w:val="Naslov 4 Znak"/>
    <w:aliases w:val="H4 Znak,H41 Znak,H42 Znak"/>
    <w:link w:val="Naslov4"/>
    <w:locked/>
    <w:rsid w:val="00450FAE"/>
    <w:rPr>
      <w:rFonts w:ascii="Arial" w:hAnsi="Arial"/>
      <w:b/>
      <w:i/>
      <w:iCs/>
      <w:szCs w:val="26"/>
      <w:lang w:eastAsia="en-US"/>
    </w:rPr>
  </w:style>
  <w:style w:type="character" w:customStyle="1" w:styleId="Naslov5Znak">
    <w:name w:val="Naslov 5 Znak"/>
    <w:aliases w:val="H5 Znak,H51 Znak,H52 Znak"/>
    <w:link w:val="Naslov5"/>
    <w:locked/>
    <w:rsid w:val="00002A2A"/>
    <w:rPr>
      <w:rFonts w:ascii="Arial" w:hAnsi="Arial"/>
      <w:b/>
      <w:i/>
      <w:iCs/>
      <w:szCs w:val="26"/>
      <w:lang w:eastAsia="en-US"/>
    </w:rPr>
  </w:style>
  <w:style w:type="character" w:customStyle="1" w:styleId="Naslov6Znak">
    <w:name w:val="Naslov 6 Znak"/>
    <w:aliases w:val="H6 Znak,H61 Znak,H62 Znak"/>
    <w:link w:val="Naslov6"/>
    <w:locked/>
    <w:rsid w:val="00002A2A"/>
    <w:rPr>
      <w:rFonts w:ascii="Arial" w:hAnsi="Arial"/>
      <w:b/>
      <w:i/>
      <w:szCs w:val="26"/>
      <w:lang w:eastAsia="en-US"/>
    </w:rPr>
  </w:style>
  <w:style w:type="character" w:customStyle="1" w:styleId="Naslov7Znak">
    <w:name w:val="Naslov 7 Znak"/>
    <w:link w:val="Naslov7"/>
    <w:locked/>
    <w:rsid w:val="00002A2A"/>
    <w:rPr>
      <w:rFonts w:ascii="Arial" w:hAnsi="Arial"/>
      <w:b/>
      <w:i/>
      <w:iCs/>
      <w:color w:val="404040"/>
      <w:szCs w:val="26"/>
      <w:lang w:eastAsia="en-US"/>
    </w:rPr>
  </w:style>
  <w:style w:type="character" w:customStyle="1" w:styleId="Naslov8Znak">
    <w:name w:val="Naslov 8 Znak"/>
    <w:link w:val="Naslov8"/>
    <w:locked/>
    <w:rsid w:val="00002A2A"/>
    <w:rPr>
      <w:rFonts w:ascii="Arial" w:hAnsi="Arial"/>
      <w:b/>
      <w:i/>
      <w:iCs/>
      <w:color w:val="404040"/>
      <w:lang w:eastAsia="en-US"/>
    </w:rPr>
  </w:style>
  <w:style w:type="character" w:customStyle="1" w:styleId="Naslov9Znak">
    <w:name w:val="Naslov 9 Znak"/>
    <w:aliases w:val="H9 Znak"/>
    <w:link w:val="Naslov9"/>
    <w:locked/>
    <w:rsid w:val="00002A2A"/>
    <w:rPr>
      <w:rFonts w:ascii="Arial" w:hAnsi="Arial"/>
      <w:b/>
      <w:i/>
      <w:color w:val="404040"/>
      <w:lang w:eastAsia="en-US"/>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locked/>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customStyle="1" w:styleId="NoSpacing1">
    <w:name w:val="No Spacing1"/>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NoSpacing1"/>
    <w:qFormat/>
    <w:rsid w:val="00107834"/>
    <w:pPr>
      <w:pBdr>
        <w:bottom w:val="single" w:sz="4" w:space="1" w:color="4F81BD"/>
      </w:pBdr>
      <w:jc w:val="right"/>
    </w:pPr>
    <w:rPr>
      <w:rFonts w:ascii="Calibri" w:hAnsi="Calibri"/>
      <w:b/>
      <w:color w:val="1F497D"/>
      <w:szCs w:val="20"/>
      <w:lang w:val="en-US" w:eastAsia="ja-JP"/>
    </w:rPr>
  </w:style>
  <w:style w:type="character" w:customStyle="1" w:styleId="PlaceholderText1">
    <w:name w:val="Placeholder Text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b/>
      <w:caps/>
      <w:spacing w:val="5"/>
      <w:kern w:val="28"/>
      <w:sz w:val="22"/>
      <w:szCs w:val="52"/>
    </w:rPr>
  </w:style>
  <w:style w:type="character" w:customStyle="1" w:styleId="NaslovZnak">
    <w:name w:val="Naslov Znak"/>
    <w:link w:val="Naslov"/>
    <w:uiPriority w:val="10"/>
    <w:locked/>
    <w:rsid w:val="005178B0"/>
    <w:rPr>
      <w:rFonts w:ascii="Arial" w:hAnsi="Arial"/>
      <w:b/>
      <w:caps/>
      <w:spacing w:val="5"/>
      <w:kern w:val="28"/>
      <w:sz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locked/>
    <w:rsid w:val="000F75C6"/>
    <w:rPr>
      <w:rFonts w:ascii="Arial" w:hAnsi="Arial"/>
      <w:i/>
      <w:sz w:val="20"/>
    </w:rPr>
  </w:style>
  <w:style w:type="character" w:styleId="Sprotnaopomba-sklic">
    <w:name w:val="footnote reference"/>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locked/>
    <w:rsid w:val="00152883"/>
    <w:rPr>
      <w:rFonts w:ascii="Arial" w:hAnsi="Arial"/>
      <w:sz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locked/>
    <w:rsid w:val="00152883"/>
    <w:rPr>
      <w:rFonts w:ascii="Arial" w:hAnsi="Arial"/>
      <w:b/>
      <w:sz w:val="20"/>
    </w:rPr>
  </w:style>
  <w:style w:type="paragraph" w:customStyle="1" w:styleId="ListParagraph1">
    <w:name w:val="List Paragraph1"/>
    <w:basedOn w:val="Navaden"/>
    <w:uiPriority w:val="34"/>
    <w:qFormat/>
    <w:rsid w:val="00400A3C"/>
    <w:pPr>
      <w:ind w:left="720"/>
      <w:contextualSpacing/>
    </w:pPr>
  </w:style>
  <w:style w:type="paragraph" w:customStyle="1" w:styleId="TOCHeading1">
    <w:name w:val="TOC Heading1"/>
    <w:basedOn w:val="Naslov1"/>
    <w:next w:val="Navaden"/>
    <w:uiPriority w:val="39"/>
    <w:unhideWhenUsed/>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AE291B"/>
    <w:pPr>
      <w:keepNext w:val="0"/>
      <w:keepLines w:val="0"/>
      <w:numPr>
        <w:numId w:val="0"/>
      </w:numPr>
      <w:tabs>
        <w:tab w:val="left" w:pos="600"/>
        <w:tab w:val="right" w:leader="dot" w:pos="9062"/>
      </w:tabs>
      <w:ind w:left="567" w:hanging="567"/>
      <w:jc w:val="left"/>
      <w:outlineLvl w:val="9"/>
    </w:pPr>
    <w:rPr>
      <w:rFonts w:ascii="Calibri" w:hAnsi="Calibri" w:cs="Calibri"/>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hAnsi="Calibri" w:cs="Calibri"/>
      <w:b w:val="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hAnsi="Calibri" w:cs="Calibri"/>
      <w:b w:val="0"/>
      <w:bCs w:val="0"/>
      <w:iCs/>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hAnsi="Calibri" w:cs="Calibri"/>
      <w:i w:val="0"/>
      <w:color w:val="auto"/>
      <w:sz w:val="18"/>
      <w:szCs w:val="18"/>
    </w:rPr>
  </w:style>
  <w:style w:type="paragraph" w:customStyle="1" w:styleId="Natevanjestevilkami1">
    <w:name w:val="Naštevanje s številkami 1"/>
    <w:uiPriority w:val="99"/>
    <w:qFormat/>
    <w:rsid w:val="00255517"/>
    <w:pPr>
      <w:numPr>
        <w:numId w:val="5"/>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locked/>
    <w:rsid w:val="008313EC"/>
    <w:rPr>
      <w:rFonts w:ascii="Arial" w:hAnsi="Arial"/>
      <w:sz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b/>
      <w:color w:val="0A647E"/>
      <w:sz w:val="17"/>
    </w:rPr>
  </w:style>
  <w:style w:type="character" w:customStyle="1" w:styleId="text1">
    <w:name w:val="text1"/>
    <w:rsid w:val="00E833E2"/>
    <w:rPr>
      <w:rFonts w:ascii="Verdana" w:hAnsi="Verdana"/>
      <w:sz w:val="17"/>
    </w:rPr>
  </w:style>
  <w:style w:type="paragraph" w:customStyle="1" w:styleId="Revision1">
    <w:name w:val="Revision1"/>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line="240" w:lineRule="auto"/>
      <w:jc w:val="left"/>
    </w:pPr>
    <w:rPr>
      <w:rFonts w:ascii="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hAnsi="Times New Roman"/>
      <w:b/>
      <w:bCs/>
      <w:color w:val="333333"/>
      <w:sz w:val="18"/>
      <w:szCs w:val="18"/>
      <w:lang w:eastAsia="sl-SI"/>
    </w:rPr>
  </w:style>
  <w:style w:type="character" w:styleId="Krepko">
    <w:name w:val="Strong"/>
    <w:uiPriority w:val="22"/>
    <w:qFormat/>
    <w:rsid w:val="00CE3823"/>
    <w:rPr>
      <w:b/>
    </w:rPr>
  </w:style>
  <w:style w:type="numbering" w:customStyle="1" w:styleId="Natevanjestevilkami">
    <w:name w:val="Naštevanje s številkami"/>
    <w:uiPriority w:val="99"/>
    <w:rsid w:val="009956B5"/>
    <w:pPr>
      <w:numPr>
        <w:numId w:val="4"/>
      </w:numPr>
    </w:pPr>
  </w:style>
  <w:style w:type="numbering" w:customStyle="1" w:styleId="Bulletsliststyle">
    <w:name w:val="Bulletslist style"/>
    <w:rsid w:val="009956B5"/>
    <w:pPr>
      <w:numPr>
        <w:numId w:val="3"/>
      </w:numPr>
    </w:pPr>
  </w:style>
  <w:style w:type="numbering" w:customStyle="1" w:styleId="Headings">
    <w:name w:val="Headings"/>
    <w:rsid w:val="009956B5"/>
    <w:pPr>
      <w:numPr>
        <w:numId w:val="1"/>
      </w:numPr>
    </w:pPr>
  </w:style>
  <w:style w:type="paragraph" w:customStyle="1" w:styleId="SlogLevo125cm">
    <w:name w:val="Slog Levo:  125 cm"/>
    <w:basedOn w:val="Navaden"/>
    <w:autoRedefine/>
    <w:rsid w:val="00AB57D0"/>
    <w:pPr>
      <w:spacing w:line="240" w:lineRule="auto"/>
      <w:ind w:left="397"/>
    </w:pPr>
    <w:rPr>
      <w:rFonts w:cs="Arial"/>
      <w:b/>
      <w:szCs w:val="20"/>
      <w:lang w:eastAsia="sl-SI"/>
    </w:rPr>
  </w:style>
  <w:style w:type="table" w:styleId="Tabelaelegantna">
    <w:name w:val="Table Elegant"/>
    <w:basedOn w:val="Navadnatabela"/>
    <w:rsid w:val="00AB57D0"/>
    <w:pPr>
      <w:spacing w:after="120"/>
      <w:jc w:val="both"/>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AB57D0"/>
    <w:pPr>
      <w:spacing w:before="240" w:after="60" w:line="240" w:lineRule="auto"/>
    </w:pPr>
    <w:rPr>
      <w:sz w:val="22"/>
      <w:szCs w:val="24"/>
      <w:lang w:eastAsia="sl-SI"/>
    </w:rPr>
  </w:style>
  <w:style w:type="paragraph" w:styleId="Golobesedilo">
    <w:name w:val="Plain Text"/>
    <w:basedOn w:val="Navaden"/>
    <w:semiHidden/>
    <w:unhideWhenUsed/>
    <w:rsid w:val="00AB57D0"/>
    <w:pPr>
      <w:spacing w:line="240" w:lineRule="auto"/>
      <w:jc w:val="left"/>
    </w:pPr>
    <w:rPr>
      <w:rFonts w:ascii="Calibri" w:eastAsia="Calibri" w:hAnsi="Calibri"/>
      <w:sz w:val="22"/>
      <w:szCs w:val="21"/>
    </w:rPr>
  </w:style>
  <w:style w:type="paragraph" w:customStyle="1" w:styleId="CharCharCharCharZnakZnak">
    <w:name w:val="Char Char Char Char Znak Znak"/>
    <w:basedOn w:val="Navaden"/>
    <w:rsid w:val="00AA4D59"/>
    <w:pPr>
      <w:spacing w:after="160" w:line="240" w:lineRule="exact"/>
      <w:jc w:val="left"/>
    </w:pPr>
    <w:rPr>
      <w:rFonts w:ascii="Tahoma" w:hAnsi="Tahoma"/>
      <w:szCs w:val="20"/>
      <w:lang w:val="en-US"/>
    </w:rPr>
  </w:style>
  <w:style w:type="paragraph" w:customStyle="1" w:styleId="Barvniseznampoudarek11">
    <w:name w:val="Barvni seznam – poudarek 11"/>
    <w:basedOn w:val="Navaden"/>
    <w:uiPriority w:val="99"/>
    <w:qFormat/>
    <w:rsid w:val="00A269C0"/>
    <w:pPr>
      <w:ind w:left="720"/>
      <w:contextualSpacing/>
    </w:pPr>
    <w:rPr>
      <w:rFonts w:eastAsia="Calibri"/>
    </w:rPr>
  </w:style>
  <w:style w:type="paragraph" w:customStyle="1" w:styleId="BESEDILO">
    <w:name w:val="BESEDILO"/>
    <w:rsid w:val="004A135B"/>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styleId="Odstavekseznama">
    <w:name w:val="List Paragraph"/>
    <w:aliases w:val="Numbered List,Bullet List,FooterText,numbered,Paragraphe de liste1,Bulletr List Paragraph,列出段落,列出段落1,List Paragraph2,List Paragraph21,Listeafsnit1,Parágrafo da Lista1,Párrafo de lista1,リスト段落1,List Paragraph11,lp1,lp11"/>
    <w:basedOn w:val="Navaden"/>
    <w:link w:val="OdstavekseznamaZnak"/>
    <w:uiPriority w:val="99"/>
    <w:qFormat/>
    <w:rsid w:val="000B4086"/>
    <w:pPr>
      <w:ind w:left="720"/>
      <w:contextualSpacing/>
    </w:pPr>
  </w:style>
  <w:style w:type="character" w:customStyle="1" w:styleId="OdstavekseznamaZnak">
    <w:name w:val="Odstavek seznama Znak"/>
    <w:aliases w:val="Numbered List Znak,Bullet List Znak,FooterText Znak,numbered Znak,Paragraphe de liste1 Znak,Bulletr List Paragraph Znak,列出段落 Znak,列出段落1 Znak,List Paragraph2 Znak,List Paragraph21 Znak,Listeafsnit1 Znak,Parágrafo da Lista1 Znak"/>
    <w:link w:val="Odstavekseznama"/>
    <w:uiPriority w:val="34"/>
    <w:qFormat/>
    <w:locked/>
    <w:rsid w:val="000B5534"/>
    <w:rPr>
      <w:rFonts w:ascii="Arial" w:hAnsi="Arial"/>
      <w:szCs w:val="22"/>
      <w:lang w:eastAsia="en-US"/>
    </w:rPr>
  </w:style>
  <w:style w:type="character" w:customStyle="1" w:styleId="Nerazreenaomemba1">
    <w:name w:val="Nerazrešena omemba1"/>
    <w:basedOn w:val="Privzetapisavaodstavka"/>
    <w:uiPriority w:val="99"/>
    <w:semiHidden/>
    <w:unhideWhenUsed/>
    <w:rsid w:val="00D73540"/>
    <w:rPr>
      <w:color w:val="808080"/>
      <w:shd w:val="clear" w:color="auto" w:fill="E6E6E6"/>
    </w:rPr>
  </w:style>
  <w:style w:type="character" w:customStyle="1" w:styleId="UnresolvedMention">
    <w:name w:val="Unresolved Mention"/>
    <w:basedOn w:val="Privzetapisavaodstavka"/>
    <w:uiPriority w:val="99"/>
    <w:semiHidden/>
    <w:unhideWhenUsed/>
    <w:rsid w:val="00A0782C"/>
    <w:rPr>
      <w:color w:val="605E5C"/>
      <w:shd w:val="clear" w:color="auto" w:fill="E1DFDD"/>
    </w:rPr>
  </w:style>
  <w:style w:type="paragraph" w:styleId="Revizija">
    <w:name w:val="Revision"/>
    <w:hidden/>
    <w:uiPriority w:val="71"/>
    <w:unhideWhenUsed/>
    <w:rsid w:val="00E021E9"/>
    <w:rPr>
      <w:rFonts w:ascii="Arial" w:hAnsi="Arial"/>
      <w:szCs w:val="22"/>
      <w:lang w:eastAsia="en-US"/>
    </w:rPr>
  </w:style>
  <w:style w:type="paragraph" w:customStyle="1" w:styleId="p0">
    <w:name w:val="p0"/>
    <w:basedOn w:val="Navaden"/>
    <w:uiPriority w:val="99"/>
    <w:rsid w:val="00205394"/>
    <w:pPr>
      <w:spacing w:after="200"/>
      <w:jc w:val="left"/>
    </w:pPr>
    <w:rPr>
      <w:rFonts w:ascii="Verdana" w:eastAsia="Arial Unicode MS" w:hAnsi="Verdana"/>
      <w:szCs w:val="24"/>
    </w:rPr>
  </w:style>
  <w:style w:type="character" w:customStyle="1" w:styleId="NogaZnak1">
    <w:name w:val="Noga Znak1"/>
    <w:uiPriority w:val="99"/>
    <w:locked/>
    <w:rsid w:val="00205394"/>
    <w:rPr>
      <w:rFonts w:ascii="Arial" w:eastAsia="SimSun" w:hAnsi="Arial" w:cs="Times New Roman"/>
      <w:sz w:val="20"/>
    </w:rPr>
  </w:style>
  <w:style w:type="paragraph" w:styleId="Telobesedila3">
    <w:name w:val="Body Text 3"/>
    <w:basedOn w:val="Navaden"/>
    <w:link w:val="Telobesedila3Znak"/>
    <w:uiPriority w:val="99"/>
    <w:rsid w:val="008334F6"/>
    <w:pPr>
      <w:shd w:val="clear" w:color="auto" w:fill="FFFFFF"/>
      <w:spacing w:before="120" w:after="200" w:line="316" w:lineRule="exact"/>
    </w:pPr>
    <w:rPr>
      <w:rFonts w:ascii="Verdana" w:eastAsia="SimSun" w:hAnsi="Verdana"/>
      <w:color w:val="000000"/>
      <w:szCs w:val="24"/>
    </w:rPr>
  </w:style>
  <w:style w:type="character" w:customStyle="1" w:styleId="Telobesedila3Znak">
    <w:name w:val="Telo besedila 3 Znak"/>
    <w:basedOn w:val="Privzetapisavaodstavka"/>
    <w:link w:val="Telobesedila3"/>
    <w:uiPriority w:val="99"/>
    <w:rsid w:val="008334F6"/>
    <w:rPr>
      <w:rFonts w:ascii="Verdana" w:eastAsia="SimSun" w:hAnsi="Verdana"/>
      <w:color w:val="000000"/>
      <w:szCs w:val="24"/>
      <w:shd w:val="clear" w:color="auto" w:fill="FFFFFF"/>
      <w:lang w:eastAsia="en-US"/>
    </w:rPr>
  </w:style>
  <w:style w:type="table" w:styleId="Tabelaspletna2">
    <w:name w:val="Table Web 2"/>
    <w:basedOn w:val="Navadnatabela"/>
    <w:semiHidden/>
    <w:unhideWhenUsed/>
    <w:rsid w:val="00817211"/>
    <w:rPr>
      <w:rFonts w:ascii="Times New Roman" w:hAnsi="Times New Roman"/>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17658">
      <w:bodyDiv w:val="1"/>
      <w:marLeft w:val="0"/>
      <w:marRight w:val="0"/>
      <w:marTop w:val="0"/>
      <w:marBottom w:val="0"/>
      <w:divBdr>
        <w:top w:val="none" w:sz="0" w:space="0" w:color="auto"/>
        <w:left w:val="none" w:sz="0" w:space="0" w:color="auto"/>
        <w:bottom w:val="none" w:sz="0" w:space="0" w:color="auto"/>
        <w:right w:val="none" w:sz="0" w:space="0" w:color="auto"/>
      </w:divBdr>
    </w:div>
    <w:div w:id="101271865">
      <w:bodyDiv w:val="1"/>
      <w:marLeft w:val="0"/>
      <w:marRight w:val="0"/>
      <w:marTop w:val="0"/>
      <w:marBottom w:val="0"/>
      <w:divBdr>
        <w:top w:val="none" w:sz="0" w:space="0" w:color="auto"/>
        <w:left w:val="none" w:sz="0" w:space="0" w:color="auto"/>
        <w:bottom w:val="none" w:sz="0" w:space="0" w:color="auto"/>
        <w:right w:val="none" w:sz="0" w:space="0" w:color="auto"/>
      </w:divBdr>
    </w:div>
    <w:div w:id="115490575">
      <w:bodyDiv w:val="1"/>
      <w:marLeft w:val="0"/>
      <w:marRight w:val="0"/>
      <w:marTop w:val="0"/>
      <w:marBottom w:val="0"/>
      <w:divBdr>
        <w:top w:val="none" w:sz="0" w:space="0" w:color="auto"/>
        <w:left w:val="none" w:sz="0" w:space="0" w:color="auto"/>
        <w:bottom w:val="none" w:sz="0" w:space="0" w:color="auto"/>
        <w:right w:val="none" w:sz="0" w:space="0" w:color="auto"/>
      </w:divBdr>
    </w:div>
    <w:div w:id="139618453">
      <w:bodyDiv w:val="1"/>
      <w:marLeft w:val="0"/>
      <w:marRight w:val="0"/>
      <w:marTop w:val="0"/>
      <w:marBottom w:val="0"/>
      <w:divBdr>
        <w:top w:val="none" w:sz="0" w:space="0" w:color="auto"/>
        <w:left w:val="none" w:sz="0" w:space="0" w:color="auto"/>
        <w:bottom w:val="none" w:sz="0" w:space="0" w:color="auto"/>
        <w:right w:val="none" w:sz="0" w:space="0" w:color="auto"/>
      </w:divBdr>
    </w:div>
    <w:div w:id="225577657">
      <w:bodyDiv w:val="1"/>
      <w:marLeft w:val="0"/>
      <w:marRight w:val="0"/>
      <w:marTop w:val="0"/>
      <w:marBottom w:val="0"/>
      <w:divBdr>
        <w:top w:val="none" w:sz="0" w:space="0" w:color="auto"/>
        <w:left w:val="none" w:sz="0" w:space="0" w:color="auto"/>
        <w:bottom w:val="none" w:sz="0" w:space="0" w:color="auto"/>
        <w:right w:val="none" w:sz="0" w:space="0" w:color="auto"/>
      </w:divBdr>
    </w:div>
    <w:div w:id="343289963">
      <w:bodyDiv w:val="1"/>
      <w:marLeft w:val="0"/>
      <w:marRight w:val="0"/>
      <w:marTop w:val="0"/>
      <w:marBottom w:val="0"/>
      <w:divBdr>
        <w:top w:val="none" w:sz="0" w:space="0" w:color="auto"/>
        <w:left w:val="none" w:sz="0" w:space="0" w:color="auto"/>
        <w:bottom w:val="none" w:sz="0" w:space="0" w:color="auto"/>
        <w:right w:val="none" w:sz="0" w:space="0" w:color="auto"/>
      </w:divBdr>
    </w:div>
    <w:div w:id="393164556">
      <w:bodyDiv w:val="1"/>
      <w:marLeft w:val="0"/>
      <w:marRight w:val="0"/>
      <w:marTop w:val="0"/>
      <w:marBottom w:val="0"/>
      <w:divBdr>
        <w:top w:val="none" w:sz="0" w:space="0" w:color="auto"/>
        <w:left w:val="none" w:sz="0" w:space="0" w:color="auto"/>
        <w:bottom w:val="none" w:sz="0" w:space="0" w:color="auto"/>
        <w:right w:val="none" w:sz="0" w:space="0" w:color="auto"/>
      </w:divBdr>
    </w:div>
    <w:div w:id="541212838">
      <w:bodyDiv w:val="1"/>
      <w:marLeft w:val="0"/>
      <w:marRight w:val="0"/>
      <w:marTop w:val="0"/>
      <w:marBottom w:val="0"/>
      <w:divBdr>
        <w:top w:val="none" w:sz="0" w:space="0" w:color="auto"/>
        <w:left w:val="none" w:sz="0" w:space="0" w:color="auto"/>
        <w:bottom w:val="none" w:sz="0" w:space="0" w:color="auto"/>
        <w:right w:val="none" w:sz="0" w:space="0" w:color="auto"/>
      </w:divBdr>
    </w:div>
    <w:div w:id="566964662">
      <w:bodyDiv w:val="1"/>
      <w:marLeft w:val="0"/>
      <w:marRight w:val="0"/>
      <w:marTop w:val="0"/>
      <w:marBottom w:val="0"/>
      <w:divBdr>
        <w:top w:val="none" w:sz="0" w:space="0" w:color="auto"/>
        <w:left w:val="none" w:sz="0" w:space="0" w:color="auto"/>
        <w:bottom w:val="none" w:sz="0" w:space="0" w:color="auto"/>
        <w:right w:val="none" w:sz="0" w:space="0" w:color="auto"/>
      </w:divBdr>
    </w:div>
    <w:div w:id="921448797">
      <w:bodyDiv w:val="1"/>
      <w:marLeft w:val="0"/>
      <w:marRight w:val="0"/>
      <w:marTop w:val="0"/>
      <w:marBottom w:val="0"/>
      <w:divBdr>
        <w:top w:val="none" w:sz="0" w:space="0" w:color="auto"/>
        <w:left w:val="none" w:sz="0" w:space="0" w:color="auto"/>
        <w:bottom w:val="none" w:sz="0" w:space="0" w:color="auto"/>
        <w:right w:val="none" w:sz="0" w:space="0" w:color="auto"/>
      </w:divBdr>
    </w:div>
    <w:div w:id="1104421511">
      <w:bodyDiv w:val="1"/>
      <w:marLeft w:val="0"/>
      <w:marRight w:val="0"/>
      <w:marTop w:val="0"/>
      <w:marBottom w:val="0"/>
      <w:divBdr>
        <w:top w:val="none" w:sz="0" w:space="0" w:color="auto"/>
        <w:left w:val="none" w:sz="0" w:space="0" w:color="auto"/>
        <w:bottom w:val="none" w:sz="0" w:space="0" w:color="auto"/>
        <w:right w:val="none" w:sz="0" w:space="0" w:color="auto"/>
      </w:divBdr>
    </w:div>
    <w:div w:id="1253197830">
      <w:bodyDiv w:val="1"/>
      <w:marLeft w:val="0"/>
      <w:marRight w:val="0"/>
      <w:marTop w:val="0"/>
      <w:marBottom w:val="0"/>
      <w:divBdr>
        <w:top w:val="none" w:sz="0" w:space="0" w:color="auto"/>
        <w:left w:val="none" w:sz="0" w:space="0" w:color="auto"/>
        <w:bottom w:val="none" w:sz="0" w:space="0" w:color="auto"/>
        <w:right w:val="none" w:sz="0" w:space="0" w:color="auto"/>
      </w:divBdr>
    </w:div>
    <w:div w:id="1304433423">
      <w:bodyDiv w:val="1"/>
      <w:marLeft w:val="0"/>
      <w:marRight w:val="0"/>
      <w:marTop w:val="0"/>
      <w:marBottom w:val="0"/>
      <w:divBdr>
        <w:top w:val="none" w:sz="0" w:space="0" w:color="auto"/>
        <w:left w:val="none" w:sz="0" w:space="0" w:color="auto"/>
        <w:bottom w:val="none" w:sz="0" w:space="0" w:color="auto"/>
        <w:right w:val="none" w:sz="0" w:space="0" w:color="auto"/>
      </w:divBdr>
    </w:div>
    <w:div w:id="1366440070">
      <w:marLeft w:val="0"/>
      <w:marRight w:val="0"/>
      <w:marTop w:val="0"/>
      <w:marBottom w:val="0"/>
      <w:divBdr>
        <w:top w:val="none" w:sz="0" w:space="0" w:color="auto"/>
        <w:left w:val="none" w:sz="0" w:space="0" w:color="auto"/>
        <w:bottom w:val="none" w:sz="0" w:space="0" w:color="auto"/>
        <w:right w:val="none" w:sz="0" w:space="0" w:color="auto"/>
      </w:divBdr>
    </w:div>
    <w:div w:id="1366440073">
      <w:marLeft w:val="0"/>
      <w:marRight w:val="0"/>
      <w:marTop w:val="0"/>
      <w:marBottom w:val="0"/>
      <w:divBdr>
        <w:top w:val="none" w:sz="0" w:space="0" w:color="auto"/>
        <w:left w:val="none" w:sz="0" w:space="0" w:color="auto"/>
        <w:bottom w:val="none" w:sz="0" w:space="0" w:color="auto"/>
        <w:right w:val="none" w:sz="0" w:space="0" w:color="auto"/>
      </w:divBdr>
      <w:divsChild>
        <w:div w:id="1366440075">
          <w:marLeft w:val="0"/>
          <w:marRight w:val="0"/>
          <w:marTop w:val="0"/>
          <w:marBottom w:val="0"/>
          <w:divBdr>
            <w:top w:val="none" w:sz="0" w:space="0" w:color="auto"/>
            <w:left w:val="none" w:sz="0" w:space="0" w:color="auto"/>
            <w:bottom w:val="none" w:sz="0" w:space="0" w:color="auto"/>
            <w:right w:val="none" w:sz="0" w:space="0" w:color="auto"/>
          </w:divBdr>
          <w:divsChild>
            <w:div w:id="1366440068">
              <w:marLeft w:val="0"/>
              <w:marRight w:val="60"/>
              <w:marTop w:val="0"/>
              <w:marBottom w:val="0"/>
              <w:divBdr>
                <w:top w:val="none" w:sz="0" w:space="0" w:color="auto"/>
                <w:left w:val="none" w:sz="0" w:space="0" w:color="auto"/>
                <w:bottom w:val="none" w:sz="0" w:space="0" w:color="auto"/>
                <w:right w:val="none" w:sz="0" w:space="0" w:color="auto"/>
              </w:divBdr>
              <w:divsChild>
                <w:div w:id="1366440078">
                  <w:marLeft w:val="0"/>
                  <w:marRight w:val="0"/>
                  <w:marTop w:val="0"/>
                  <w:marBottom w:val="150"/>
                  <w:divBdr>
                    <w:top w:val="none" w:sz="0" w:space="0" w:color="auto"/>
                    <w:left w:val="none" w:sz="0" w:space="0" w:color="auto"/>
                    <w:bottom w:val="none" w:sz="0" w:space="0" w:color="auto"/>
                    <w:right w:val="none" w:sz="0" w:space="0" w:color="auto"/>
                  </w:divBdr>
                  <w:divsChild>
                    <w:div w:id="1366440080">
                      <w:marLeft w:val="0"/>
                      <w:marRight w:val="0"/>
                      <w:marTop w:val="0"/>
                      <w:marBottom w:val="0"/>
                      <w:divBdr>
                        <w:top w:val="none" w:sz="0" w:space="0" w:color="auto"/>
                        <w:left w:val="none" w:sz="0" w:space="0" w:color="auto"/>
                        <w:bottom w:val="none" w:sz="0" w:space="0" w:color="auto"/>
                        <w:right w:val="none" w:sz="0" w:space="0" w:color="auto"/>
                      </w:divBdr>
                      <w:divsChild>
                        <w:div w:id="136644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4">
      <w:marLeft w:val="0"/>
      <w:marRight w:val="0"/>
      <w:marTop w:val="0"/>
      <w:marBottom w:val="0"/>
      <w:divBdr>
        <w:top w:val="none" w:sz="0" w:space="0" w:color="auto"/>
        <w:left w:val="none" w:sz="0" w:space="0" w:color="auto"/>
        <w:bottom w:val="none" w:sz="0" w:space="0" w:color="auto"/>
        <w:right w:val="none" w:sz="0" w:space="0" w:color="auto"/>
      </w:divBdr>
      <w:divsChild>
        <w:div w:id="1366440084">
          <w:marLeft w:val="0"/>
          <w:marRight w:val="0"/>
          <w:marTop w:val="0"/>
          <w:marBottom w:val="0"/>
          <w:divBdr>
            <w:top w:val="none" w:sz="0" w:space="0" w:color="auto"/>
            <w:left w:val="none" w:sz="0" w:space="0" w:color="auto"/>
            <w:bottom w:val="none" w:sz="0" w:space="0" w:color="auto"/>
            <w:right w:val="none" w:sz="0" w:space="0" w:color="auto"/>
          </w:divBdr>
          <w:divsChild>
            <w:div w:id="1366440077">
              <w:marLeft w:val="0"/>
              <w:marRight w:val="0"/>
              <w:marTop w:val="0"/>
              <w:marBottom w:val="0"/>
              <w:divBdr>
                <w:top w:val="none" w:sz="0" w:space="0" w:color="auto"/>
                <w:left w:val="none" w:sz="0" w:space="0" w:color="auto"/>
                <w:bottom w:val="none" w:sz="0" w:space="0" w:color="auto"/>
                <w:right w:val="none" w:sz="0" w:space="0" w:color="auto"/>
              </w:divBdr>
              <w:divsChild>
                <w:div w:id="1366440085">
                  <w:marLeft w:val="405"/>
                  <w:marRight w:val="420"/>
                  <w:marTop w:val="405"/>
                  <w:marBottom w:val="420"/>
                  <w:divBdr>
                    <w:top w:val="none" w:sz="0" w:space="0" w:color="auto"/>
                    <w:left w:val="none" w:sz="0" w:space="0" w:color="auto"/>
                    <w:bottom w:val="none" w:sz="0" w:space="0" w:color="auto"/>
                    <w:right w:val="none" w:sz="0" w:space="0" w:color="auto"/>
                  </w:divBdr>
                  <w:divsChild>
                    <w:div w:id="1366440071">
                      <w:marLeft w:val="0"/>
                      <w:marRight w:val="0"/>
                      <w:marTop w:val="0"/>
                      <w:marBottom w:val="0"/>
                      <w:divBdr>
                        <w:top w:val="none" w:sz="0" w:space="0" w:color="auto"/>
                        <w:left w:val="none" w:sz="0" w:space="0" w:color="auto"/>
                        <w:bottom w:val="none" w:sz="0" w:space="0" w:color="auto"/>
                        <w:right w:val="none" w:sz="0" w:space="0" w:color="auto"/>
                      </w:divBdr>
                      <w:divsChild>
                        <w:div w:id="1366440069">
                          <w:marLeft w:val="0"/>
                          <w:marRight w:val="0"/>
                          <w:marTop w:val="0"/>
                          <w:marBottom w:val="0"/>
                          <w:divBdr>
                            <w:top w:val="none" w:sz="0" w:space="0" w:color="auto"/>
                            <w:left w:val="none" w:sz="0" w:space="0" w:color="auto"/>
                            <w:bottom w:val="none" w:sz="0" w:space="0" w:color="auto"/>
                            <w:right w:val="none" w:sz="0" w:space="0" w:color="auto"/>
                          </w:divBdr>
                        </w:div>
                        <w:div w:id="1366440076">
                          <w:marLeft w:val="0"/>
                          <w:marRight w:val="0"/>
                          <w:marTop w:val="0"/>
                          <w:marBottom w:val="0"/>
                          <w:divBdr>
                            <w:top w:val="none" w:sz="0" w:space="0" w:color="auto"/>
                            <w:left w:val="none" w:sz="0" w:space="0" w:color="auto"/>
                            <w:bottom w:val="none" w:sz="0" w:space="0" w:color="auto"/>
                            <w:right w:val="none" w:sz="0" w:space="0" w:color="auto"/>
                          </w:divBdr>
                        </w:div>
                        <w:div w:id="13664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9">
      <w:marLeft w:val="0"/>
      <w:marRight w:val="0"/>
      <w:marTop w:val="0"/>
      <w:marBottom w:val="0"/>
      <w:divBdr>
        <w:top w:val="none" w:sz="0" w:space="0" w:color="auto"/>
        <w:left w:val="none" w:sz="0" w:space="0" w:color="auto"/>
        <w:bottom w:val="none" w:sz="0" w:space="0" w:color="auto"/>
        <w:right w:val="none" w:sz="0" w:space="0" w:color="auto"/>
      </w:divBdr>
    </w:div>
    <w:div w:id="1366440081">
      <w:marLeft w:val="0"/>
      <w:marRight w:val="0"/>
      <w:marTop w:val="0"/>
      <w:marBottom w:val="0"/>
      <w:divBdr>
        <w:top w:val="none" w:sz="0" w:space="0" w:color="auto"/>
        <w:left w:val="none" w:sz="0" w:space="0" w:color="auto"/>
        <w:bottom w:val="none" w:sz="0" w:space="0" w:color="auto"/>
        <w:right w:val="none" w:sz="0" w:space="0" w:color="auto"/>
      </w:divBdr>
    </w:div>
    <w:div w:id="1366440083">
      <w:marLeft w:val="0"/>
      <w:marRight w:val="0"/>
      <w:marTop w:val="0"/>
      <w:marBottom w:val="0"/>
      <w:divBdr>
        <w:top w:val="none" w:sz="0" w:space="0" w:color="auto"/>
        <w:left w:val="none" w:sz="0" w:space="0" w:color="auto"/>
        <w:bottom w:val="none" w:sz="0" w:space="0" w:color="auto"/>
        <w:right w:val="none" w:sz="0" w:space="0" w:color="auto"/>
      </w:divBdr>
    </w:div>
    <w:div w:id="1447385617">
      <w:bodyDiv w:val="1"/>
      <w:marLeft w:val="0"/>
      <w:marRight w:val="0"/>
      <w:marTop w:val="0"/>
      <w:marBottom w:val="0"/>
      <w:divBdr>
        <w:top w:val="none" w:sz="0" w:space="0" w:color="auto"/>
        <w:left w:val="none" w:sz="0" w:space="0" w:color="auto"/>
        <w:bottom w:val="none" w:sz="0" w:space="0" w:color="auto"/>
        <w:right w:val="none" w:sz="0" w:space="0" w:color="auto"/>
      </w:divBdr>
    </w:div>
    <w:div w:id="1497527339">
      <w:bodyDiv w:val="1"/>
      <w:marLeft w:val="0"/>
      <w:marRight w:val="0"/>
      <w:marTop w:val="0"/>
      <w:marBottom w:val="0"/>
      <w:divBdr>
        <w:top w:val="none" w:sz="0" w:space="0" w:color="auto"/>
        <w:left w:val="none" w:sz="0" w:space="0" w:color="auto"/>
        <w:bottom w:val="none" w:sz="0" w:space="0" w:color="auto"/>
        <w:right w:val="none" w:sz="0" w:space="0" w:color="auto"/>
      </w:divBdr>
    </w:div>
    <w:div w:id="1671445387">
      <w:bodyDiv w:val="1"/>
      <w:marLeft w:val="0"/>
      <w:marRight w:val="0"/>
      <w:marTop w:val="0"/>
      <w:marBottom w:val="0"/>
      <w:divBdr>
        <w:top w:val="none" w:sz="0" w:space="0" w:color="auto"/>
        <w:left w:val="none" w:sz="0" w:space="0" w:color="auto"/>
        <w:bottom w:val="none" w:sz="0" w:space="0" w:color="auto"/>
        <w:right w:val="none" w:sz="0" w:space="0" w:color="auto"/>
      </w:divBdr>
    </w:div>
    <w:div w:id="1744914897">
      <w:bodyDiv w:val="1"/>
      <w:marLeft w:val="0"/>
      <w:marRight w:val="0"/>
      <w:marTop w:val="0"/>
      <w:marBottom w:val="0"/>
      <w:divBdr>
        <w:top w:val="none" w:sz="0" w:space="0" w:color="auto"/>
        <w:left w:val="none" w:sz="0" w:space="0" w:color="auto"/>
        <w:bottom w:val="none" w:sz="0" w:space="0" w:color="auto"/>
        <w:right w:val="none" w:sz="0" w:space="0" w:color="auto"/>
      </w:divBdr>
    </w:div>
    <w:div w:id="202377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footer" Target="footer3.xml"/><Relationship Id="rId28" Type="http://schemas.microsoft.com/office/2011/relationships/commentsExtended" Target="commentsExtended.xml"/><Relationship Id="rId10" Type="http://schemas.openxmlformats.org/officeDocument/2006/relationships/hyperlink" Target="http://www.uradni-list.si/1/objava.jsp?sop=2022-01-0107"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uradni-list.si/1/objava.jsp?sop=2021-01-2575" TargetMode="External"/><Relationship Id="rId14" Type="http://schemas.openxmlformats.org/officeDocument/2006/relationships/hyperlink" Target="https://ejn.gov.si/" TargetMode="External"/><Relationship Id="rId22" Type="http://schemas.openxmlformats.org/officeDocument/2006/relationships/header" Target="header3.xml"/><Relationship Id="rId27"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25FB3170ACE4E50815C98525DFD2D7E"/>
        <w:category>
          <w:name w:val="Splošno"/>
          <w:gallery w:val="placeholder"/>
        </w:category>
        <w:types>
          <w:type w:val="bbPlcHdr"/>
        </w:types>
        <w:behaviors>
          <w:behavior w:val="content"/>
        </w:behaviors>
        <w:guid w:val="{8626F5A2-0F47-4202-A5A5-F4B9D93D1B58}"/>
      </w:docPartPr>
      <w:docPartBody>
        <w:p w:rsidR="000249D7" w:rsidRDefault="000249D7" w:rsidP="000249D7">
          <w:pPr>
            <w:pStyle w:val="325FB3170ACE4E50815C98525DFD2D7E"/>
          </w:pPr>
          <w:r w:rsidRPr="00A01AF0">
            <w:rPr>
              <w:rStyle w:val="Besediloograde"/>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ArialMT">
    <w:altName w:val="MS Mincho"/>
    <w:panose1 w:val="00000000000000000000"/>
    <w:charset w:val="80"/>
    <w:family w:val="auto"/>
    <w:notTrueType/>
    <w:pitch w:val="default"/>
    <w:sig w:usb0="00000003" w:usb1="08070000" w:usb2="00000010" w:usb3="00000000" w:csb0="0002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EE"/>
    <w:family w:val="roman"/>
    <w:pitch w:val="variable"/>
    <w:sig w:usb0="E00002FF" w:usb1="420024FF" w:usb2="00000000" w:usb3="00000000" w:csb0="0000019F"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F79"/>
    <w:rsid w:val="00012EAE"/>
    <w:rsid w:val="000249D7"/>
    <w:rsid w:val="000603CC"/>
    <w:rsid w:val="0007078C"/>
    <w:rsid w:val="001677BB"/>
    <w:rsid w:val="0018263B"/>
    <w:rsid w:val="00182D29"/>
    <w:rsid w:val="001B3C83"/>
    <w:rsid w:val="001C1873"/>
    <w:rsid w:val="001F27BB"/>
    <w:rsid w:val="002964FA"/>
    <w:rsid w:val="002B4043"/>
    <w:rsid w:val="002C4E8D"/>
    <w:rsid w:val="003622BA"/>
    <w:rsid w:val="00384106"/>
    <w:rsid w:val="003A4DDA"/>
    <w:rsid w:val="003B4F76"/>
    <w:rsid w:val="003E6B35"/>
    <w:rsid w:val="004005DE"/>
    <w:rsid w:val="004154E6"/>
    <w:rsid w:val="0043392C"/>
    <w:rsid w:val="00444AD1"/>
    <w:rsid w:val="0048743C"/>
    <w:rsid w:val="004970E2"/>
    <w:rsid w:val="004B0377"/>
    <w:rsid w:val="00535EC0"/>
    <w:rsid w:val="00535FBA"/>
    <w:rsid w:val="00554D85"/>
    <w:rsid w:val="00577F79"/>
    <w:rsid w:val="00585931"/>
    <w:rsid w:val="005D7650"/>
    <w:rsid w:val="00615F35"/>
    <w:rsid w:val="00617EA4"/>
    <w:rsid w:val="00665418"/>
    <w:rsid w:val="006A3641"/>
    <w:rsid w:val="007C4F79"/>
    <w:rsid w:val="0085732A"/>
    <w:rsid w:val="008A2B67"/>
    <w:rsid w:val="008E2F7B"/>
    <w:rsid w:val="00920F14"/>
    <w:rsid w:val="009766FC"/>
    <w:rsid w:val="00995E3F"/>
    <w:rsid w:val="009E3707"/>
    <w:rsid w:val="00A00BF5"/>
    <w:rsid w:val="00A630D0"/>
    <w:rsid w:val="00A64454"/>
    <w:rsid w:val="00A92B5A"/>
    <w:rsid w:val="00B23747"/>
    <w:rsid w:val="00B72C90"/>
    <w:rsid w:val="00BA52E7"/>
    <w:rsid w:val="00C0651F"/>
    <w:rsid w:val="00C21FB1"/>
    <w:rsid w:val="00C45346"/>
    <w:rsid w:val="00C56AD1"/>
    <w:rsid w:val="00C6515D"/>
    <w:rsid w:val="00DB0F5C"/>
    <w:rsid w:val="00DC3BE8"/>
    <w:rsid w:val="00E51E76"/>
    <w:rsid w:val="00EB42CF"/>
    <w:rsid w:val="00EC73F9"/>
    <w:rsid w:val="00EF6E50"/>
    <w:rsid w:val="00F34CFA"/>
    <w:rsid w:val="00F41C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grade">
    <w:name w:val="Placeholder Text"/>
    <w:basedOn w:val="Privzetapisavaodstavka"/>
    <w:uiPriority w:val="99"/>
    <w:semiHidden/>
    <w:rsid w:val="000249D7"/>
    <w:rPr>
      <w:color w:val="808080"/>
    </w:rPr>
  </w:style>
  <w:style w:type="paragraph" w:customStyle="1" w:styleId="325FB3170ACE4E50815C98525DFD2D7E">
    <w:name w:val="325FB3170ACE4E50815C98525DFD2D7E"/>
    <w:rsid w:val="000249D7"/>
  </w:style>
  <w:style w:type="paragraph" w:customStyle="1" w:styleId="06FD9E2FBCBD4E0CA3069E7DCC32AC40">
    <w:name w:val="06FD9E2FBCBD4E0CA3069E7DCC32AC40"/>
    <w:rsid w:val="007C4F7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grade">
    <w:name w:val="Placeholder Text"/>
    <w:basedOn w:val="Privzetapisavaodstavka"/>
    <w:uiPriority w:val="99"/>
    <w:semiHidden/>
    <w:rsid w:val="000249D7"/>
    <w:rPr>
      <w:color w:val="808080"/>
    </w:rPr>
  </w:style>
  <w:style w:type="paragraph" w:customStyle="1" w:styleId="325FB3170ACE4E50815C98525DFD2D7E">
    <w:name w:val="325FB3170ACE4E50815C98525DFD2D7E"/>
    <w:rsid w:val="000249D7"/>
  </w:style>
  <w:style w:type="paragraph" w:customStyle="1" w:styleId="06FD9E2FBCBD4E0CA3069E7DCC32AC40">
    <w:name w:val="06FD9E2FBCBD4E0CA3069E7DCC32AC40"/>
    <w:rsid w:val="007C4F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5B7A9DE-F020-42F8-B9B5-76765F57F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8347</Words>
  <Characters>53303</Characters>
  <Application>Microsoft Office Word</Application>
  <DocSecurity>0</DocSecurity>
  <Lines>444</Lines>
  <Paragraphs>123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61527</CharactersWithSpaces>
  <SharedDoc>false</SharedDoc>
  <HLinks>
    <vt:vector size="246" baseType="variant">
      <vt:variant>
        <vt:i4>4456557</vt:i4>
      </vt:variant>
      <vt:variant>
        <vt:i4>237</vt:i4>
      </vt:variant>
      <vt:variant>
        <vt:i4>0</vt:i4>
      </vt:variant>
      <vt:variant>
        <vt:i4>5</vt:i4>
      </vt:variant>
      <vt:variant>
        <vt:lpwstr>http://www.enarocanje.si/_ESPD/</vt:lpwstr>
      </vt:variant>
      <vt:variant>
        <vt:lpwstr/>
      </vt:variant>
      <vt:variant>
        <vt:i4>1966138</vt:i4>
      </vt:variant>
      <vt:variant>
        <vt:i4>230</vt:i4>
      </vt:variant>
      <vt:variant>
        <vt:i4>0</vt:i4>
      </vt:variant>
      <vt:variant>
        <vt:i4>5</vt:i4>
      </vt:variant>
      <vt:variant>
        <vt:lpwstr/>
      </vt:variant>
      <vt:variant>
        <vt:lpwstr>_Toc452449815</vt:lpwstr>
      </vt:variant>
      <vt:variant>
        <vt:i4>1966138</vt:i4>
      </vt:variant>
      <vt:variant>
        <vt:i4>224</vt:i4>
      </vt:variant>
      <vt:variant>
        <vt:i4>0</vt:i4>
      </vt:variant>
      <vt:variant>
        <vt:i4>5</vt:i4>
      </vt:variant>
      <vt:variant>
        <vt:lpwstr/>
      </vt:variant>
      <vt:variant>
        <vt:lpwstr>_Toc452449814</vt:lpwstr>
      </vt:variant>
      <vt:variant>
        <vt:i4>1966138</vt:i4>
      </vt:variant>
      <vt:variant>
        <vt:i4>218</vt:i4>
      </vt:variant>
      <vt:variant>
        <vt:i4>0</vt:i4>
      </vt:variant>
      <vt:variant>
        <vt:i4>5</vt:i4>
      </vt:variant>
      <vt:variant>
        <vt:lpwstr/>
      </vt:variant>
      <vt:variant>
        <vt:lpwstr>_Toc452449813</vt:lpwstr>
      </vt:variant>
      <vt:variant>
        <vt:i4>1966138</vt:i4>
      </vt:variant>
      <vt:variant>
        <vt:i4>212</vt:i4>
      </vt:variant>
      <vt:variant>
        <vt:i4>0</vt:i4>
      </vt:variant>
      <vt:variant>
        <vt:i4>5</vt:i4>
      </vt:variant>
      <vt:variant>
        <vt:lpwstr/>
      </vt:variant>
      <vt:variant>
        <vt:lpwstr>_Toc452449812</vt:lpwstr>
      </vt:variant>
      <vt:variant>
        <vt:i4>1966138</vt:i4>
      </vt:variant>
      <vt:variant>
        <vt:i4>206</vt:i4>
      </vt:variant>
      <vt:variant>
        <vt:i4>0</vt:i4>
      </vt:variant>
      <vt:variant>
        <vt:i4>5</vt:i4>
      </vt:variant>
      <vt:variant>
        <vt:lpwstr/>
      </vt:variant>
      <vt:variant>
        <vt:lpwstr>_Toc452449811</vt:lpwstr>
      </vt:variant>
      <vt:variant>
        <vt:i4>1966138</vt:i4>
      </vt:variant>
      <vt:variant>
        <vt:i4>200</vt:i4>
      </vt:variant>
      <vt:variant>
        <vt:i4>0</vt:i4>
      </vt:variant>
      <vt:variant>
        <vt:i4>5</vt:i4>
      </vt:variant>
      <vt:variant>
        <vt:lpwstr/>
      </vt:variant>
      <vt:variant>
        <vt:lpwstr>_Toc452449810</vt:lpwstr>
      </vt:variant>
      <vt:variant>
        <vt:i4>2031674</vt:i4>
      </vt:variant>
      <vt:variant>
        <vt:i4>194</vt:i4>
      </vt:variant>
      <vt:variant>
        <vt:i4>0</vt:i4>
      </vt:variant>
      <vt:variant>
        <vt:i4>5</vt:i4>
      </vt:variant>
      <vt:variant>
        <vt:lpwstr/>
      </vt:variant>
      <vt:variant>
        <vt:lpwstr>_Toc452449809</vt:lpwstr>
      </vt:variant>
      <vt:variant>
        <vt:i4>2031674</vt:i4>
      </vt:variant>
      <vt:variant>
        <vt:i4>188</vt:i4>
      </vt:variant>
      <vt:variant>
        <vt:i4>0</vt:i4>
      </vt:variant>
      <vt:variant>
        <vt:i4>5</vt:i4>
      </vt:variant>
      <vt:variant>
        <vt:lpwstr/>
      </vt:variant>
      <vt:variant>
        <vt:lpwstr>_Toc452449808</vt:lpwstr>
      </vt:variant>
      <vt:variant>
        <vt:i4>2031674</vt:i4>
      </vt:variant>
      <vt:variant>
        <vt:i4>182</vt:i4>
      </vt:variant>
      <vt:variant>
        <vt:i4>0</vt:i4>
      </vt:variant>
      <vt:variant>
        <vt:i4>5</vt:i4>
      </vt:variant>
      <vt:variant>
        <vt:lpwstr/>
      </vt:variant>
      <vt:variant>
        <vt:lpwstr>_Toc452449807</vt:lpwstr>
      </vt:variant>
      <vt:variant>
        <vt:i4>2031674</vt:i4>
      </vt:variant>
      <vt:variant>
        <vt:i4>176</vt:i4>
      </vt:variant>
      <vt:variant>
        <vt:i4>0</vt:i4>
      </vt:variant>
      <vt:variant>
        <vt:i4>5</vt:i4>
      </vt:variant>
      <vt:variant>
        <vt:lpwstr/>
      </vt:variant>
      <vt:variant>
        <vt:lpwstr>_Toc452449806</vt:lpwstr>
      </vt:variant>
      <vt:variant>
        <vt:i4>2031674</vt:i4>
      </vt:variant>
      <vt:variant>
        <vt:i4>170</vt:i4>
      </vt:variant>
      <vt:variant>
        <vt:i4>0</vt:i4>
      </vt:variant>
      <vt:variant>
        <vt:i4>5</vt:i4>
      </vt:variant>
      <vt:variant>
        <vt:lpwstr/>
      </vt:variant>
      <vt:variant>
        <vt:lpwstr>_Toc452449805</vt:lpwstr>
      </vt:variant>
      <vt:variant>
        <vt:i4>2031674</vt:i4>
      </vt:variant>
      <vt:variant>
        <vt:i4>164</vt:i4>
      </vt:variant>
      <vt:variant>
        <vt:i4>0</vt:i4>
      </vt:variant>
      <vt:variant>
        <vt:i4>5</vt:i4>
      </vt:variant>
      <vt:variant>
        <vt:lpwstr/>
      </vt:variant>
      <vt:variant>
        <vt:lpwstr>_Toc452449804</vt:lpwstr>
      </vt:variant>
      <vt:variant>
        <vt:i4>2031674</vt:i4>
      </vt:variant>
      <vt:variant>
        <vt:i4>158</vt:i4>
      </vt:variant>
      <vt:variant>
        <vt:i4>0</vt:i4>
      </vt:variant>
      <vt:variant>
        <vt:i4>5</vt:i4>
      </vt:variant>
      <vt:variant>
        <vt:lpwstr/>
      </vt:variant>
      <vt:variant>
        <vt:lpwstr>_Toc452449803</vt:lpwstr>
      </vt:variant>
      <vt:variant>
        <vt:i4>2031674</vt:i4>
      </vt:variant>
      <vt:variant>
        <vt:i4>152</vt:i4>
      </vt:variant>
      <vt:variant>
        <vt:i4>0</vt:i4>
      </vt:variant>
      <vt:variant>
        <vt:i4>5</vt:i4>
      </vt:variant>
      <vt:variant>
        <vt:lpwstr/>
      </vt:variant>
      <vt:variant>
        <vt:lpwstr>_Toc452449802</vt:lpwstr>
      </vt:variant>
      <vt:variant>
        <vt:i4>2031674</vt:i4>
      </vt:variant>
      <vt:variant>
        <vt:i4>146</vt:i4>
      </vt:variant>
      <vt:variant>
        <vt:i4>0</vt:i4>
      </vt:variant>
      <vt:variant>
        <vt:i4>5</vt:i4>
      </vt:variant>
      <vt:variant>
        <vt:lpwstr/>
      </vt:variant>
      <vt:variant>
        <vt:lpwstr>_Toc452449801</vt:lpwstr>
      </vt:variant>
      <vt:variant>
        <vt:i4>2031674</vt:i4>
      </vt:variant>
      <vt:variant>
        <vt:i4>140</vt:i4>
      </vt:variant>
      <vt:variant>
        <vt:i4>0</vt:i4>
      </vt:variant>
      <vt:variant>
        <vt:i4>5</vt:i4>
      </vt:variant>
      <vt:variant>
        <vt:lpwstr/>
      </vt:variant>
      <vt:variant>
        <vt:lpwstr>_Toc452449800</vt:lpwstr>
      </vt:variant>
      <vt:variant>
        <vt:i4>1441845</vt:i4>
      </vt:variant>
      <vt:variant>
        <vt:i4>134</vt:i4>
      </vt:variant>
      <vt:variant>
        <vt:i4>0</vt:i4>
      </vt:variant>
      <vt:variant>
        <vt:i4>5</vt:i4>
      </vt:variant>
      <vt:variant>
        <vt:lpwstr/>
      </vt:variant>
      <vt:variant>
        <vt:lpwstr>_Toc452449799</vt:lpwstr>
      </vt:variant>
      <vt:variant>
        <vt:i4>1441845</vt:i4>
      </vt:variant>
      <vt:variant>
        <vt:i4>128</vt:i4>
      </vt:variant>
      <vt:variant>
        <vt:i4>0</vt:i4>
      </vt:variant>
      <vt:variant>
        <vt:i4>5</vt:i4>
      </vt:variant>
      <vt:variant>
        <vt:lpwstr/>
      </vt:variant>
      <vt:variant>
        <vt:lpwstr>_Toc452449798</vt:lpwstr>
      </vt:variant>
      <vt:variant>
        <vt:i4>1441845</vt:i4>
      </vt:variant>
      <vt:variant>
        <vt:i4>122</vt:i4>
      </vt:variant>
      <vt:variant>
        <vt:i4>0</vt:i4>
      </vt:variant>
      <vt:variant>
        <vt:i4>5</vt:i4>
      </vt:variant>
      <vt:variant>
        <vt:lpwstr/>
      </vt:variant>
      <vt:variant>
        <vt:lpwstr>_Toc452449797</vt:lpwstr>
      </vt:variant>
      <vt:variant>
        <vt:i4>1441845</vt:i4>
      </vt:variant>
      <vt:variant>
        <vt:i4>116</vt:i4>
      </vt:variant>
      <vt:variant>
        <vt:i4>0</vt:i4>
      </vt:variant>
      <vt:variant>
        <vt:i4>5</vt:i4>
      </vt:variant>
      <vt:variant>
        <vt:lpwstr/>
      </vt:variant>
      <vt:variant>
        <vt:lpwstr>_Toc452449796</vt:lpwstr>
      </vt:variant>
      <vt:variant>
        <vt:i4>1441845</vt:i4>
      </vt:variant>
      <vt:variant>
        <vt:i4>110</vt:i4>
      </vt:variant>
      <vt:variant>
        <vt:i4>0</vt:i4>
      </vt:variant>
      <vt:variant>
        <vt:i4>5</vt:i4>
      </vt:variant>
      <vt:variant>
        <vt:lpwstr/>
      </vt:variant>
      <vt:variant>
        <vt:lpwstr>_Toc452449795</vt:lpwstr>
      </vt:variant>
      <vt:variant>
        <vt:i4>1441845</vt:i4>
      </vt:variant>
      <vt:variant>
        <vt:i4>104</vt:i4>
      </vt:variant>
      <vt:variant>
        <vt:i4>0</vt:i4>
      </vt:variant>
      <vt:variant>
        <vt:i4>5</vt:i4>
      </vt:variant>
      <vt:variant>
        <vt:lpwstr/>
      </vt:variant>
      <vt:variant>
        <vt:lpwstr>_Toc452449794</vt:lpwstr>
      </vt:variant>
      <vt:variant>
        <vt:i4>1441845</vt:i4>
      </vt:variant>
      <vt:variant>
        <vt:i4>98</vt:i4>
      </vt:variant>
      <vt:variant>
        <vt:i4>0</vt:i4>
      </vt:variant>
      <vt:variant>
        <vt:i4>5</vt:i4>
      </vt:variant>
      <vt:variant>
        <vt:lpwstr/>
      </vt:variant>
      <vt:variant>
        <vt:lpwstr>_Toc452449793</vt:lpwstr>
      </vt:variant>
      <vt:variant>
        <vt:i4>1441845</vt:i4>
      </vt:variant>
      <vt:variant>
        <vt:i4>92</vt:i4>
      </vt:variant>
      <vt:variant>
        <vt:i4>0</vt:i4>
      </vt:variant>
      <vt:variant>
        <vt:i4>5</vt:i4>
      </vt:variant>
      <vt:variant>
        <vt:lpwstr/>
      </vt:variant>
      <vt:variant>
        <vt:lpwstr>_Toc452449792</vt:lpwstr>
      </vt:variant>
      <vt:variant>
        <vt:i4>1441845</vt:i4>
      </vt:variant>
      <vt:variant>
        <vt:i4>86</vt:i4>
      </vt:variant>
      <vt:variant>
        <vt:i4>0</vt:i4>
      </vt:variant>
      <vt:variant>
        <vt:i4>5</vt:i4>
      </vt:variant>
      <vt:variant>
        <vt:lpwstr/>
      </vt:variant>
      <vt:variant>
        <vt:lpwstr>_Toc452449791</vt:lpwstr>
      </vt:variant>
      <vt:variant>
        <vt:i4>1441845</vt:i4>
      </vt:variant>
      <vt:variant>
        <vt:i4>80</vt:i4>
      </vt:variant>
      <vt:variant>
        <vt:i4>0</vt:i4>
      </vt:variant>
      <vt:variant>
        <vt:i4>5</vt:i4>
      </vt:variant>
      <vt:variant>
        <vt:lpwstr/>
      </vt:variant>
      <vt:variant>
        <vt:lpwstr>_Toc452449790</vt:lpwstr>
      </vt:variant>
      <vt:variant>
        <vt:i4>1507381</vt:i4>
      </vt:variant>
      <vt:variant>
        <vt:i4>74</vt:i4>
      </vt:variant>
      <vt:variant>
        <vt:i4>0</vt:i4>
      </vt:variant>
      <vt:variant>
        <vt:i4>5</vt:i4>
      </vt:variant>
      <vt:variant>
        <vt:lpwstr/>
      </vt:variant>
      <vt:variant>
        <vt:lpwstr>_Toc452449789</vt:lpwstr>
      </vt:variant>
      <vt:variant>
        <vt:i4>1507381</vt:i4>
      </vt:variant>
      <vt:variant>
        <vt:i4>68</vt:i4>
      </vt:variant>
      <vt:variant>
        <vt:i4>0</vt:i4>
      </vt:variant>
      <vt:variant>
        <vt:i4>5</vt:i4>
      </vt:variant>
      <vt:variant>
        <vt:lpwstr/>
      </vt:variant>
      <vt:variant>
        <vt:lpwstr>_Toc452449788</vt:lpwstr>
      </vt:variant>
      <vt:variant>
        <vt:i4>1507381</vt:i4>
      </vt:variant>
      <vt:variant>
        <vt:i4>62</vt:i4>
      </vt:variant>
      <vt:variant>
        <vt:i4>0</vt:i4>
      </vt:variant>
      <vt:variant>
        <vt:i4>5</vt:i4>
      </vt:variant>
      <vt:variant>
        <vt:lpwstr/>
      </vt:variant>
      <vt:variant>
        <vt:lpwstr>_Toc452449787</vt:lpwstr>
      </vt:variant>
      <vt:variant>
        <vt:i4>1507381</vt:i4>
      </vt:variant>
      <vt:variant>
        <vt:i4>56</vt:i4>
      </vt:variant>
      <vt:variant>
        <vt:i4>0</vt:i4>
      </vt:variant>
      <vt:variant>
        <vt:i4>5</vt:i4>
      </vt:variant>
      <vt:variant>
        <vt:lpwstr/>
      </vt:variant>
      <vt:variant>
        <vt:lpwstr>_Toc452449786</vt:lpwstr>
      </vt:variant>
      <vt:variant>
        <vt:i4>1507381</vt:i4>
      </vt:variant>
      <vt:variant>
        <vt:i4>50</vt:i4>
      </vt:variant>
      <vt:variant>
        <vt:i4>0</vt:i4>
      </vt:variant>
      <vt:variant>
        <vt:i4>5</vt:i4>
      </vt:variant>
      <vt:variant>
        <vt:lpwstr/>
      </vt:variant>
      <vt:variant>
        <vt:lpwstr>_Toc452449785</vt:lpwstr>
      </vt:variant>
      <vt:variant>
        <vt:i4>1507381</vt:i4>
      </vt:variant>
      <vt:variant>
        <vt:i4>44</vt:i4>
      </vt:variant>
      <vt:variant>
        <vt:i4>0</vt:i4>
      </vt:variant>
      <vt:variant>
        <vt:i4>5</vt:i4>
      </vt:variant>
      <vt:variant>
        <vt:lpwstr/>
      </vt:variant>
      <vt:variant>
        <vt:lpwstr>_Toc452449784</vt:lpwstr>
      </vt:variant>
      <vt:variant>
        <vt:i4>1507381</vt:i4>
      </vt:variant>
      <vt:variant>
        <vt:i4>38</vt:i4>
      </vt:variant>
      <vt:variant>
        <vt:i4>0</vt:i4>
      </vt:variant>
      <vt:variant>
        <vt:i4>5</vt:i4>
      </vt:variant>
      <vt:variant>
        <vt:lpwstr/>
      </vt:variant>
      <vt:variant>
        <vt:lpwstr>_Toc452449783</vt:lpwstr>
      </vt:variant>
      <vt:variant>
        <vt:i4>1507381</vt:i4>
      </vt:variant>
      <vt:variant>
        <vt:i4>32</vt:i4>
      </vt:variant>
      <vt:variant>
        <vt:i4>0</vt:i4>
      </vt:variant>
      <vt:variant>
        <vt:i4>5</vt:i4>
      </vt:variant>
      <vt:variant>
        <vt:lpwstr/>
      </vt:variant>
      <vt:variant>
        <vt:lpwstr>_Toc452449782</vt:lpwstr>
      </vt:variant>
      <vt:variant>
        <vt:i4>1507381</vt:i4>
      </vt:variant>
      <vt:variant>
        <vt:i4>26</vt:i4>
      </vt:variant>
      <vt:variant>
        <vt:i4>0</vt:i4>
      </vt:variant>
      <vt:variant>
        <vt:i4>5</vt:i4>
      </vt:variant>
      <vt:variant>
        <vt:lpwstr/>
      </vt:variant>
      <vt:variant>
        <vt:lpwstr>_Toc452449781</vt:lpwstr>
      </vt:variant>
      <vt:variant>
        <vt:i4>1507381</vt:i4>
      </vt:variant>
      <vt:variant>
        <vt:i4>20</vt:i4>
      </vt:variant>
      <vt:variant>
        <vt:i4>0</vt:i4>
      </vt:variant>
      <vt:variant>
        <vt:i4>5</vt:i4>
      </vt:variant>
      <vt:variant>
        <vt:lpwstr/>
      </vt:variant>
      <vt:variant>
        <vt:lpwstr>_Toc452449780</vt:lpwstr>
      </vt:variant>
      <vt:variant>
        <vt:i4>1572917</vt:i4>
      </vt:variant>
      <vt:variant>
        <vt:i4>14</vt:i4>
      </vt:variant>
      <vt:variant>
        <vt:i4>0</vt:i4>
      </vt:variant>
      <vt:variant>
        <vt:i4>5</vt:i4>
      </vt:variant>
      <vt:variant>
        <vt:lpwstr/>
      </vt:variant>
      <vt:variant>
        <vt:lpwstr>_Toc452449779</vt:lpwstr>
      </vt:variant>
      <vt:variant>
        <vt:i4>1572917</vt:i4>
      </vt:variant>
      <vt:variant>
        <vt:i4>8</vt:i4>
      </vt:variant>
      <vt:variant>
        <vt:i4>0</vt:i4>
      </vt:variant>
      <vt:variant>
        <vt:i4>5</vt:i4>
      </vt:variant>
      <vt:variant>
        <vt:lpwstr/>
      </vt:variant>
      <vt:variant>
        <vt:lpwstr>_Toc452449778</vt:lpwstr>
      </vt:variant>
      <vt:variant>
        <vt:i4>1572917</vt:i4>
      </vt:variant>
      <vt:variant>
        <vt:i4>2</vt:i4>
      </vt:variant>
      <vt:variant>
        <vt:i4>0</vt:i4>
      </vt:variant>
      <vt:variant>
        <vt:i4>5</vt:i4>
      </vt:variant>
      <vt:variant>
        <vt:lpwstr/>
      </vt:variant>
      <vt:variant>
        <vt:lpwstr>_Toc452449777</vt:lpwstr>
      </vt:variant>
      <vt:variant>
        <vt:i4>8257596</vt:i4>
      </vt:variant>
      <vt:variant>
        <vt:i4>6</vt:i4>
      </vt:variant>
      <vt:variant>
        <vt:i4>0</vt:i4>
      </vt:variant>
      <vt:variant>
        <vt:i4>5</vt:i4>
      </vt:variant>
      <vt:variant>
        <vt:lpwstr>http://www.mju.gov.si/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2022-05-06T07:59:00Z</dcterms:created>
  <dcterms:modified xsi:type="dcterms:W3CDTF">2022-05-06T08:33:00Z</dcterms:modified>
</cp:coreProperties>
</file>